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82C8EA">
      <w:pPr>
        <w:pStyle w:val="7"/>
        <w:ind w:left="0"/>
        <w:rPr>
          <w:b/>
          <w:sz w:val="30"/>
        </w:rPr>
      </w:pPr>
    </w:p>
    <w:p w14:paraId="47971435">
      <w:pPr>
        <w:pStyle w:val="7"/>
        <w:spacing w:before="29"/>
        <w:jc w:val="right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021A5C8E">
      <w:pPr>
        <w:pStyle w:val="7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3BA7D034">
      <w:pPr>
        <w:pStyle w:val="7"/>
        <w:jc w:val="right"/>
        <w:rPr>
          <w:b/>
          <w:sz w:val="40"/>
        </w:rPr>
      </w:pPr>
    </w:p>
    <w:p w14:paraId="1D81A2C1">
      <w:pPr>
        <w:ind w:left="1873" w:right="1870"/>
        <w:jc w:val="center"/>
        <w:rPr>
          <w:b/>
          <w:sz w:val="40"/>
        </w:rPr>
      </w:pPr>
    </w:p>
    <w:p w14:paraId="532C2A63">
      <w:pPr>
        <w:ind w:left="1873" w:right="1870"/>
        <w:jc w:val="center"/>
        <w:rPr>
          <w:b/>
          <w:sz w:val="40"/>
        </w:rPr>
      </w:pPr>
    </w:p>
    <w:p w14:paraId="68ACC950">
      <w:pPr>
        <w:ind w:left="1873" w:right="1870"/>
        <w:jc w:val="center"/>
        <w:rPr>
          <w:b/>
          <w:sz w:val="40"/>
        </w:rPr>
      </w:pPr>
    </w:p>
    <w:p w14:paraId="0F176D4F">
      <w:pPr>
        <w:ind w:left="1873" w:right="1870"/>
        <w:jc w:val="center"/>
        <w:rPr>
          <w:b/>
          <w:sz w:val="40"/>
        </w:rPr>
      </w:pPr>
    </w:p>
    <w:p w14:paraId="4AE5D3FB">
      <w:pPr>
        <w:ind w:left="1873" w:right="1870"/>
        <w:jc w:val="center"/>
        <w:rPr>
          <w:b/>
          <w:sz w:val="40"/>
        </w:rPr>
      </w:pPr>
    </w:p>
    <w:p w14:paraId="16EA69FD">
      <w:pPr>
        <w:ind w:left="1873" w:right="1870"/>
        <w:jc w:val="center"/>
        <w:rPr>
          <w:b/>
          <w:sz w:val="40"/>
        </w:rPr>
      </w:pPr>
    </w:p>
    <w:p w14:paraId="31F8DE68">
      <w:pPr>
        <w:ind w:left="1873" w:right="1870"/>
        <w:jc w:val="center"/>
        <w:rPr>
          <w:b/>
          <w:sz w:val="40"/>
        </w:rPr>
      </w:pPr>
    </w:p>
    <w:p w14:paraId="7E250E0F">
      <w:pPr>
        <w:ind w:left="1873" w:right="1870"/>
        <w:jc w:val="center"/>
        <w:rPr>
          <w:b/>
          <w:sz w:val="40"/>
        </w:rPr>
      </w:pPr>
    </w:p>
    <w:p w14:paraId="154A1CBE">
      <w:pPr>
        <w:ind w:left="1873" w:right="1870"/>
        <w:jc w:val="center"/>
        <w:rPr>
          <w:b/>
          <w:sz w:val="40"/>
        </w:rPr>
      </w:pPr>
    </w:p>
    <w:p w14:paraId="4032E9D9">
      <w:pPr>
        <w:ind w:left="1873" w:right="1870"/>
        <w:jc w:val="center"/>
        <w:rPr>
          <w:b/>
          <w:sz w:val="40"/>
        </w:rPr>
      </w:pPr>
    </w:p>
    <w:p w14:paraId="1C7B3A0E">
      <w:pPr>
        <w:keepNext w:val="0"/>
        <w:keepLines w:val="0"/>
        <w:pageBreakBefore w:val="0"/>
        <w:widowControl w:val="0"/>
        <w:tabs>
          <w:tab w:val="left" w:pos="220"/>
          <w:tab w:val="left" w:pos="814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230" w:leftChars="0" w:right="170" w:rightChars="0" w:hanging="230" w:hangingChars="82"/>
        <w:jc w:val="center"/>
        <w:textAlignment w:val="auto"/>
        <w:rPr>
          <w:b/>
          <w:bCs w:val="0"/>
          <w:sz w:val="28"/>
          <w:szCs w:val="28"/>
        </w:rPr>
      </w:pPr>
    </w:p>
    <w:p w14:paraId="3952895B">
      <w:pPr>
        <w:pStyle w:val="7"/>
        <w:keepNext w:val="0"/>
        <w:keepLines w:val="0"/>
        <w:pageBreakBefore w:val="0"/>
        <w:widowControl w:val="0"/>
        <w:tabs>
          <w:tab w:val="left" w:pos="220"/>
          <w:tab w:val="left" w:pos="6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871" w:leftChars="0" w:hanging="1871" w:hangingChars="668"/>
        <w:jc w:val="center"/>
        <w:textAlignment w:val="auto"/>
        <w:rPr>
          <w:b/>
          <w:sz w:val="28"/>
          <w:szCs w:val="28"/>
        </w:rPr>
      </w:pPr>
      <w:r>
        <w:rPr>
          <w:rFonts w:hint="default"/>
          <w:b/>
          <w:bCs w:val="0"/>
          <w:sz w:val="28"/>
          <w:szCs w:val="28"/>
          <w:lang w:val="ru-RU"/>
        </w:rPr>
        <w:t xml:space="preserve">         </w:t>
      </w:r>
      <w:r>
        <w:rPr>
          <w:b/>
          <w:bCs w:val="0"/>
          <w:sz w:val="28"/>
          <w:szCs w:val="28"/>
          <w:lang w:val="ru-RU"/>
        </w:rPr>
        <w:t>Рабочая</w:t>
      </w:r>
      <w:r>
        <w:rPr>
          <w:rFonts w:hint="default"/>
          <w:b/>
          <w:bCs w:val="0"/>
          <w:sz w:val="28"/>
          <w:szCs w:val="28"/>
          <w:lang w:val="ru-RU"/>
        </w:rPr>
        <w:t xml:space="preserve"> программа курса внеурочной деятельности</w:t>
      </w:r>
    </w:p>
    <w:p w14:paraId="3B45D558">
      <w:pPr>
        <w:keepNext w:val="0"/>
        <w:keepLines w:val="0"/>
        <w:pageBreakBefore w:val="0"/>
        <w:widowControl w:val="0"/>
        <w:tabs>
          <w:tab w:val="left" w:pos="220"/>
          <w:tab w:val="left" w:pos="6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1871" w:leftChars="0" w:right="680" w:hanging="1871" w:hangingChars="668"/>
        <w:jc w:val="both"/>
        <w:textAlignment w:val="auto"/>
        <w:rPr>
          <w:b/>
          <w:sz w:val="28"/>
          <w:szCs w:val="28"/>
        </w:rPr>
      </w:pPr>
    </w:p>
    <w:p w14:paraId="60275C2B">
      <w:pPr>
        <w:pStyle w:val="8"/>
        <w:keepNext w:val="0"/>
        <w:keepLines w:val="0"/>
        <w:pageBreakBefore w:val="0"/>
        <w:widowControl w:val="0"/>
        <w:tabs>
          <w:tab w:val="left" w:pos="220"/>
          <w:tab w:val="left" w:pos="6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449" w:leftChars="204" w:right="170" w:rightChars="0" w:firstLine="261" w:firstLineChars="93"/>
        <w:jc w:val="center"/>
        <w:textAlignment w:val="auto"/>
        <w:rPr>
          <w:color w:val="0D0D0D"/>
          <w:position w:val="2"/>
          <w:sz w:val="28"/>
          <w:szCs w:val="28"/>
        </w:rPr>
      </w:pPr>
      <w:r>
        <w:rPr>
          <w:color w:val="0D0D0D"/>
          <w:sz w:val="28"/>
          <w:szCs w:val="28"/>
        </w:rPr>
        <w:t>«Основы</w:t>
      </w:r>
      <w:r>
        <w:rPr>
          <w:rFonts w:hint="default"/>
          <w:color w:val="0D0D0D"/>
          <w:sz w:val="28"/>
          <w:szCs w:val="28"/>
          <w:lang w:val="ru-RU"/>
        </w:rPr>
        <w:t xml:space="preserve"> </w:t>
      </w:r>
      <w:r>
        <w:rPr>
          <w:color w:val="0D0D0D"/>
          <w:sz w:val="28"/>
          <w:szCs w:val="28"/>
        </w:rPr>
        <w:t>программирования</w:t>
      </w:r>
      <w:r>
        <w:rPr>
          <w:rFonts w:hint="default"/>
          <w:color w:val="0D0D0D"/>
          <w:sz w:val="28"/>
          <w:szCs w:val="28"/>
          <w:lang w:val="ru-RU"/>
        </w:rPr>
        <w:t xml:space="preserve"> </w:t>
      </w:r>
      <w:r>
        <w:rPr>
          <w:color w:val="0D0D0D"/>
          <w:sz w:val="28"/>
          <w:szCs w:val="28"/>
        </w:rPr>
        <w:t>на</w:t>
      </w:r>
      <w:r>
        <w:rPr>
          <w:color w:val="0D0D0D"/>
          <w:spacing w:val="46"/>
          <w:sz w:val="28"/>
          <w:szCs w:val="28"/>
        </w:rPr>
        <w:t xml:space="preserve"> </w:t>
      </w:r>
      <w:r>
        <w:rPr>
          <w:color w:val="0D0D0D"/>
          <w:position w:val="2"/>
          <w:sz w:val="28"/>
          <w:szCs w:val="28"/>
        </w:rPr>
        <w:t>Python»</w:t>
      </w:r>
    </w:p>
    <w:p w14:paraId="3525DECE">
      <w:pPr>
        <w:pStyle w:val="8"/>
        <w:keepNext w:val="0"/>
        <w:keepLines w:val="0"/>
        <w:pageBreakBefore w:val="0"/>
        <w:widowControl w:val="0"/>
        <w:tabs>
          <w:tab w:val="left" w:pos="220"/>
          <w:tab w:val="left" w:pos="6380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449" w:leftChars="204" w:right="170" w:rightChars="0" w:firstLine="261" w:firstLineChars="93"/>
        <w:jc w:val="center"/>
        <w:textAlignment w:val="auto"/>
        <w:rPr>
          <w:sz w:val="28"/>
          <w:szCs w:val="28"/>
        </w:rPr>
      </w:pPr>
      <w:r>
        <w:rPr>
          <w:color w:val="0D0D0D"/>
          <w:sz w:val="28"/>
          <w:szCs w:val="28"/>
        </w:rPr>
        <w:t>(7-9</w:t>
      </w:r>
      <w:r>
        <w:rPr>
          <w:color w:val="0D0D0D"/>
          <w:spacing w:val="2"/>
          <w:sz w:val="28"/>
          <w:szCs w:val="28"/>
        </w:rPr>
        <w:t xml:space="preserve"> </w:t>
      </w:r>
      <w:r>
        <w:rPr>
          <w:color w:val="0D0D0D"/>
          <w:sz w:val="28"/>
          <w:szCs w:val="28"/>
        </w:rPr>
        <w:t>класс)</w:t>
      </w:r>
    </w:p>
    <w:p w14:paraId="34363127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line="240" w:lineRule="auto"/>
        <w:ind w:left="0"/>
        <w:textAlignment w:val="auto"/>
        <w:rPr>
          <w:b/>
          <w:sz w:val="40"/>
        </w:rPr>
      </w:pPr>
    </w:p>
    <w:p w14:paraId="527A6D0E">
      <w:pPr>
        <w:pStyle w:val="7"/>
        <w:ind w:left="0"/>
        <w:rPr>
          <w:b/>
          <w:sz w:val="40"/>
        </w:rPr>
      </w:pPr>
    </w:p>
    <w:p w14:paraId="0DCF9CE4">
      <w:pPr>
        <w:pStyle w:val="7"/>
        <w:ind w:left="0"/>
        <w:rPr>
          <w:b/>
          <w:sz w:val="40"/>
        </w:rPr>
      </w:pPr>
    </w:p>
    <w:p w14:paraId="15DBEAC1">
      <w:pPr>
        <w:pStyle w:val="7"/>
        <w:ind w:left="0"/>
        <w:rPr>
          <w:b/>
          <w:sz w:val="40"/>
        </w:rPr>
      </w:pPr>
    </w:p>
    <w:p w14:paraId="65CD978C">
      <w:pPr>
        <w:pStyle w:val="7"/>
        <w:ind w:left="0"/>
        <w:rPr>
          <w:b/>
          <w:sz w:val="40"/>
        </w:rPr>
      </w:pPr>
    </w:p>
    <w:p w14:paraId="073224F4">
      <w:pPr>
        <w:pStyle w:val="7"/>
        <w:ind w:left="0"/>
        <w:rPr>
          <w:b/>
          <w:sz w:val="40"/>
        </w:rPr>
      </w:pPr>
    </w:p>
    <w:p w14:paraId="2F564DF9">
      <w:pPr>
        <w:pStyle w:val="7"/>
        <w:ind w:left="0"/>
        <w:rPr>
          <w:b/>
          <w:sz w:val="40"/>
        </w:rPr>
      </w:pPr>
    </w:p>
    <w:p w14:paraId="4A9F19F6">
      <w:pPr>
        <w:pStyle w:val="7"/>
        <w:ind w:left="0"/>
        <w:rPr>
          <w:b/>
          <w:sz w:val="40"/>
        </w:rPr>
      </w:pPr>
    </w:p>
    <w:p w14:paraId="6A0F5036">
      <w:pPr>
        <w:pStyle w:val="7"/>
        <w:ind w:left="0"/>
        <w:rPr>
          <w:b/>
          <w:sz w:val="40"/>
        </w:rPr>
      </w:pPr>
    </w:p>
    <w:p w14:paraId="25080B0E">
      <w:pPr>
        <w:pStyle w:val="3"/>
        <w:spacing w:before="79" w:line="240" w:lineRule="auto"/>
        <w:ind w:left="561" w:right="621"/>
        <w:jc w:val="center"/>
      </w:pPr>
      <w:bookmarkStart w:id="0" w:name="Пояснительная записка"/>
      <w:bookmarkEnd w:id="0"/>
    </w:p>
    <w:p w14:paraId="3E5DA0DA">
      <w:pPr>
        <w:pStyle w:val="3"/>
        <w:spacing w:before="79" w:line="240" w:lineRule="auto"/>
        <w:ind w:left="561" w:right="621"/>
        <w:jc w:val="center"/>
      </w:pPr>
    </w:p>
    <w:p w14:paraId="48575553">
      <w:pPr>
        <w:pStyle w:val="3"/>
        <w:spacing w:before="79" w:line="240" w:lineRule="auto"/>
        <w:ind w:left="561" w:right="621"/>
        <w:jc w:val="center"/>
      </w:pPr>
    </w:p>
    <w:p w14:paraId="01F57849">
      <w:pPr>
        <w:pStyle w:val="3"/>
        <w:spacing w:before="79" w:line="240" w:lineRule="auto"/>
        <w:ind w:left="561" w:right="621"/>
        <w:jc w:val="center"/>
      </w:pPr>
    </w:p>
    <w:p w14:paraId="6CC9F264">
      <w:pPr>
        <w:pStyle w:val="3"/>
        <w:spacing w:before="79" w:line="240" w:lineRule="auto"/>
        <w:ind w:left="561" w:right="621"/>
        <w:jc w:val="center"/>
      </w:pPr>
    </w:p>
    <w:p w14:paraId="6E904ECA">
      <w:pPr>
        <w:pStyle w:val="3"/>
        <w:spacing w:before="79" w:line="240" w:lineRule="auto"/>
        <w:ind w:left="561" w:right="621"/>
        <w:jc w:val="center"/>
      </w:pPr>
    </w:p>
    <w:p w14:paraId="2CBB2625">
      <w:pPr>
        <w:pStyle w:val="3"/>
        <w:spacing w:before="79" w:line="240" w:lineRule="auto"/>
        <w:ind w:left="561" w:right="621"/>
        <w:jc w:val="center"/>
      </w:pPr>
    </w:p>
    <w:p w14:paraId="42D4FCD1">
      <w:pPr>
        <w:pStyle w:val="3"/>
        <w:spacing w:before="79" w:line="240" w:lineRule="auto"/>
        <w:ind w:left="561" w:right="621"/>
        <w:jc w:val="center"/>
      </w:pPr>
    </w:p>
    <w:p w14:paraId="78DE4A01">
      <w:pPr>
        <w:pStyle w:val="3"/>
        <w:spacing w:before="79" w:line="240" w:lineRule="auto"/>
        <w:ind w:left="561" w:right="621"/>
        <w:jc w:val="center"/>
      </w:pPr>
    </w:p>
    <w:p w14:paraId="5839414E">
      <w:pPr>
        <w:pStyle w:val="3"/>
        <w:spacing w:before="79" w:line="240" w:lineRule="auto"/>
        <w:ind w:left="561" w:right="621"/>
        <w:jc w:val="center"/>
      </w:pPr>
    </w:p>
    <w:p w14:paraId="0CA877AF">
      <w:pPr>
        <w:pStyle w:val="3"/>
        <w:spacing w:before="79" w:line="240" w:lineRule="auto"/>
        <w:ind w:left="561" w:right="621"/>
        <w:jc w:val="center"/>
      </w:pPr>
    </w:p>
    <w:p w14:paraId="1DF029C5">
      <w:pPr>
        <w:pStyle w:val="3"/>
        <w:spacing w:before="79" w:line="240" w:lineRule="auto"/>
        <w:ind w:left="561" w:right="621"/>
        <w:jc w:val="center"/>
      </w:pPr>
    </w:p>
    <w:p w14:paraId="0D1E6641">
      <w:pPr>
        <w:pStyle w:val="3"/>
        <w:spacing w:before="79" w:line="240" w:lineRule="auto"/>
        <w:ind w:left="561" w:right="621"/>
        <w:jc w:val="center"/>
      </w:pPr>
      <w:bookmarkStart w:id="58" w:name="_GoBack"/>
      <w:bookmarkEnd w:id="58"/>
      <w:r>
        <w:t>Пояснительная</w:t>
      </w:r>
      <w:r>
        <w:rPr>
          <w:spacing w:val="-5"/>
        </w:rPr>
        <w:t xml:space="preserve"> </w:t>
      </w:r>
      <w:r>
        <w:t>записка</w:t>
      </w:r>
    </w:p>
    <w:p w14:paraId="547B4895">
      <w:pPr>
        <w:pStyle w:val="7"/>
        <w:spacing w:before="4"/>
        <w:ind w:left="0"/>
        <w:rPr>
          <w:b/>
          <w:sz w:val="22"/>
        </w:rPr>
      </w:pPr>
    </w:p>
    <w:p w14:paraId="73BCF678">
      <w:pPr>
        <w:pStyle w:val="7"/>
        <w:ind w:left="350" w:right="401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 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«Основы программирования на Python»</w:t>
      </w:r>
      <w:r>
        <w:rPr>
          <w:spacing w:val="1"/>
        </w:rPr>
        <w:t xml:space="preserve"> </w:t>
      </w:r>
      <w:r>
        <w:t>(далее — курс) для 7—9 классов составлена на основе требований Федерального 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(Приказ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просвещения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 31.05.2021 № 287 «Об утверждении федерального государственного образовательного</w:t>
      </w:r>
      <w:r>
        <w:rPr>
          <w:spacing w:val="1"/>
        </w:rPr>
        <w:t xml:space="preserve"> </w:t>
      </w:r>
      <w:r>
        <w:t>стандарта основного общего образования»), с учѐтом Примерной программы воспитания (протокол</w:t>
      </w:r>
      <w:r>
        <w:rPr>
          <w:spacing w:val="1"/>
        </w:rPr>
        <w:t xml:space="preserve"> </w:t>
      </w:r>
      <w:r>
        <w:t>Федерального учебно-методического объединения по общему образованию № 3/22 от 23.06.2022) и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(протокол</w:t>
      </w:r>
      <w:r>
        <w:rPr>
          <w:spacing w:val="1"/>
        </w:rPr>
        <w:t xml:space="preserve"> </w:t>
      </w:r>
      <w:r>
        <w:rPr>
          <w:spacing w:val="-1"/>
        </w:rPr>
        <w:t>Федерального</w:t>
      </w:r>
      <w:r>
        <w:rPr>
          <w:spacing w:val="8"/>
        </w:rPr>
        <w:t xml:space="preserve"> </w:t>
      </w:r>
      <w:r>
        <w:rPr>
          <w:spacing w:val="-1"/>
        </w:rPr>
        <w:t>учебно-методического</w:t>
      </w:r>
      <w:r>
        <w:rPr>
          <w:spacing w:val="-3"/>
        </w:rPr>
        <w:t xml:space="preserve"> </w:t>
      </w:r>
      <w:r>
        <w:t>объединения</w:t>
      </w:r>
      <w:r>
        <w:rPr>
          <w:spacing w:val="5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общему</w:t>
      </w:r>
      <w:r>
        <w:rPr>
          <w:spacing w:val="-21"/>
        </w:rPr>
        <w:t xml:space="preserve"> </w:t>
      </w:r>
      <w:r>
        <w:t>образованию№</w:t>
      </w:r>
      <w:r>
        <w:rPr>
          <w:spacing w:val="7"/>
        </w:rPr>
        <w:t xml:space="preserve"> </w:t>
      </w:r>
      <w:r>
        <w:t>1/22</w:t>
      </w:r>
      <w:r>
        <w:rPr>
          <w:spacing w:val="-12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18.03.2022).</w:t>
      </w:r>
    </w:p>
    <w:p w14:paraId="48415ACC">
      <w:pPr>
        <w:pStyle w:val="7"/>
        <w:spacing w:before="8"/>
        <w:ind w:left="350" w:right="408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даѐт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цели,</w:t>
      </w:r>
      <w:r>
        <w:rPr>
          <w:spacing w:val="1"/>
        </w:rPr>
        <w:t xml:space="preserve"> </w:t>
      </w:r>
      <w:r>
        <w:t>задачах,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структурирование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разделам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темам;</w:t>
      </w:r>
      <w:r>
        <w:rPr>
          <w:spacing w:val="1"/>
        </w:rPr>
        <w:t xml:space="preserve"> </w:t>
      </w:r>
      <w:r>
        <w:t>предлагает</w:t>
      </w:r>
      <w:r>
        <w:rPr>
          <w:spacing w:val="1"/>
        </w:rPr>
        <w:t xml:space="preserve"> </w:t>
      </w:r>
      <w:r>
        <w:t>распределение учебных часов по разделам и темам курса и последовательность их изучения с учѐтом</w:t>
      </w:r>
      <w:r>
        <w:rPr>
          <w:spacing w:val="1"/>
        </w:rPr>
        <w:t xml:space="preserve"> </w:t>
      </w:r>
      <w:r>
        <w:t>межпредметных и внутрипредметных связей, логики учебного процесса, возрастных особенностей</w:t>
      </w:r>
      <w:r>
        <w:rPr>
          <w:spacing w:val="1"/>
        </w:rPr>
        <w:t xml:space="preserve"> </w:t>
      </w:r>
      <w:r>
        <w:t>обучающихся, включает описание форм организации занятий и учебно-методического обеспечения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7"/>
        </w:rPr>
        <w:t xml:space="preserve"> </w:t>
      </w:r>
      <w:r>
        <w:t>процесса.</w:t>
      </w:r>
    </w:p>
    <w:p w14:paraId="65738BD5">
      <w:pPr>
        <w:pStyle w:val="7"/>
        <w:spacing w:before="3"/>
        <w:ind w:left="350" w:right="402" w:firstLine="566"/>
        <w:jc w:val="both"/>
      </w:pPr>
      <w:r>
        <w:t>Рабочая программа курса определяет количественные и качественные характеристики учебного</w:t>
      </w:r>
      <w:r>
        <w:rPr>
          <w:spacing w:val="1"/>
        </w:rPr>
        <w:t xml:space="preserve"> </w:t>
      </w:r>
      <w:r>
        <w:t>материала для каждого года изучения, в том числе планируемые результаты освоения обучающимися</w:t>
      </w:r>
      <w:r>
        <w:rPr>
          <w:spacing w:val="-57"/>
        </w:rPr>
        <w:t xml:space="preserve"> </w:t>
      </w:r>
      <w:r>
        <w:t>программы курса внеурочной деятельности на уровне основного общего образования. Программа</w:t>
      </w:r>
      <w:r>
        <w:rPr>
          <w:spacing w:val="1"/>
        </w:rPr>
        <w:t xml:space="preserve"> </w:t>
      </w:r>
      <w:r>
        <w:t>служит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составления</w:t>
      </w:r>
      <w:r>
        <w:rPr>
          <w:spacing w:val="1"/>
        </w:rPr>
        <w:t xml:space="preserve"> </w:t>
      </w:r>
      <w:r>
        <w:t>поурочного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4"/>
        </w:rPr>
        <w:t xml:space="preserve"> </w:t>
      </w:r>
      <w:r>
        <w:t>учителем.</w:t>
      </w:r>
    </w:p>
    <w:p w14:paraId="0EBCC097">
      <w:pPr>
        <w:pStyle w:val="7"/>
        <w:spacing w:before="7"/>
        <w:ind w:left="0"/>
        <w:rPr>
          <w:sz w:val="23"/>
        </w:rPr>
      </w:pPr>
    </w:p>
    <w:p w14:paraId="76438617">
      <w:pPr>
        <w:pStyle w:val="7"/>
        <w:ind w:left="561" w:right="67"/>
        <w:jc w:val="center"/>
      </w:pPr>
      <w:r>
        <w:rPr>
          <w:spacing w:val="-1"/>
        </w:rPr>
        <w:t>ОБЩАЯ</w:t>
      </w:r>
      <w:r>
        <w:rPr>
          <w:spacing w:val="-11"/>
        </w:rPr>
        <w:t xml:space="preserve"> </w:t>
      </w:r>
      <w:r>
        <w:rPr>
          <w:spacing w:val="-1"/>
        </w:rPr>
        <w:t>ХАРАКТЕРИСТИКА</w:t>
      </w:r>
      <w:r>
        <w:rPr>
          <w:spacing w:val="-11"/>
        </w:rPr>
        <w:t xml:space="preserve"> </w:t>
      </w:r>
      <w:r>
        <w:t>КУРСА</w:t>
      </w:r>
      <w:r>
        <w:rPr>
          <w:spacing w:val="-13"/>
        </w:rPr>
        <w:t xml:space="preserve"> </w:t>
      </w:r>
      <w:r>
        <w:t>ВНЕУРОЧНОЙ</w:t>
      </w:r>
      <w:r>
        <w:rPr>
          <w:spacing w:val="-4"/>
        </w:rPr>
        <w:t xml:space="preserve"> </w:t>
      </w:r>
      <w:r>
        <w:t>ДЕЯТЕЛЬНОСТИ</w:t>
      </w:r>
    </w:p>
    <w:p w14:paraId="75FEC09F">
      <w:pPr>
        <w:pStyle w:val="7"/>
        <w:spacing w:before="8" w:line="275" w:lineRule="exact"/>
        <w:ind w:left="561" w:right="67"/>
        <w:jc w:val="center"/>
      </w:pPr>
      <w:r>
        <w:rPr>
          <w:spacing w:val="-1"/>
        </w:rPr>
        <w:t>«ОСНОВЫ</w:t>
      </w:r>
      <w:r>
        <w:t xml:space="preserve"> </w:t>
      </w:r>
      <w:r>
        <w:rPr>
          <w:spacing w:val="-1"/>
        </w:rPr>
        <w:t>ПРОГРАММИРОВАНИЯ</w:t>
      </w:r>
      <w:r>
        <w:rPr>
          <w:spacing w:val="-7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PYTHON»</w:t>
      </w:r>
    </w:p>
    <w:p w14:paraId="771B7C7F">
      <w:pPr>
        <w:pStyle w:val="7"/>
        <w:spacing w:line="275" w:lineRule="exact"/>
        <w:ind w:left="143"/>
      </w:pPr>
      <w:r>
        <w:rPr>
          <w:spacing w:val="-1"/>
        </w:rPr>
        <w:t>Программа</w:t>
      </w:r>
      <w:r>
        <w:rPr>
          <w:spacing w:val="-3"/>
        </w:rPr>
        <w:t xml:space="preserve"> </w:t>
      </w:r>
      <w:r>
        <w:rPr>
          <w:spacing w:val="-1"/>
        </w:rPr>
        <w:t>курса</w:t>
      </w:r>
      <w:r>
        <w:rPr>
          <w:spacing w:val="-4"/>
        </w:rPr>
        <w:t xml:space="preserve"> </w:t>
      </w:r>
      <w:r>
        <w:rPr>
          <w:spacing w:val="-1"/>
        </w:rPr>
        <w:t>внеурочной</w:t>
      </w:r>
      <w:r>
        <w:rPr>
          <w:spacing w:val="1"/>
        </w:rPr>
        <w:t xml:space="preserve"> </w:t>
      </w:r>
      <w:r>
        <w:rPr>
          <w:spacing w:val="-1"/>
        </w:rPr>
        <w:t>деятельности</w:t>
      </w:r>
      <w:r>
        <w:t xml:space="preserve"> </w:t>
      </w:r>
      <w:r>
        <w:rPr>
          <w:spacing w:val="-1"/>
        </w:rPr>
        <w:t>«Основы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Python»</w:t>
      </w:r>
      <w:r>
        <w:rPr>
          <w:spacing w:val="-16"/>
        </w:rPr>
        <w:t xml:space="preserve"> </w:t>
      </w:r>
      <w:r>
        <w:t>отражает:</w:t>
      </w:r>
    </w:p>
    <w:p w14:paraId="44C33E03">
      <w:pPr>
        <w:pStyle w:val="10"/>
        <w:numPr>
          <w:ilvl w:val="0"/>
          <w:numId w:val="1"/>
        </w:numPr>
        <w:tabs>
          <w:tab w:val="left" w:pos="283"/>
        </w:tabs>
        <w:spacing w:before="2" w:after="0" w:line="237" w:lineRule="auto"/>
        <w:ind w:left="282" w:right="435" w:hanging="140"/>
        <w:jc w:val="left"/>
        <w:rPr>
          <w:sz w:val="24"/>
        </w:rPr>
      </w:pPr>
      <w:r>
        <w:rPr>
          <w:sz w:val="24"/>
        </w:rPr>
        <w:t>сущность</w:t>
      </w:r>
      <w:r>
        <w:rPr>
          <w:spacing w:val="5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4"/>
          <w:sz w:val="24"/>
        </w:rPr>
        <w:t xml:space="preserve"> </w:t>
      </w:r>
      <w:r>
        <w:rPr>
          <w:sz w:val="24"/>
        </w:rPr>
        <w:t>как</w:t>
      </w:r>
      <w:r>
        <w:rPr>
          <w:spacing w:val="5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4"/>
          <w:sz w:val="24"/>
        </w:rPr>
        <w:t xml:space="preserve"> </w:t>
      </w:r>
      <w:r>
        <w:rPr>
          <w:sz w:val="24"/>
        </w:rPr>
        <w:t>дисциплины,</w:t>
      </w:r>
      <w:r>
        <w:rPr>
          <w:spacing w:val="6"/>
          <w:sz w:val="24"/>
        </w:rPr>
        <w:t xml:space="preserve"> </w:t>
      </w:r>
      <w:r>
        <w:rPr>
          <w:sz w:val="24"/>
        </w:rPr>
        <w:t>изучающей</w:t>
      </w:r>
      <w:r>
        <w:rPr>
          <w:spacing w:val="14"/>
          <w:sz w:val="24"/>
        </w:rPr>
        <w:t xml:space="preserve"> </w:t>
      </w:r>
      <w:r>
        <w:rPr>
          <w:sz w:val="24"/>
        </w:rPr>
        <w:t>закономерности</w:t>
      </w:r>
      <w:r>
        <w:rPr>
          <w:spacing w:val="5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автоматизации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системах;</w:t>
      </w:r>
    </w:p>
    <w:p w14:paraId="0E2B74FA">
      <w:pPr>
        <w:pStyle w:val="10"/>
        <w:numPr>
          <w:ilvl w:val="0"/>
          <w:numId w:val="1"/>
        </w:numPr>
        <w:tabs>
          <w:tab w:val="left" w:pos="283"/>
        </w:tabs>
        <w:spacing w:before="2" w:after="0" w:line="237" w:lineRule="auto"/>
        <w:ind w:left="282" w:right="444" w:hanging="140"/>
        <w:jc w:val="left"/>
        <w:rPr>
          <w:sz w:val="24"/>
        </w:rPr>
      </w:pPr>
      <w:r>
        <w:rPr>
          <w:sz w:val="24"/>
        </w:rPr>
        <w:t>основные</w:t>
      </w:r>
      <w:r>
        <w:rPr>
          <w:spacing w:val="5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6"/>
          <w:sz w:val="24"/>
        </w:rPr>
        <w:t xml:space="preserve"> </w:t>
      </w:r>
      <w:r>
        <w:rPr>
          <w:sz w:val="24"/>
        </w:rPr>
        <w:t>применения</w:t>
      </w:r>
      <w:r>
        <w:rPr>
          <w:spacing w:val="8"/>
          <w:sz w:val="24"/>
        </w:rPr>
        <w:t xml:space="preserve"> </w:t>
      </w:r>
      <w:r>
        <w:rPr>
          <w:sz w:val="24"/>
        </w:rPr>
        <w:t>информатики,</w:t>
      </w:r>
      <w:r>
        <w:rPr>
          <w:spacing w:val="17"/>
          <w:sz w:val="24"/>
        </w:rPr>
        <w:t xml:space="preserve"> </w:t>
      </w:r>
      <w:r>
        <w:rPr>
          <w:sz w:val="24"/>
        </w:rPr>
        <w:t>прежде</w:t>
      </w:r>
      <w:r>
        <w:rPr>
          <w:spacing w:val="11"/>
          <w:sz w:val="24"/>
        </w:rPr>
        <w:t xml:space="preserve"> </w:t>
      </w:r>
      <w:r>
        <w:rPr>
          <w:sz w:val="24"/>
        </w:rPr>
        <w:t>всего</w:t>
      </w:r>
      <w:r>
        <w:rPr>
          <w:spacing w:val="13"/>
          <w:sz w:val="24"/>
        </w:rPr>
        <w:t xml:space="preserve"> </w:t>
      </w:r>
      <w:r>
        <w:rPr>
          <w:sz w:val="24"/>
        </w:rPr>
        <w:t>информационные</w:t>
      </w:r>
      <w:r>
        <w:rPr>
          <w:spacing w:val="13"/>
          <w:sz w:val="24"/>
        </w:rPr>
        <w:t xml:space="preserve"> </w:t>
      </w:r>
      <w:r>
        <w:rPr>
          <w:sz w:val="24"/>
        </w:rPr>
        <w:t>технологии,управление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социальную</w:t>
      </w:r>
      <w:r>
        <w:rPr>
          <w:spacing w:val="6"/>
          <w:sz w:val="24"/>
        </w:rPr>
        <w:t xml:space="preserve"> </w:t>
      </w:r>
      <w:r>
        <w:rPr>
          <w:sz w:val="24"/>
        </w:rPr>
        <w:t>сферу;</w:t>
      </w:r>
    </w:p>
    <w:p w14:paraId="57278F9A">
      <w:pPr>
        <w:pStyle w:val="10"/>
        <w:numPr>
          <w:ilvl w:val="0"/>
          <w:numId w:val="1"/>
        </w:numPr>
        <w:tabs>
          <w:tab w:val="left" w:pos="283"/>
        </w:tabs>
        <w:spacing w:before="1" w:after="0" w:line="292" w:lineRule="exact"/>
        <w:ind w:left="282" w:right="0" w:hanging="140"/>
        <w:jc w:val="left"/>
        <w:rPr>
          <w:sz w:val="24"/>
        </w:rPr>
      </w:pPr>
      <w:r>
        <w:rPr>
          <w:spacing w:val="-1"/>
          <w:sz w:val="24"/>
        </w:rPr>
        <w:t>междисциплинарный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характер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информатики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0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2"/>
          <w:sz w:val="24"/>
        </w:rPr>
        <w:t xml:space="preserve"> </w:t>
      </w:r>
      <w:r>
        <w:rPr>
          <w:sz w:val="24"/>
        </w:rPr>
        <w:t>деятельности.</w:t>
      </w:r>
    </w:p>
    <w:p w14:paraId="38A0265B">
      <w:pPr>
        <w:pStyle w:val="7"/>
        <w:ind w:left="282" w:right="398" w:hanging="140"/>
        <w:jc w:val="both"/>
      </w:pPr>
      <w:r>
        <w:t>Информатика характеризуется всѐ возрастающим числом междисциплинарных связей, причѐмкак на</w:t>
      </w:r>
      <w:r>
        <w:rPr>
          <w:spacing w:val="1"/>
        </w:rPr>
        <w:t xml:space="preserve"> </w:t>
      </w:r>
      <w:r>
        <w:t>уровне понятийного аппарата, так и на уровне инструментария. Современная школьнаяинформатика</w:t>
      </w:r>
      <w:r>
        <w:rPr>
          <w:spacing w:val="1"/>
        </w:rPr>
        <w:t xml:space="preserve"> </w:t>
      </w:r>
      <w:r>
        <w:t>оказывает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мировоззрения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его жизненную</w:t>
      </w:r>
      <w:r>
        <w:rPr>
          <w:spacing w:val="1"/>
        </w:rPr>
        <w:t xml:space="preserve"> </w:t>
      </w:r>
      <w:r>
        <w:t>позицию,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понимания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практически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технологических</w:t>
      </w:r>
      <w:r>
        <w:rPr>
          <w:spacing w:val="1"/>
        </w:rPr>
        <w:t xml:space="preserve"> </w:t>
      </w:r>
      <w:r>
        <w:t>достижений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цивилизации.</w:t>
      </w:r>
      <w:r>
        <w:rPr>
          <w:spacing w:val="1"/>
        </w:rPr>
        <w:t xml:space="preserve"> </w:t>
      </w:r>
      <w:r>
        <w:t>Многие</w:t>
      </w:r>
      <w:r>
        <w:rPr>
          <w:spacing w:val="1"/>
        </w:rPr>
        <w:t xml:space="preserve"> </w:t>
      </w:r>
      <w:r>
        <w:t>предметные знания и способы деятельности, освоенные обучающимися при изучении информатики,</w:t>
      </w:r>
      <w:r>
        <w:rPr>
          <w:spacing w:val="1"/>
        </w:rPr>
        <w:t xml:space="preserve"> </w:t>
      </w:r>
      <w:r>
        <w:t>находят применение</w:t>
      </w:r>
      <w:r>
        <w:rPr>
          <w:spacing w:val="1"/>
        </w:rPr>
        <w:t xml:space="preserve"> </w:t>
      </w:r>
      <w:r>
        <w:t>как в рамках</w:t>
      </w:r>
      <w:r>
        <w:rPr>
          <w:spacing w:val="1"/>
        </w:rPr>
        <w:t xml:space="preserve"> </w:t>
      </w:r>
      <w:r>
        <w:t>образовательного процесса</w:t>
      </w:r>
      <w:r>
        <w:rPr>
          <w:spacing w:val="1"/>
        </w:rPr>
        <w:t xml:space="preserve"> </w:t>
      </w:r>
      <w:r>
        <w:t>при изучении</w:t>
      </w:r>
      <w:r>
        <w:rPr>
          <w:spacing w:val="1"/>
        </w:rPr>
        <w:t xml:space="preserve"> </w:t>
      </w:r>
      <w:r>
        <w:t>других предметных</w:t>
      </w:r>
      <w:r>
        <w:rPr>
          <w:spacing w:val="1"/>
        </w:rPr>
        <w:t xml:space="preserve"> </w:t>
      </w:r>
      <w:r>
        <w:t>областей,</w:t>
      </w:r>
      <w:r>
        <w:rPr>
          <w:spacing w:val="1"/>
        </w:rPr>
        <w:t xml:space="preserve"> </w:t>
      </w:r>
      <w:r>
        <w:t>так и в иных жизненных ситуациях,</w:t>
      </w:r>
      <w:r>
        <w:rPr>
          <w:spacing w:val="1"/>
        </w:rPr>
        <w:t xml:space="preserve"> </w:t>
      </w:r>
      <w:r>
        <w:t>становятся значимыми для</w:t>
      </w:r>
      <w:r>
        <w:rPr>
          <w:spacing w:val="1"/>
        </w:rPr>
        <w:t xml:space="preserve"> </w:t>
      </w:r>
      <w:r>
        <w:t>формирования качеств</w:t>
      </w:r>
      <w:r>
        <w:rPr>
          <w:spacing w:val="1"/>
        </w:rPr>
        <w:t xml:space="preserve"> </w:t>
      </w:r>
      <w:r>
        <w:rPr>
          <w:spacing w:val="-1"/>
        </w:rPr>
        <w:t>личности,</w:t>
      </w:r>
      <w:r>
        <w:rPr>
          <w:spacing w:val="-9"/>
        </w:rPr>
        <w:t xml:space="preserve"> </w:t>
      </w:r>
      <w:r>
        <w:rPr>
          <w:spacing w:val="-1"/>
        </w:rPr>
        <w:t>т.</w:t>
      </w:r>
      <w:r>
        <w:rPr>
          <w:spacing w:val="-9"/>
        </w:rPr>
        <w:t xml:space="preserve"> </w:t>
      </w:r>
      <w:r>
        <w:rPr>
          <w:spacing w:val="-1"/>
        </w:rPr>
        <w:t>е.</w:t>
      </w:r>
      <w:r>
        <w:rPr>
          <w:spacing w:val="-15"/>
        </w:rPr>
        <w:t xml:space="preserve"> </w:t>
      </w:r>
      <w:r>
        <w:rPr>
          <w:spacing w:val="-1"/>
        </w:rPr>
        <w:t>ориентированы</w:t>
      </w:r>
      <w:r>
        <w:rPr>
          <w:spacing w:val="-8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формирование</w:t>
      </w:r>
      <w:r>
        <w:rPr>
          <w:spacing w:val="-11"/>
        </w:rPr>
        <w:t xml:space="preserve"> </w:t>
      </w:r>
      <w:r>
        <w:t>метапредметных</w:t>
      </w:r>
      <w:r>
        <w:rPr>
          <w:spacing w:val="-1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личностных</w:t>
      </w:r>
      <w:r>
        <w:rPr>
          <w:spacing w:val="-16"/>
        </w:rPr>
        <w:t xml:space="preserve"> </w:t>
      </w:r>
      <w:r>
        <w:t>результатов</w:t>
      </w:r>
      <w:r>
        <w:rPr>
          <w:spacing w:val="-18"/>
        </w:rPr>
        <w:t xml:space="preserve"> </w:t>
      </w:r>
      <w:r>
        <w:t>обучения.</w:t>
      </w:r>
    </w:p>
    <w:p w14:paraId="4DE16B79">
      <w:pPr>
        <w:pStyle w:val="7"/>
        <w:spacing w:line="242" w:lineRule="auto"/>
        <w:ind w:left="282" w:right="105" w:hanging="140"/>
      </w:pPr>
      <w:r>
        <w:rPr>
          <w:spacing w:val="-1"/>
        </w:rPr>
        <w:t>Курс</w:t>
      </w:r>
      <w:r>
        <w:t xml:space="preserve"> </w:t>
      </w:r>
      <w:r>
        <w:rPr>
          <w:spacing w:val="-1"/>
        </w:rPr>
        <w:t>внеурочной</w:t>
      </w:r>
      <w:r>
        <w:t xml:space="preserve"> </w:t>
      </w:r>
      <w:r>
        <w:rPr>
          <w:spacing w:val="-1"/>
        </w:rPr>
        <w:t>деятельности</w:t>
      </w:r>
      <w:r>
        <w:t xml:space="preserve"> отражает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расширяет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четырѐх</w:t>
      </w:r>
      <w:r>
        <w:rPr>
          <w:spacing w:val="1"/>
        </w:rPr>
        <w:t xml:space="preserve"> </w:t>
      </w:r>
      <w:r>
        <w:t>тематических разделов</w:t>
      </w:r>
      <w:r>
        <w:rPr>
          <w:spacing w:val="-57"/>
        </w:rPr>
        <w:t xml:space="preserve"> </w:t>
      </w:r>
      <w:r>
        <w:t>информатики</w:t>
      </w:r>
      <w:r>
        <w:rPr>
          <w:spacing w:val="-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3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образования:</w:t>
      </w:r>
    </w:p>
    <w:p w14:paraId="090BF294">
      <w:pPr>
        <w:pStyle w:val="10"/>
        <w:numPr>
          <w:ilvl w:val="0"/>
          <w:numId w:val="2"/>
        </w:numPr>
        <w:tabs>
          <w:tab w:val="left" w:pos="565"/>
          <w:tab w:val="left" w:pos="567"/>
        </w:tabs>
        <w:spacing w:before="0" w:after="0" w:line="271" w:lineRule="exact"/>
        <w:ind w:left="566" w:right="0" w:hanging="424"/>
        <w:jc w:val="left"/>
        <w:rPr>
          <w:sz w:val="24"/>
        </w:rPr>
      </w:pPr>
      <w:r>
        <w:rPr>
          <w:sz w:val="24"/>
        </w:rPr>
        <w:t>цифровая</w:t>
      </w:r>
      <w:r>
        <w:rPr>
          <w:spacing w:val="-5"/>
          <w:sz w:val="24"/>
        </w:rPr>
        <w:t xml:space="preserve"> </w:t>
      </w:r>
      <w:r>
        <w:rPr>
          <w:sz w:val="24"/>
        </w:rPr>
        <w:t>грамотность;</w:t>
      </w:r>
    </w:p>
    <w:p w14:paraId="5D0D36B5">
      <w:pPr>
        <w:pStyle w:val="10"/>
        <w:numPr>
          <w:ilvl w:val="0"/>
          <w:numId w:val="2"/>
        </w:numPr>
        <w:tabs>
          <w:tab w:val="left" w:pos="565"/>
          <w:tab w:val="left" w:pos="567"/>
        </w:tabs>
        <w:spacing w:before="1" w:after="0" w:line="275" w:lineRule="exact"/>
        <w:ind w:left="566" w:right="0" w:hanging="424"/>
        <w:jc w:val="left"/>
        <w:rPr>
          <w:sz w:val="24"/>
        </w:rPr>
      </w:pPr>
      <w:r>
        <w:rPr>
          <w:sz w:val="24"/>
        </w:rPr>
        <w:t>теоретические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информатики;</w:t>
      </w:r>
    </w:p>
    <w:p w14:paraId="2FE4D760">
      <w:pPr>
        <w:pStyle w:val="10"/>
        <w:numPr>
          <w:ilvl w:val="0"/>
          <w:numId w:val="2"/>
        </w:numPr>
        <w:tabs>
          <w:tab w:val="left" w:pos="565"/>
          <w:tab w:val="left" w:pos="567"/>
        </w:tabs>
        <w:spacing w:before="0" w:after="0" w:line="275" w:lineRule="exact"/>
        <w:ind w:left="566" w:right="0" w:hanging="424"/>
        <w:jc w:val="left"/>
        <w:rPr>
          <w:sz w:val="24"/>
        </w:rPr>
      </w:pPr>
      <w:r>
        <w:rPr>
          <w:sz w:val="24"/>
        </w:rPr>
        <w:t>алгоритмы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программирование;</w:t>
      </w:r>
    </w:p>
    <w:p w14:paraId="01AE7D5B">
      <w:pPr>
        <w:pStyle w:val="10"/>
        <w:numPr>
          <w:ilvl w:val="0"/>
          <w:numId w:val="2"/>
        </w:numPr>
        <w:tabs>
          <w:tab w:val="left" w:pos="565"/>
          <w:tab w:val="left" w:pos="567"/>
        </w:tabs>
        <w:spacing w:before="3" w:after="0" w:line="240" w:lineRule="auto"/>
        <w:ind w:left="566" w:right="0" w:hanging="424"/>
        <w:jc w:val="left"/>
        <w:rPr>
          <w:sz w:val="24"/>
        </w:rPr>
      </w:pPr>
      <w:r>
        <w:rPr>
          <w:sz w:val="24"/>
        </w:rPr>
        <w:t>информационные</w:t>
      </w:r>
      <w:r>
        <w:rPr>
          <w:spacing w:val="-11"/>
          <w:sz w:val="24"/>
        </w:rPr>
        <w:t xml:space="preserve"> </w:t>
      </w:r>
      <w:r>
        <w:rPr>
          <w:sz w:val="24"/>
        </w:rPr>
        <w:t>технологии.</w:t>
      </w:r>
    </w:p>
    <w:p w14:paraId="0AD586B3">
      <w:pPr>
        <w:pStyle w:val="7"/>
        <w:spacing w:before="4"/>
        <w:ind w:left="0"/>
      </w:pPr>
    </w:p>
    <w:p w14:paraId="5B717985">
      <w:pPr>
        <w:pStyle w:val="7"/>
        <w:spacing w:line="275" w:lineRule="exact"/>
        <w:ind w:left="561" w:right="2159"/>
        <w:jc w:val="center"/>
      </w:pPr>
      <w:r>
        <w:rPr>
          <w:spacing w:val="-1"/>
        </w:rPr>
        <w:t>ЦЕЛИ</w:t>
      </w:r>
      <w:r>
        <w:rPr>
          <w:spacing w:val="-2"/>
        </w:rPr>
        <w:t xml:space="preserve"> </w:t>
      </w:r>
      <w:r>
        <w:rPr>
          <w:spacing w:val="-1"/>
        </w:rPr>
        <w:t>КУРСА</w:t>
      </w:r>
      <w:r>
        <w:rPr>
          <w:spacing w:val="-16"/>
        </w:rPr>
        <w:t xml:space="preserve"> </w:t>
      </w:r>
      <w:r>
        <w:rPr>
          <w:spacing w:val="-1"/>
        </w:rPr>
        <w:t xml:space="preserve">ВНЕУРОЧНОЙ </w:t>
      </w:r>
      <w:r>
        <w:t>ДЕЯТЕЛЬНОСТИ</w:t>
      </w:r>
    </w:p>
    <w:p w14:paraId="248F318A">
      <w:pPr>
        <w:pStyle w:val="7"/>
        <w:spacing w:line="274" w:lineRule="exact"/>
        <w:ind w:left="561" w:right="2158"/>
        <w:jc w:val="center"/>
      </w:pPr>
      <w:r>
        <w:rPr>
          <w:spacing w:val="-1"/>
        </w:rPr>
        <w:t>«ОСНОВЫ</w:t>
      </w:r>
      <w:r>
        <w:t xml:space="preserve"> </w:t>
      </w:r>
      <w:r>
        <w:rPr>
          <w:spacing w:val="-1"/>
        </w:rPr>
        <w:t>ПРОГРАММИРОВАНИЯ</w:t>
      </w:r>
      <w:r>
        <w:rPr>
          <w:spacing w:val="-6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PYTHON»</w:t>
      </w:r>
    </w:p>
    <w:p w14:paraId="282227C0">
      <w:pPr>
        <w:pStyle w:val="7"/>
        <w:spacing w:line="275" w:lineRule="exact"/>
        <w:ind w:left="143"/>
      </w:pPr>
      <w:r>
        <w:t>Целями</w:t>
      </w:r>
      <w:r>
        <w:rPr>
          <w:spacing w:val="17"/>
        </w:rPr>
        <w:t xml:space="preserve"> </w:t>
      </w:r>
      <w:r>
        <w:t>изучения</w:t>
      </w:r>
      <w:r>
        <w:rPr>
          <w:spacing w:val="18"/>
        </w:rPr>
        <w:t xml:space="preserve"> </w:t>
      </w:r>
      <w:r>
        <w:t>курса</w:t>
      </w:r>
      <w:r>
        <w:rPr>
          <w:spacing w:val="16"/>
        </w:rPr>
        <w:t xml:space="preserve"> </w:t>
      </w:r>
      <w:r>
        <w:t>внеурочной</w:t>
      </w:r>
      <w:r>
        <w:rPr>
          <w:spacing w:val="23"/>
        </w:rPr>
        <w:t xml:space="preserve"> </w:t>
      </w:r>
      <w:r>
        <w:t>деятельности</w:t>
      </w:r>
      <w:r>
        <w:rPr>
          <w:spacing w:val="19"/>
        </w:rPr>
        <w:t xml:space="preserve"> </w:t>
      </w:r>
      <w:r>
        <w:t>«Основы</w:t>
      </w:r>
      <w:r>
        <w:rPr>
          <w:spacing w:val="14"/>
        </w:rPr>
        <w:t xml:space="preserve"> </w:t>
      </w:r>
      <w:r>
        <w:t>программирования</w:t>
      </w:r>
      <w:r>
        <w:rPr>
          <w:spacing w:val="23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Python»являются:</w:t>
      </w:r>
    </w:p>
    <w:p w14:paraId="10E964C1">
      <w:pPr>
        <w:pStyle w:val="10"/>
        <w:numPr>
          <w:ilvl w:val="1"/>
          <w:numId w:val="2"/>
        </w:numPr>
        <w:tabs>
          <w:tab w:val="left" w:pos="1344"/>
          <w:tab w:val="left" w:pos="1345"/>
          <w:tab w:val="left" w:pos="3821"/>
          <w:tab w:val="left" w:pos="5411"/>
          <w:tab w:val="left" w:pos="7807"/>
          <w:tab w:val="left" w:pos="9031"/>
          <w:tab w:val="left" w:pos="9382"/>
        </w:tabs>
        <w:spacing w:before="5" w:after="0" w:line="237" w:lineRule="auto"/>
        <w:ind w:left="282" w:right="417" w:firstLine="566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53"/>
          <w:sz w:val="24"/>
        </w:rPr>
        <w:t xml:space="preserve"> </w:t>
      </w:r>
      <w:r>
        <w:rPr>
          <w:sz w:val="24"/>
        </w:rPr>
        <w:t>основ</w:t>
      </w:r>
      <w:r>
        <w:rPr>
          <w:spacing w:val="2"/>
          <w:sz w:val="24"/>
        </w:rPr>
        <w:t xml:space="preserve"> </w:t>
      </w:r>
      <w:r>
        <w:rPr>
          <w:sz w:val="24"/>
        </w:rPr>
        <w:t>мировоззрения,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соответствующего</w:t>
      </w:r>
      <w:r>
        <w:rPr>
          <w:spacing w:val="5"/>
          <w:sz w:val="24"/>
        </w:rPr>
        <w:t xml:space="preserve"> </w:t>
      </w:r>
      <w:r>
        <w:rPr>
          <w:sz w:val="24"/>
        </w:rPr>
        <w:t>современному  уровню</w:t>
      </w:r>
      <w:r>
        <w:rPr>
          <w:spacing w:val="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науки</w:t>
      </w:r>
      <w:r>
        <w:rPr>
          <w:sz w:val="24"/>
        </w:rPr>
        <w:tab/>
      </w:r>
      <w:r>
        <w:rPr>
          <w:sz w:val="24"/>
        </w:rPr>
        <w:t>информатики,</w:t>
      </w:r>
      <w:r>
        <w:rPr>
          <w:sz w:val="24"/>
        </w:rPr>
        <w:tab/>
      </w:r>
      <w:r>
        <w:rPr>
          <w:sz w:val="24"/>
        </w:rPr>
        <w:t>достижениям</w:t>
      </w:r>
      <w:r>
        <w:rPr>
          <w:sz w:val="24"/>
        </w:rPr>
        <w:tab/>
      </w:r>
      <w:r>
        <w:rPr>
          <w:sz w:val="24"/>
        </w:rPr>
        <w:t>научно-технического</w:t>
      </w:r>
      <w:r>
        <w:rPr>
          <w:sz w:val="24"/>
        </w:rPr>
        <w:tab/>
      </w:r>
      <w:r>
        <w:rPr>
          <w:sz w:val="24"/>
        </w:rPr>
        <w:t>прогресса</w:t>
      </w:r>
      <w:r>
        <w:rPr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1"/>
          <w:sz w:val="24"/>
        </w:rPr>
        <w:t>общественной</w:t>
      </w:r>
    </w:p>
    <w:p w14:paraId="1827626B">
      <w:pPr>
        <w:spacing w:after="0" w:line="237" w:lineRule="auto"/>
        <w:jc w:val="left"/>
        <w:rPr>
          <w:sz w:val="24"/>
        </w:rPr>
        <w:sectPr>
          <w:pgSz w:w="11910" w:h="16840"/>
          <w:pgMar w:top="360" w:right="140" w:bottom="280" w:left="500" w:header="720" w:footer="720" w:gutter="0"/>
          <w:cols w:space="720" w:num="1"/>
        </w:sectPr>
      </w:pPr>
    </w:p>
    <w:p w14:paraId="4B4D8E8D">
      <w:pPr>
        <w:pStyle w:val="7"/>
        <w:spacing w:before="72"/>
        <w:ind w:left="282" w:right="417" w:hanging="140"/>
        <w:jc w:val="both"/>
      </w:pPr>
      <w:r>
        <w:rPr>
          <w:spacing w:val="-1"/>
        </w:rPr>
        <w:t xml:space="preserve">практики, за счѐт развития представлений об информации </w:t>
      </w:r>
      <w:r>
        <w:t>как о важнейшем стратегическом ресурсе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общества;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цифровой трансформации</w:t>
      </w:r>
      <w:r>
        <w:rPr>
          <w:spacing w:val="1"/>
        </w:rPr>
        <w:t xml:space="preserve"> </w:t>
      </w:r>
      <w:r>
        <w:t>многих</w:t>
      </w:r>
      <w:r>
        <w:rPr>
          <w:spacing w:val="-8"/>
        </w:rPr>
        <w:t xml:space="preserve"> </w:t>
      </w:r>
      <w:r>
        <w:t>сфер</w:t>
      </w:r>
      <w:r>
        <w:rPr>
          <w:spacing w:val="2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общества;</w:t>
      </w:r>
    </w:p>
    <w:p w14:paraId="2F0AE9F2">
      <w:pPr>
        <w:pStyle w:val="10"/>
        <w:numPr>
          <w:ilvl w:val="1"/>
          <w:numId w:val="2"/>
        </w:numPr>
        <w:tabs>
          <w:tab w:val="left" w:pos="1345"/>
        </w:tabs>
        <w:spacing w:before="0" w:after="0" w:line="240" w:lineRule="auto"/>
        <w:ind w:left="282" w:right="401" w:firstLine="283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1"/>
          <w:sz w:val="24"/>
        </w:rPr>
        <w:t xml:space="preserve"> </w:t>
      </w:r>
      <w:r>
        <w:rPr>
          <w:sz w:val="24"/>
        </w:rPr>
        <w:t>алгоритмического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необходимого условия профессиональной деятельности в современном информационном обществе,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предполагающего способность обучающегося разбивать сложные задачи на болеепростые подзадачи;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сравнивать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новые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задачи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23"/>
          <w:sz w:val="24"/>
        </w:rPr>
        <w:t xml:space="preserve"> </w:t>
      </w:r>
      <w:r>
        <w:rPr>
          <w:spacing w:val="-1"/>
          <w:sz w:val="24"/>
        </w:rPr>
        <w:t>задачами,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решѐнными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ранее;</w:t>
      </w:r>
      <w:r>
        <w:rPr>
          <w:spacing w:val="-26"/>
          <w:sz w:val="24"/>
        </w:rPr>
        <w:t xml:space="preserve"> </w:t>
      </w:r>
      <w:r>
        <w:rPr>
          <w:spacing w:val="-1"/>
          <w:sz w:val="24"/>
        </w:rPr>
        <w:t>определять</w:t>
      </w:r>
      <w:r>
        <w:rPr>
          <w:spacing w:val="-20"/>
          <w:sz w:val="24"/>
        </w:rPr>
        <w:t xml:space="preserve"> </w:t>
      </w:r>
      <w:r>
        <w:rPr>
          <w:sz w:val="24"/>
        </w:rPr>
        <w:t>шагидля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т.</w:t>
      </w:r>
      <w:r>
        <w:rPr>
          <w:spacing w:val="-57"/>
          <w:sz w:val="24"/>
        </w:rPr>
        <w:t xml:space="preserve"> </w:t>
      </w:r>
      <w:r>
        <w:rPr>
          <w:sz w:val="24"/>
        </w:rPr>
        <w:t>д.;</w:t>
      </w:r>
    </w:p>
    <w:p w14:paraId="2BA017DA">
      <w:pPr>
        <w:pStyle w:val="10"/>
        <w:numPr>
          <w:ilvl w:val="1"/>
          <w:numId w:val="2"/>
        </w:numPr>
        <w:tabs>
          <w:tab w:val="left" w:pos="1345"/>
        </w:tabs>
        <w:spacing w:before="0" w:after="0" w:line="240" w:lineRule="auto"/>
        <w:ind w:left="282" w:right="402"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цифровой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экономики, таких как базовое программирование на Python, основы работы с данными, коммуникация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средах,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безопасность;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воспитание 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информации;</w:t>
      </w:r>
    </w:p>
    <w:p w14:paraId="5ACC81F2">
      <w:pPr>
        <w:pStyle w:val="10"/>
        <w:numPr>
          <w:ilvl w:val="1"/>
          <w:numId w:val="2"/>
        </w:numPr>
        <w:tabs>
          <w:tab w:val="left" w:pos="1345"/>
        </w:tabs>
        <w:spacing w:before="0" w:after="0" w:line="240" w:lineRule="auto"/>
        <w:ind w:left="282" w:right="400" w:firstLine="283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успешной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меняющемся</w:t>
      </w:r>
      <w:r>
        <w:rPr>
          <w:spacing w:val="1"/>
          <w:sz w:val="24"/>
        </w:rPr>
        <w:t xml:space="preserve"> </w:t>
      </w:r>
      <w:r>
        <w:rPr>
          <w:sz w:val="24"/>
        </w:rPr>
        <w:t>мире</w:t>
      </w:r>
      <w:r>
        <w:rPr>
          <w:spacing w:val="1"/>
          <w:sz w:val="24"/>
        </w:rPr>
        <w:t xml:space="preserve"> </w:t>
      </w:r>
      <w:r>
        <w:rPr>
          <w:sz w:val="24"/>
        </w:rPr>
        <w:t>универсальных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действий (универсальных компетентностей) на основе средств и методов информатики 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овладение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различными</w:t>
      </w:r>
      <w:r>
        <w:rPr>
          <w:spacing w:val="1"/>
          <w:sz w:val="24"/>
        </w:rPr>
        <w:t xml:space="preserve"> </w:t>
      </w:r>
      <w:r>
        <w:rPr>
          <w:sz w:val="24"/>
        </w:rPr>
        <w:t>видами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коллективную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информационную деятельность, представлять и </w:t>
      </w:r>
      <w:r>
        <w:rPr>
          <w:sz w:val="24"/>
        </w:rPr>
        <w:t>оценивать еѐ результаты; формирование и развитие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компетенций обучающихся </w:t>
      </w:r>
      <w:r>
        <w:rPr>
          <w:sz w:val="24"/>
        </w:rPr>
        <w:t>в области использования информационно-коммуникационных технологий,</w:t>
      </w:r>
      <w:r>
        <w:rPr>
          <w:spacing w:val="-57"/>
          <w:sz w:val="24"/>
        </w:rPr>
        <w:t xml:space="preserve"> </w:t>
      </w:r>
      <w:r>
        <w:rPr>
          <w:sz w:val="24"/>
        </w:rPr>
        <w:t>в том числе знаний, уменийи навыков работы с информацией, программирования, коммуникации 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современных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цифровых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средах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условиях</w:t>
      </w:r>
      <w:r>
        <w:rPr>
          <w:spacing w:val="-17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обучающегося;</w:t>
      </w:r>
    </w:p>
    <w:p w14:paraId="19DB0E07">
      <w:pPr>
        <w:pStyle w:val="10"/>
        <w:numPr>
          <w:ilvl w:val="1"/>
          <w:numId w:val="2"/>
        </w:numPr>
        <w:tabs>
          <w:tab w:val="left" w:pos="1345"/>
        </w:tabs>
        <w:spacing w:before="5" w:after="0" w:line="240" w:lineRule="auto"/>
        <w:ind w:left="282" w:right="412" w:firstLine="283"/>
        <w:jc w:val="both"/>
        <w:rPr>
          <w:sz w:val="24"/>
        </w:rPr>
      </w:pPr>
      <w:r>
        <w:rPr>
          <w:spacing w:val="-1"/>
          <w:sz w:val="24"/>
        </w:rPr>
        <w:t>воспитание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ответственного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избирательного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-7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этических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аспектов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еѐ</w:t>
      </w:r>
      <w:r>
        <w:rPr>
          <w:spacing w:val="1"/>
          <w:sz w:val="24"/>
        </w:rPr>
        <w:t xml:space="preserve"> </w:t>
      </w:r>
      <w:r>
        <w:rPr>
          <w:sz w:val="24"/>
        </w:rPr>
        <w:t>распространения,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продолжению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 технологий и созидательной деятельности с применением средств информационных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технологий.</w:t>
      </w:r>
    </w:p>
    <w:p w14:paraId="0EE134FC">
      <w:pPr>
        <w:pStyle w:val="7"/>
        <w:spacing w:before="7"/>
        <w:ind w:left="0"/>
      </w:pPr>
    </w:p>
    <w:p w14:paraId="2672CBC3">
      <w:pPr>
        <w:pStyle w:val="3"/>
        <w:spacing w:line="275" w:lineRule="exact"/>
        <w:ind w:left="633"/>
      </w:pPr>
      <w:bookmarkStart w:id="1" w:name="Основные задачи курса внеурочной деятель"/>
      <w:bookmarkEnd w:id="1"/>
      <w:r>
        <w:t>Основные</w:t>
      </w:r>
      <w:r>
        <w:rPr>
          <w:spacing w:val="26"/>
        </w:rPr>
        <w:t xml:space="preserve"> </w:t>
      </w:r>
      <w:r>
        <w:t>задачи</w:t>
      </w:r>
      <w:r>
        <w:rPr>
          <w:spacing w:val="33"/>
        </w:rPr>
        <w:t xml:space="preserve"> </w:t>
      </w:r>
      <w:r>
        <w:t>курса</w:t>
      </w:r>
      <w:r>
        <w:rPr>
          <w:spacing w:val="27"/>
        </w:rPr>
        <w:t xml:space="preserve"> </w:t>
      </w:r>
      <w:r>
        <w:t>внеурочной</w:t>
      </w:r>
      <w:r>
        <w:rPr>
          <w:spacing w:val="29"/>
        </w:rPr>
        <w:t xml:space="preserve"> </w:t>
      </w:r>
      <w:r>
        <w:t>деятельности</w:t>
      </w:r>
      <w:r>
        <w:rPr>
          <w:spacing w:val="29"/>
        </w:rPr>
        <w:t xml:space="preserve"> </w:t>
      </w:r>
      <w:r>
        <w:t>«Основы</w:t>
      </w:r>
      <w:r>
        <w:rPr>
          <w:spacing w:val="32"/>
        </w:rPr>
        <w:t xml:space="preserve"> </w:t>
      </w:r>
      <w:r>
        <w:t>программирования</w:t>
      </w:r>
      <w:r>
        <w:rPr>
          <w:spacing w:val="34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Python»</w:t>
      </w:r>
    </w:p>
    <w:p w14:paraId="277E39AF">
      <w:pPr>
        <w:pStyle w:val="7"/>
        <w:spacing w:line="271" w:lineRule="exact"/>
        <w:ind w:left="350"/>
        <w:jc w:val="both"/>
      </w:pPr>
      <w:r>
        <w:rPr>
          <w:spacing w:val="-1"/>
        </w:rPr>
        <w:t>—</w:t>
      </w:r>
      <w:r>
        <w:rPr>
          <w:spacing w:val="2"/>
        </w:rPr>
        <w:t xml:space="preserve"> </w:t>
      </w:r>
      <w:r>
        <w:rPr>
          <w:spacing w:val="-1"/>
        </w:rPr>
        <w:t>сформировать</w:t>
      </w:r>
      <w:r>
        <w:rPr>
          <w:spacing w:val="6"/>
        </w:rPr>
        <w:t xml:space="preserve"> </w:t>
      </w:r>
      <w:r>
        <w:t>у</w:t>
      </w:r>
      <w:r>
        <w:rPr>
          <w:spacing w:val="-22"/>
        </w:rPr>
        <w:t xml:space="preserve"> </w:t>
      </w:r>
      <w:r>
        <w:t>обучающихся:</w:t>
      </w:r>
    </w:p>
    <w:p w14:paraId="523A006B">
      <w:pPr>
        <w:pStyle w:val="10"/>
        <w:numPr>
          <w:ilvl w:val="0"/>
          <w:numId w:val="3"/>
        </w:numPr>
        <w:tabs>
          <w:tab w:val="left" w:pos="567"/>
        </w:tabs>
        <w:spacing w:before="0" w:after="0" w:line="240" w:lineRule="auto"/>
        <w:ind w:left="566" w:right="408" w:hanging="284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принципов</w:t>
      </w:r>
      <w:r>
        <w:rPr>
          <w:spacing w:val="1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 об истории и тенденциях развития информатики периода цифровой трансформации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общества;</w:t>
      </w:r>
    </w:p>
    <w:p w14:paraId="444D538C">
      <w:pPr>
        <w:pStyle w:val="10"/>
        <w:numPr>
          <w:ilvl w:val="0"/>
          <w:numId w:val="3"/>
        </w:numPr>
        <w:tabs>
          <w:tab w:val="left" w:pos="567"/>
        </w:tabs>
        <w:spacing w:before="6" w:after="0" w:line="232" w:lineRule="auto"/>
        <w:ind w:left="566" w:right="425" w:hanging="284"/>
        <w:jc w:val="both"/>
        <w:rPr>
          <w:sz w:val="24"/>
        </w:rPr>
      </w:pP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базовыми</w:t>
      </w:r>
      <w:r>
        <w:rPr>
          <w:spacing w:val="1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права,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1"/>
          <w:sz w:val="24"/>
        </w:rPr>
        <w:t xml:space="preserve"> </w:t>
      </w:r>
      <w:r>
        <w:rPr>
          <w:sz w:val="24"/>
        </w:rPr>
        <w:t>безопасности;</w:t>
      </w:r>
    </w:p>
    <w:p w14:paraId="356F9507">
      <w:pPr>
        <w:pStyle w:val="10"/>
        <w:numPr>
          <w:ilvl w:val="0"/>
          <w:numId w:val="3"/>
        </w:numPr>
        <w:tabs>
          <w:tab w:val="left" w:pos="567"/>
        </w:tabs>
        <w:spacing w:before="5" w:after="0" w:line="240" w:lineRule="auto"/>
        <w:ind w:left="566" w:right="411" w:hanging="284"/>
        <w:jc w:val="both"/>
        <w:rPr>
          <w:sz w:val="24"/>
        </w:rPr>
      </w:pPr>
      <w:r>
        <w:rPr>
          <w:sz w:val="24"/>
        </w:rPr>
        <w:t>знания, умения и навыки грамотной постановки задач, возникающих в практической деятельности,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решения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помощью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информационных</w:t>
      </w:r>
      <w:r>
        <w:rPr>
          <w:spacing w:val="-17"/>
          <w:sz w:val="24"/>
        </w:rPr>
        <w:t xml:space="preserve"> </w:t>
      </w:r>
      <w:r>
        <w:rPr>
          <w:spacing w:val="-1"/>
          <w:sz w:val="24"/>
        </w:rPr>
        <w:t>технологий;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умения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1"/>
          <w:sz w:val="24"/>
        </w:rPr>
        <w:t xml:space="preserve"> </w:t>
      </w:r>
      <w:r>
        <w:rPr>
          <w:sz w:val="24"/>
        </w:rPr>
        <w:t>формализованного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задач;</w:t>
      </w:r>
    </w:p>
    <w:p w14:paraId="6D7C873F">
      <w:pPr>
        <w:pStyle w:val="10"/>
        <w:numPr>
          <w:ilvl w:val="0"/>
          <w:numId w:val="3"/>
        </w:numPr>
        <w:tabs>
          <w:tab w:val="left" w:pos="567"/>
        </w:tabs>
        <w:spacing w:before="8" w:after="0" w:line="240" w:lineRule="auto"/>
        <w:ind w:left="566" w:right="0" w:hanging="285"/>
        <w:jc w:val="both"/>
        <w:rPr>
          <w:sz w:val="24"/>
        </w:rPr>
      </w:pPr>
      <w:r>
        <w:rPr>
          <w:spacing w:val="-1"/>
          <w:sz w:val="24"/>
        </w:rPr>
        <w:t>базовые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знания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об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информационном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моделировании,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том</w:t>
      </w:r>
      <w:r>
        <w:rPr>
          <w:spacing w:val="-6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7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математическом</w:t>
      </w:r>
      <w:r>
        <w:rPr>
          <w:spacing w:val="-9"/>
          <w:sz w:val="24"/>
        </w:rPr>
        <w:t xml:space="preserve"> </w:t>
      </w:r>
      <w:r>
        <w:rPr>
          <w:sz w:val="24"/>
        </w:rPr>
        <w:t>моделировании;</w:t>
      </w:r>
    </w:p>
    <w:p w14:paraId="715AE14F">
      <w:pPr>
        <w:pStyle w:val="10"/>
        <w:numPr>
          <w:ilvl w:val="0"/>
          <w:numId w:val="3"/>
        </w:numPr>
        <w:tabs>
          <w:tab w:val="left" w:pos="567"/>
        </w:tabs>
        <w:spacing w:before="3" w:after="0" w:line="242" w:lineRule="auto"/>
        <w:ind w:left="566" w:right="408" w:hanging="284"/>
        <w:jc w:val="both"/>
        <w:rPr>
          <w:sz w:val="24"/>
        </w:rPr>
      </w:pPr>
      <w:r>
        <w:rPr>
          <w:sz w:val="24"/>
        </w:rPr>
        <w:t>знание основных алгоритмических структур и умение применять его для построения алгоритмов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математическим моделям;</w:t>
      </w:r>
    </w:p>
    <w:p w14:paraId="1961FAD4">
      <w:pPr>
        <w:pStyle w:val="10"/>
        <w:numPr>
          <w:ilvl w:val="0"/>
          <w:numId w:val="3"/>
        </w:numPr>
        <w:tabs>
          <w:tab w:val="left" w:pos="567"/>
        </w:tabs>
        <w:spacing w:before="0" w:after="0" w:line="272" w:lineRule="exact"/>
        <w:ind w:left="566" w:right="0" w:hanging="285"/>
        <w:jc w:val="both"/>
        <w:rPr>
          <w:sz w:val="24"/>
        </w:rPr>
      </w:pPr>
      <w:r>
        <w:rPr>
          <w:spacing w:val="-1"/>
          <w:sz w:val="24"/>
        </w:rPr>
        <w:t>умения</w:t>
      </w:r>
      <w:r>
        <w:rPr>
          <w:spacing w:val="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навыки составления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простых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программ</w:t>
      </w:r>
      <w:r>
        <w:rPr>
          <w:spacing w:val="5"/>
          <w:sz w:val="24"/>
        </w:rPr>
        <w:t xml:space="preserve"> </w:t>
      </w:r>
      <w:r>
        <w:rPr>
          <w:spacing w:val="-1"/>
          <w:sz w:val="24"/>
        </w:rPr>
        <w:t>по</w:t>
      </w:r>
      <w:r>
        <w:rPr>
          <w:spacing w:val="7"/>
          <w:sz w:val="24"/>
        </w:rPr>
        <w:t xml:space="preserve"> </w:t>
      </w:r>
      <w:r>
        <w:rPr>
          <w:spacing w:val="-1"/>
          <w:sz w:val="24"/>
        </w:rPr>
        <w:t>построенному</w:t>
      </w:r>
      <w:r>
        <w:rPr>
          <w:spacing w:val="-20"/>
          <w:sz w:val="24"/>
        </w:rPr>
        <w:t xml:space="preserve"> </w:t>
      </w:r>
      <w:r>
        <w:rPr>
          <w:spacing w:val="-1"/>
          <w:sz w:val="24"/>
        </w:rPr>
        <w:t>алгоритму</w:t>
      </w:r>
      <w:r>
        <w:rPr>
          <w:spacing w:val="-16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Python;</w:t>
      </w:r>
    </w:p>
    <w:p w14:paraId="61168B61">
      <w:pPr>
        <w:pStyle w:val="10"/>
        <w:numPr>
          <w:ilvl w:val="0"/>
          <w:numId w:val="3"/>
        </w:numPr>
        <w:tabs>
          <w:tab w:val="left" w:pos="567"/>
        </w:tabs>
        <w:spacing w:before="0" w:after="0" w:line="237" w:lineRule="auto"/>
        <w:ind w:left="566" w:right="414" w:hanging="284"/>
        <w:jc w:val="both"/>
        <w:rPr>
          <w:sz w:val="24"/>
        </w:rPr>
      </w:pPr>
      <w:r>
        <w:rPr>
          <w:spacing w:val="-1"/>
          <w:sz w:val="24"/>
        </w:rPr>
        <w:t>умения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навыки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эффективного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использования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основных</w:t>
      </w:r>
      <w:r>
        <w:rPr>
          <w:spacing w:val="-17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1"/>
          <w:sz w:val="24"/>
        </w:rPr>
        <w:t xml:space="preserve"> </w:t>
      </w:r>
      <w:r>
        <w:rPr>
          <w:sz w:val="24"/>
        </w:rPr>
        <w:t>прикладных</w:t>
      </w:r>
      <w:r>
        <w:rPr>
          <w:spacing w:val="-1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5"/>
          <w:sz w:val="24"/>
        </w:rPr>
        <w:t xml:space="preserve"> </w:t>
      </w:r>
      <w:r>
        <w:rPr>
          <w:sz w:val="24"/>
        </w:rPr>
        <w:t>(приложений)</w:t>
      </w:r>
      <w:r>
        <w:rPr>
          <w:spacing w:val="-57"/>
          <w:sz w:val="24"/>
        </w:rPr>
        <w:t xml:space="preserve"> </w:t>
      </w:r>
      <w:r>
        <w:rPr>
          <w:sz w:val="24"/>
        </w:rPr>
        <w:t>общего назначения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 с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9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задач;</w:t>
      </w:r>
    </w:p>
    <w:p w14:paraId="330F34B0">
      <w:pPr>
        <w:pStyle w:val="10"/>
        <w:numPr>
          <w:ilvl w:val="0"/>
          <w:numId w:val="3"/>
        </w:numPr>
        <w:tabs>
          <w:tab w:val="left" w:pos="567"/>
        </w:tabs>
        <w:spacing w:before="2" w:after="0" w:line="240" w:lineRule="auto"/>
        <w:ind w:left="566" w:right="410" w:hanging="284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грамотно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4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полученные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практической деятельности.</w:t>
      </w:r>
    </w:p>
    <w:p w14:paraId="184C5D6C">
      <w:pPr>
        <w:pStyle w:val="7"/>
        <w:spacing w:before="4"/>
        <w:ind w:left="0"/>
        <w:rPr>
          <w:sz w:val="23"/>
        </w:rPr>
      </w:pPr>
    </w:p>
    <w:p w14:paraId="1B997FD0">
      <w:pPr>
        <w:pStyle w:val="7"/>
        <w:ind w:left="561" w:right="68"/>
        <w:jc w:val="center"/>
      </w:pPr>
      <w:r>
        <w:rPr>
          <w:spacing w:val="-1"/>
        </w:rPr>
        <w:t>МЕСТО</w:t>
      </w:r>
      <w:r>
        <w:rPr>
          <w:spacing w:val="-3"/>
        </w:rPr>
        <w:t xml:space="preserve"> </w:t>
      </w:r>
      <w:r>
        <w:rPr>
          <w:spacing w:val="-1"/>
        </w:rPr>
        <w:t>КУРСА</w:t>
      </w:r>
      <w:r>
        <w:rPr>
          <w:spacing w:val="-13"/>
        </w:rPr>
        <w:t xml:space="preserve"> </w:t>
      </w:r>
      <w:r>
        <w:rPr>
          <w:spacing w:val="-1"/>
        </w:rPr>
        <w:t>ВНЕУРОЧНОЙ</w:t>
      </w:r>
      <w:r>
        <w:rPr>
          <w:spacing w:val="-3"/>
        </w:rPr>
        <w:t xml:space="preserve"> </w:t>
      </w:r>
      <w:r>
        <w:t>ДЕЯТЕЛЬНОСТИ</w:t>
      </w:r>
    </w:p>
    <w:p w14:paraId="783B82E3">
      <w:pPr>
        <w:pStyle w:val="7"/>
        <w:spacing w:before="3" w:line="275" w:lineRule="exact"/>
        <w:ind w:left="561" w:right="83"/>
        <w:jc w:val="center"/>
      </w:pPr>
      <w:r>
        <w:rPr>
          <w:spacing w:val="-1"/>
        </w:rPr>
        <w:t>«ОСНОВЫ ПРОГРАММИРОВАНИЯ</w:t>
      </w:r>
      <w:r>
        <w:rPr>
          <w:spacing w:val="-3"/>
        </w:rPr>
        <w:t xml:space="preserve"> </w:t>
      </w:r>
      <w:r>
        <w:rPr>
          <w:spacing w:val="-1"/>
        </w:rPr>
        <w:t>НА</w:t>
      </w:r>
      <w:r>
        <w:rPr>
          <w:spacing w:val="-13"/>
        </w:rPr>
        <w:t xml:space="preserve"> </w:t>
      </w:r>
      <w:r>
        <w:rPr>
          <w:spacing w:val="-1"/>
        </w:rPr>
        <w:t>PYTHON»</w:t>
      </w:r>
      <w:r>
        <w:rPr>
          <w:spacing w:val="-17"/>
        </w:rPr>
        <w:t xml:space="preserve"> </w:t>
      </w:r>
      <w:r>
        <w:rPr>
          <w:spacing w:val="-1"/>
        </w:rPr>
        <w:t>В</w:t>
      </w:r>
      <w:r>
        <w:rPr>
          <w:spacing w:val="-9"/>
        </w:rPr>
        <w:t xml:space="preserve"> </w:t>
      </w:r>
      <w:r>
        <w:rPr>
          <w:spacing w:val="-1"/>
        </w:rPr>
        <w:t>УЧЕБНОМ</w:t>
      </w:r>
      <w:r>
        <w:rPr>
          <w:spacing w:val="-4"/>
        </w:rPr>
        <w:t xml:space="preserve"> </w:t>
      </w:r>
      <w:r>
        <w:t>ПЛАНЕ</w:t>
      </w:r>
    </w:p>
    <w:p w14:paraId="6975F49F">
      <w:pPr>
        <w:pStyle w:val="7"/>
        <w:spacing w:line="275" w:lineRule="exact"/>
        <w:ind w:left="916"/>
      </w:pPr>
      <w:r>
        <w:t>Программа</w:t>
      </w:r>
      <w:r>
        <w:rPr>
          <w:spacing w:val="-1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предназначена</w:t>
      </w:r>
      <w:r>
        <w:rPr>
          <w:spacing w:val="-6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организации</w:t>
      </w:r>
      <w:r>
        <w:rPr>
          <w:spacing w:val="-4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</w:t>
      </w:r>
      <w:r>
        <w:rPr>
          <w:spacing w:val="-9"/>
        </w:rPr>
        <w:t xml:space="preserve"> </w:t>
      </w:r>
      <w:r>
        <w:t>за</w:t>
      </w:r>
      <w:r>
        <w:rPr>
          <w:spacing w:val="-8"/>
        </w:rPr>
        <w:t xml:space="preserve"> </w:t>
      </w:r>
      <w:r>
        <w:t>счѐт</w:t>
      </w:r>
      <w:r>
        <w:rPr>
          <w:spacing w:val="-11"/>
        </w:rPr>
        <w:t xml:space="preserve"> </w:t>
      </w:r>
      <w:r>
        <w:t>направления</w:t>
      </w:r>
    </w:p>
    <w:p w14:paraId="5DD32034">
      <w:pPr>
        <w:pStyle w:val="7"/>
        <w:spacing w:before="9" w:line="232" w:lineRule="auto"/>
        <w:ind w:left="350" w:right="829"/>
      </w:pPr>
      <w:r>
        <w:t>«Дополнительное</w:t>
      </w:r>
      <w:r>
        <w:rPr>
          <w:spacing w:val="-8"/>
        </w:rPr>
        <w:t xml:space="preserve"> </w:t>
      </w:r>
      <w:r>
        <w:t>изучение учебных</w:t>
      </w:r>
      <w:r>
        <w:rPr>
          <w:spacing w:val="-9"/>
        </w:rPr>
        <w:t xml:space="preserve"> </w:t>
      </w:r>
      <w:r>
        <w:t>предметов».</w:t>
      </w:r>
      <w:r>
        <w:rPr>
          <w:spacing w:val="-2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</w:t>
      </w:r>
      <w:r>
        <w:rPr>
          <w:spacing w:val="-57"/>
        </w:rPr>
        <w:t xml:space="preserve"> </w:t>
      </w:r>
      <w:r>
        <w:t>рассчитана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102 учебных</w:t>
      </w:r>
      <w:r>
        <w:rPr>
          <w:spacing w:val="-8"/>
        </w:rPr>
        <w:t xml:space="preserve"> </w:t>
      </w:r>
      <w:r>
        <w:t>часа,</w:t>
      </w:r>
      <w:r>
        <w:rPr>
          <w:spacing w:val="8"/>
        </w:rPr>
        <w:t xml:space="preserve"> </w:t>
      </w:r>
      <w:r>
        <w:t>по</w:t>
      </w:r>
      <w:r>
        <w:rPr>
          <w:spacing w:val="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ч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неделю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7,</w:t>
      </w:r>
      <w:r>
        <w:rPr>
          <w:spacing w:val="-2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классах</w:t>
      </w:r>
      <w:r>
        <w:rPr>
          <w:spacing w:val="-8"/>
        </w:rPr>
        <w:t xml:space="preserve"> </w:t>
      </w:r>
      <w:r>
        <w:t>(34</w:t>
      </w:r>
      <w:r>
        <w:rPr>
          <w:spacing w:val="1"/>
        </w:rPr>
        <w:t xml:space="preserve"> </w:t>
      </w:r>
      <w:r>
        <w:t>ч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каждом</w:t>
      </w:r>
      <w:r>
        <w:rPr>
          <w:spacing w:val="-1"/>
        </w:rPr>
        <w:t xml:space="preserve"> </w:t>
      </w:r>
      <w:r>
        <w:t>классе).</w:t>
      </w:r>
    </w:p>
    <w:p w14:paraId="06702EAD">
      <w:pPr>
        <w:pStyle w:val="7"/>
        <w:spacing w:before="10"/>
        <w:ind w:left="916"/>
      </w:pPr>
      <w:r>
        <w:t>Срок</w:t>
      </w:r>
      <w:r>
        <w:rPr>
          <w:spacing w:val="-8"/>
        </w:rPr>
        <w:t xml:space="preserve"> </w:t>
      </w:r>
      <w:r>
        <w:t>реализации</w:t>
      </w:r>
      <w:r>
        <w:rPr>
          <w:spacing w:val="-9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t>внеурочной деятельности —</w:t>
      </w:r>
      <w:r>
        <w:rPr>
          <w:spacing w:val="-11"/>
        </w:rPr>
        <w:t xml:space="preserve"> </w:t>
      </w:r>
      <w:r>
        <w:t>три</w:t>
      </w:r>
      <w:r>
        <w:rPr>
          <w:spacing w:val="-9"/>
        </w:rPr>
        <w:t xml:space="preserve"> </w:t>
      </w:r>
      <w:r>
        <w:t>года.</w:t>
      </w:r>
    </w:p>
    <w:p w14:paraId="7C7737D6">
      <w:pPr>
        <w:spacing w:after="0"/>
        <w:sectPr>
          <w:footerReference r:id="rId5" w:type="default"/>
          <w:pgSz w:w="11910" w:h="16840"/>
          <w:pgMar w:top="420" w:right="140" w:bottom="420" w:left="500" w:header="0" w:footer="222" w:gutter="0"/>
          <w:pgNumType w:start="2"/>
          <w:cols w:space="720" w:num="1"/>
        </w:sectPr>
      </w:pPr>
    </w:p>
    <w:p w14:paraId="13FDD62B">
      <w:pPr>
        <w:pStyle w:val="7"/>
        <w:spacing w:before="72"/>
        <w:ind w:left="350" w:right="407" w:firstLine="566"/>
        <w:jc w:val="both"/>
      </w:pPr>
      <w:r>
        <w:t>Для каждого класса предусмотрено резервное учебное время, которое может быть использовано</w:t>
      </w:r>
      <w:r>
        <w:rPr>
          <w:spacing w:val="-57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вариативной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содержания конкретной рабочей программы. В резервные часы входят некоторые часы наповторение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занятия,</w:t>
      </w:r>
      <w:r>
        <w:rPr>
          <w:spacing w:val="3"/>
        </w:rPr>
        <w:t xml:space="preserve"> </w:t>
      </w:r>
      <w:r>
        <w:t>посвящѐнные</w:t>
      </w:r>
      <w:r>
        <w:rPr>
          <w:spacing w:val="-5"/>
        </w:rPr>
        <w:t xml:space="preserve"> </w:t>
      </w:r>
      <w:r>
        <w:t>презентации</w:t>
      </w:r>
      <w:r>
        <w:rPr>
          <w:spacing w:val="-6"/>
        </w:rPr>
        <w:t xml:space="preserve"> </w:t>
      </w:r>
      <w:r>
        <w:t>продуктов</w:t>
      </w:r>
      <w:r>
        <w:rPr>
          <w:spacing w:val="9"/>
        </w:rPr>
        <w:t xml:space="preserve"> </w:t>
      </w:r>
      <w:r>
        <w:t>проектной</w:t>
      </w:r>
      <w:r>
        <w:rPr>
          <w:spacing w:val="4"/>
        </w:rPr>
        <w:t xml:space="preserve"> </w:t>
      </w:r>
      <w:r>
        <w:t>деятельности.</w:t>
      </w:r>
    </w:p>
    <w:p w14:paraId="0A411D4B">
      <w:pPr>
        <w:pStyle w:val="7"/>
        <w:spacing w:before="7"/>
        <w:ind w:left="0"/>
      </w:pPr>
    </w:p>
    <w:p w14:paraId="27BB8156">
      <w:pPr>
        <w:pStyle w:val="3"/>
        <w:spacing w:line="240" w:lineRule="auto"/>
        <w:ind w:left="561" w:right="680"/>
        <w:jc w:val="center"/>
      </w:pPr>
      <w:bookmarkStart w:id="2" w:name="ПЛАНИРУЕМЫЕ РЕЗУЛЬТАТЫ ОСВОЕНИЯ КУРСА ВН"/>
      <w:bookmarkEnd w:id="2"/>
      <w:r>
        <w:t>ПЛАНИРУЕМЫЕ</w:t>
      </w:r>
      <w:r>
        <w:rPr>
          <w:spacing w:val="-15"/>
        </w:rPr>
        <w:t xml:space="preserve"> </w:t>
      </w:r>
      <w:r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КУРСА</w:t>
      </w:r>
      <w:r>
        <w:rPr>
          <w:spacing w:val="-15"/>
        </w:rPr>
        <w:t xml:space="preserve"> </w:t>
      </w:r>
      <w:r>
        <w:t>ВНЕУРОЧНОЙ</w:t>
      </w:r>
      <w:r>
        <w:rPr>
          <w:spacing w:val="-11"/>
        </w:rPr>
        <w:t xml:space="preserve"> </w:t>
      </w:r>
      <w:r>
        <w:t>ДЕЯТЕЛЬНОСТИ</w:t>
      </w:r>
    </w:p>
    <w:p w14:paraId="5A8F69B4">
      <w:pPr>
        <w:spacing w:before="8" w:line="275" w:lineRule="exact"/>
        <w:ind w:left="561" w:right="96" w:firstLine="0"/>
        <w:jc w:val="center"/>
        <w:rPr>
          <w:b/>
          <w:sz w:val="24"/>
        </w:rPr>
      </w:pPr>
      <w:r>
        <w:rPr>
          <w:b/>
          <w:sz w:val="24"/>
        </w:rPr>
        <w:t>«ОСНОВЫ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ПРОГРАММИРОВАНИЯ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PYTHON»</w:t>
      </w:r>
    </w:p>
    <w:p w14:paraId="6FE56B06">
      <w:pPr>
        <w:pStyle w:val="7"/>
        <w:spacing w:line="274" w:lineRule="exact"/>
        <w:ind w:left="561" w:right="6723"/>
        <w:jc w:val="center"/>
      </w:pPr>
      <w:r>
        <w:t>ЛИЧНОСТНЫЕ</w:t>
      </w:r>
      <w:r>
        <w:rPr>
          <w:spacing w:val="-15"/>
        </w:rPr>
        <w:t xml:space="preserve"> </w:t>
      </w:r>
      <w:r>
        <w:t>РЕЗУЛЬТАТЫ</w:t>
      </w:r>
    </w:p>
    <w:p w14:paraId="7ACDFAC7">
      <w:pPr>
        <w:pStyle w:val="3"/>
        <w:spacing w:line="271" w:lineRule="exact"/>
        <w:ind w:left="916"/>
        <w:jc w:val="left"/>
      </w:pPr>
      <w:bookmarkStart w:id="3" w:name="Патриотическое воспитание:"/>
      <w:bookmarkEnd w:id="3"/>
      <w:r>
        <w:rPr>
          <w:spacing w:val="-1"/>
        </w:rPr>
        <w:t>Патриотическое</w:t>
      </w:r>
      <w:r>
        <w:rPr>
          <w:spacing w:val="-4"/>
        </w:rPr>
        <w:t xml:space="preserve"> </w:t>
      </w:r>
      <w:r>
        <w:t>воспитание:</w:t>
      </w:r>
    </w:p>
    <w:p w14:paraId="4E3AB674">
      <w:pPr>
        <w:pStyle w:val="10"/>
        <w:numPr>
          <w:ilvl w:val="0"/>
          <w:numId w:val="4"/>
        </w:numPr>
        <w:tabs>
          <w:tab w:val="left" w:pos="1204"/>
          <w:tab w:val="left" w:pos="1205"/>
          <w:tab w:val="left" w:pos="2597"/>
          <w:tab w:val="left" w:pos="3937"/>
          <w:tab w:val="left" w:pos="4273"/>
          <w:tab w:val="left" w:pos="6131"/>
          <w:tab w:val="left" w:pos="7730"/>
          <w:tab w:val="left" w:pos="9506"/>
          <w:tab w:val="left" w:pos="9853"/>
        </w:tabs>
        <w:spacing w:before="0" w:after="0" w:line="237" w:lineRule="auto"/>
        <w:ind w:left="1204" w:right="420" w:hanging="360"/>
        <w:jc w:val="left"/>
        <w:rPr>
          <w:sz w:val="24"/>
        </w:rPr>
      </w:pPr>
      <w:r>
        <w:rPr>
          <w:sz w:val="24"/>
        </w:rPr>
        <w:t>ценностное</w:t>
      </w:r>
      <w:r>
        <w:rPr>
          <w:sz w:val="24"/>
        </w:rPr>
        <w:tab/>
      </w:r>
      <w:r>
        <w:rPr>
          <w:sz w:val="24"/>
        </w:rPr>
        <w:t>отношение</w:t>
      </w:r>
      <w:r>
        <w:rPr>
          <w:sz w:val="24"/>
        </w:rPr>
        <w:tab/>
      </w:r>
      <w:r>
        <w:rPr>
          <w:sz w:val="24"/>
        </w:rPr>
        <w:t>к</w:t>
      </w:r>
      <w:r>
        <w:rPr>
          <w:sz w:val="24"/>
        </w:rPr>
        <w:tab/>
      </w:r>
      <w:r>
        <w:rPr>
          <w:sz w:val="24"/>
        </w:rPr>
        <w:t>отечественному</w:t>
      </w:r>
      <w:r>
        <w:rPr>
          <w:sz w:val="24"/>
        </w:rPr>
        <w:tab/>
      </w:r>
      <w:r>
        <w:rPr>
          <w:sz w:val="24"/>
        </w:rPr>
        <w:t>культурному,</w:t>
      </w:r>
      <w:r>
        <w:rPr>
          <w:sz w:val="24"/>
        </w:rPr>
        <w:tab/>
      </w:r>
      <w:r>
        <w:rPr>
          <w:sz w:val="24"/>
        </w:rPr>
        <w:t>историческому</w:t>
      </w:r>
      <w:r>
        <w:rPr>
          <w:sz w:val="24"/>
        </w:rPr>
        <w:tab/>
      </w:r>
      <w:r>
        <w:rPr>
          <w:sz w:val="24"/>
        </w:rPr>
        <w:t>и</w:t>
      </w:r>
      <w:r>
        <w:rPr>
          <w:sz w:val="24"/>
        </w:rPr>
        <w:tab/>
      </w:r>
      <w:r>
        <w:rPr>
          <w:spacing w:val="-1"/>
          <w:sz w:val="24"/>
        </w:rPr>
        <w:t>научному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наследию;</w:t>
      </w:r>
    </w:p>
    <w:p w14:paraId="17755B6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40" w:lineRule="auto"/>
        <w:ind w:left="1204" w:right="0" w:hanging="361"/>
        <w:jc w:val="left"/>
        <w:rPr>
          <w:sz w:val="24"/>
        </w:rPr>
      </w:pPr>
      <w:r>
        <w:rPr>
          <w:sz w:val="24"/>
        </w:rPr>
        <w:t>понимание</w:t>
      </w:r>
      <w:r>
        <w:rPr>
          <w:spacing w:val="-1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11"/>
          <w:sz w:val="24"/>
        </w:rPr>
        <w:t xml:space="preserve"> </w:t>
      </w:r>
      <w:r>
        <w:rPr>
          <w:sz w:val="24"/>
        </w:rPr>
        <w:t>науки в</w:t>
      </w:r>
      <w:r>
        <w:rPr>
          <w:spacing w:val="-8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общества.</w:t>
      </w:r>
    </w:p>
    <w:p w14:paraId="3160E2A8">
      <w:pPr>
        <w:pStyle w:val="7"/>
        <w:spacing w:before="5"/>
        <w:ind w:left="0"/>
      </w:pPr>
    </w:p>
    <w:p w14:paraId="43F5F863">
      <w:pPr>
        <w:pStyle w:val="3"/>
        <w:spacing w:line="275" w:lineRule="exact"/>
        <w:ind w:left="916"/>
        <w:jc w:val="left"/>
      </w:pPr>
      <w:bookmarkStart w:id="4" w:name="Духовно-нравственное воспитание:"/>
      <w:bookmarkEnd w:id="4"/>
      <w:r>
        <w:rPr>
          <w:spacing w:val="-1"/>
        </w:rPr>
        <w:t>Духовно-нравственное</w:t>
      </w:r>
      <w:r>
        <w:rPr>
          <w:spacing w:val="-5"/>
        </w:rPr>
        <w:t xml:space="preserve"> </w:t>
      </w:r>
      <w:r>
        <w:t>воспитание:</w:t>
      </w:r>
    </w:p>
    <w:p w14:paraId="600B96E1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z w:val="24"/>
        </w:rPr>
        <w:t>ориентация</w:t>
      </w:r>
      <w:r>
        <w:rPr>
          <w:spacing w:val="-9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моральные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нормы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3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8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выбора;</w:t>
      </w:r>
    </w:p>
    <w:p w14:paraId="2A74DDA4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42" w:lineRule="auto"/>
        <w:ind w:left="1204" w:right="487" w:hanging="360"/>
        <w:jc w:val="left"/>
        <w:rPr>
          <w:sz w:val="24"/>
        </w:rPr>
      </w:pPr>
      <w:r>
        <w:rPr>
          <w:sz w:val="24"/>
        </w:rPr>
        <w:t>готовность</w:t>
      </w:r>
      <w:r>
        <w:rPr>
          <w:spacing w:val="36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45"/>
          <w:sz w:val="24"/>
        </w:rPr>
        <w:t xml:space="preserve"> </w:t>
      </w:r>
      <w:r>
        <w:rPr>
          <w:sz w:val="24"/>
        </w:rPr>
        <w:t>своѐ</w:t>
      </w:r>
      <w:r>
        <w:rPr>
          <w:spacing w:val="43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поступки,</w:t>
      </w:r>
      <w:r>
        <w:rPr>
          <w:spacing w:val="55"/>
          <w:sz w:val="24"/>
        </w:rPr>
        <w:t xml:space="preserve"> </w:t>
      </w:r>
      <w:r>
        <w:rPr>
          <w:sz w:val="24"/>
        </w:rPr>
        <w:t>а</w:t>
      </w:r>
      <w:r>
        <w:rPr>
          <w:spacing w:val="47"/>
          <w:sz w:val="24"/>
        </w:rPr>
        <w:t xml:space="preserve"> </w:t>
      </w:r>
      <w:r>
        <w:rPr>
          <w:sz w:val="24"/>
        </w:rPr>
        <w:t>также</w:t>
      </w:r>
      <w:r>
        <w:rPr>
          <w:spacing w:val="47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7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поступки</w:t>
      </w:r>
      <w:r>
        <w:rPr>
          <w:spacing w:val="54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людей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9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14"/>
          <w:sz w:val="24"/>
        </w:rPr>
        <w:t xml:space="preserve"> </w:t>
      </w:r>
      <w:r>
        <w:rPr>
          <w:sz w:val="24"/>
        </w:rPr>
        <w:t>норм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-9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поступков;</w:t>
      </w:r>
    </w:p>
    <w:p w14:paraId="29C87CE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активное</w:t>
      </w:r>
      <w:r>
        <w:rPr>
          <w:spacing w:val="-7"/>
          <w:sz w:val="24"/>
        </w:rPr>
        <w:t xml:space="preserve"> </w:t>
      </w:r>
      <w:r>
        <w:rPr>
          <w:sz w:val="24"/>
        </w:rPr>
        <w:t>неприятие</w:t>
      </w:r>
      <w:r>
        <w:rPr>
          <w:spacing w:val="-9"/>
          <w:sz w:val="24"/>
        </w:rPr>
        <w:t xml:space="preserve"> </w:t>
      </w:r>
      <w:r>
        <w:rPr>
          <w:sz w:val="24"/>
        </w:rPr>
        <w:t>асоциальных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поступков,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Интернете.</w:t>
      </w:r>
    </w:p>
    <w:p w14:paraId="2E09E9CA">
      <w:pPr>
        <w:pStyle w:val="7"/>
        <w:spacing w:before="4"/>
        <w:ind w:left="0"/>
      </w:pPr>
    </w:p>
    <w:p w14:paraId="140E45C0">
      <w:pPr>
        <w:pStyle w:val="3"/>
        <w:ind w:left="916"/>
        <w:jc w:val="left"/>
      </w:pPr>
      <w:bookmarkStart w:id="5" w:name="Гражданское воспитание:"/>
      <w:bookmarkEnd w:id="5"/>
      <w:r>
        <w:rPr>
          <w:spacing w:val="-1"/>
        </w:rPr>
        <w:t>Гражданское</w:t>
      </w:r>
      <w:r>
        <w:rPr>
          <w:spacing w:val="-11"/>
        </w:rPr>
        <w:t xml:space="preserve"> </w:t>
      </w:r>
      <w:r>
        <w:t>воспитание:</w:t>
      </w:r>
    </w:p>
    <w:p w14:paraId="011ADE24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32" w:lineRule="auto"/>
        <w:ind w:left="1204" w:right="474" w:hanging="360"/>
        <w:jc w:val="left"/>
        <w:rPr>
          <w:sz w:val="24"/>
        </w:rPr>
      </w:pPr>
      <w:r>
        <w:rPr>
          <w:sz w:val="24"/>
        </w:rPr>
        <w:t>представление</w:t>
      </w:r>
      <w:r>
        <w:rPr>
          <w:spacing w:val="7"/>
          <w:sz w:val="24"/>
        </w:rPr>
        <w:t xml:space="preserve"> </w:t>
      </w:r>
      <w:r>
        <w:rPr>
          <w:sz w:val="24"/>
        </w:rPr>
        <w:t>о</w:t>
      </w:r>
      <w:r>
        <w:rPr>
          <w:spacing w:val="10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3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правилах</w:t>
      </w:r>
      <w:r>
        <w:rPr>
          <w:spacing w:val="2"/>
          <w:sz w:val="24"/>
        </w:rPr>
        <w:t xml:space="preserve"> </w:t>
      </w:r>
      <w:r>
        <w:rPr>
          <w:sz w:val="24"/>
        </w:rPr>
        <w:t>межличностных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отношений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8"/>
          <w:sz w:val="24"/>
        </w:rPr>
        <w:t xml:space="preserve"> </w:t>
      </w:r>
      <w:r>
        <w:rPr>
          <w:sz w:val="24"/>
        </w:rPr>
        <w:t>коллективе,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9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сообществах;</w:t>
      </w:r>
    </w:p>
    <w:p w14:paraId="47FB9F9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8" w:after="0" w:line="237" w:lineRule="auto"/>
        <w:ind w:left="1204" w:right="474" w:hanging="360"/>
        <w:jc w:val="left"/>
        <w:rPr>
          <w:sz w:val="24"/>
        </w:rPr>
      </w:pPr>
      <w:r>
        <w:rPr>
          <w:sz w:val="24"/>
        </w:rPr>
        <w:t>соблюдение</w:t>
      </w:r>
      <w:r>
        <w:rPr>
          <w:spacing w:val="22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18"/>
          <w:sz w:val="24"/>
        </w:rPr>
        <w:t xml:space="preserve"> </w:t>
      </w:r>
      <w:r>
        <w:rPr>
          <w:sz w:val="24"/>
        </w:rPr>
        <w:t>безопасности,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4"/>
          <w:sz w:val="24"/>
        </w:rPr>
        <w:t xml:space="preserve"> </w:t>
      </w:r>
      <w:r>
        <w:rPr>
          <w:sz w:val="24"/>
        </w:rPr>
        <w:t>том</w:t>
      </w:r>
      <w:r>
        <w:rPr>
          <w:spacing w:val="19"/>
          <w:sz w:val="24"/>
        </w:rPr>
        <w:t xml:space="preserve"> </w:t>
      </w:r>
      <w:r>
        <w:rPr>
          <w:sz w:val="24"/>
        </w:rPr>
        <w:t>числе</w:t>
      </w:r>
      <w:r>
        <w:rPr>
          <w:spacing w:val="12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24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2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14"/>
          <w:sz w:val="24"/>
        </w:rPr>
        <w:t xml:space="preserve"> </w:t>
      </w:r>
      <w:r>
        <w:rPr>
          <w:sz w:val="24"/>
        </w:rPr>
        <w:t>интернет-</w:t>
      </w:r>
      <w:r>
        <w:rPr>
          <w:spacing w:val="-57"/>
          <w:sz w:val="24"/>
        </w:rPr>
        <w:t xml:space="preserve"> </w:t>
      </w:r>
      <w:r>
        <w:rPr>
          <w:sz w:val="24"/>
        </w:rPr>
        <w:t>среде;</w:t>
      </w:r>
    </w:p>
    <w:p w14:paraId="50FA930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40" w:lineRule="auto"/>
        <w:ind w:left="1204" w:right="623" w:hanging="360"/>
        <w:jc w:val="left"/>
        <w:rPr>
          <w:sz w:val="24"/>
        </w:rPr>
      </w:pPr>
      <w:r>
        <w:rPr>
          <w:sz w:val="24"/>
        </w:rPr>
        <w:t>ориентация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выполнении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8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7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4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проектов;</w:t>
      </w:r>
    </w:p>
    <w:p w14:paraId="6B11CE5E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37" w:lineRule="auto"/>
        <w:ind w:left="1204" w:right="484" w:hanging="360"/>
        <w:jc w:val="left"/>
        <w:rPr>
          <w:sz w:val="24"/>
        </w:rPr>
      </w:pPr>
      <w:r>
        <w:rPr>
          <w:sz w:val="24"/>
        </w:rPr>
        <w:t>стремление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8"/>
          <w:sz w:val="24"/>
        </w:rPr>
        <w:t xml:space="preserve"> </w:t>
      </w:r>
      <w:r>
        <w:rPr>
          <w:sz w:val="24"/>
        </w:rPr>
        <w:t>своѐ</w:t>
      </w:r>
      <w:r>
        <w:rPr>
          <w:spacing w:val="5"/>
          <w:sz w:val="24"/>
        </w:rPr>
        <w:t xml:space="preserve"> </w:t>
      </w:r>
      <w:r>
        <w:rPr>
          <w:sz w:val="24"/>
        </w:rPr>
        <w:t>поведение</w:t>
      </w:r>
      <w:r>
        <w:rPr>
          <w:spacing w:val="4"/>
          <w:sz w:val="24"/>
        </w:rPr>
        <w:t xml:space="preserve"> </w:t>
      </w:r>
      <w:r>
        <w:rPr>
          <w:sz w:val="24"/>
        </w:rPr>
        <w:t>и поступки</w:t>
      </w:r>
      <w:r>
        <w:rPr>
          <w:spacing w:val="11"/>
          <w:sz w:val="24"/>
        </w:rPr>
        <w:t xml:space="preserve"> </w:t>
      </w:r>
      <w:r>
        <w:rPr>
          <w:sz w:val="24"/>
        </w:rPr>
        <w:t>своих товарищей</w:t>
      </w:r>
      <w:r>
        <w:rPr>
          <w:spacing w:val="6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7"/>
          <w:sz w:val="24"/>
        </w:rPr>
        <w:t xml:space="preserve"> </w:t>
      </w:r>
      <w:r>
        <w:rPr>
          <w:sz w:val="24"/>
        </w:rPr>
        <w:t>норм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-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последствий</w:t>
      </w:r>
      <w:r>
        <w:rPr>
          <w:spacing w:val="4"/>
          <w:sz w:val="24"/>
        </w:rPr>
        <w:t xml:space="preserve"> </w:t>
      </w:r>
      <w:r>
        <w:rPr>
          <w:sz w:val="24"/>
        </w:rPr>
        <w:t>поступков.</w:t>
      </w:r>
    </w:p>
    <w:p w14:paraId="2B594B57">
      <w:pPr>
        <w:pStyle w:val="7"/>
        <w:spacing w:before="10"/>
        <w:ind w:left="0"/>
      </w:pPr>
    </w:p>
    <w:p w14:paraId="62D6E321">
      <w:pPr>
        <w:pStyle w:val="3"/>
        <w:ind w:left="916"/>
      </w:pPr>
      <w:bookmarkStart w:id="6" w:name="Ценность научного познания:"/>
      <w:bookmarkEnd w:id="6"/>
      <w:r>
        <w:t>Ценность</w:t>
      </w:r>
      <w:r>
        <w:rPr>
          <w:spacing w:val="-6"/>
        </w:rPr>
        <w:t xml:space="preserve"> </w:t>
      </w:r>
      <w:r>
        <w:t>научного</w:t>
      </w:r>
      <w:r>
        <w:rPr>
          <w:spacing w:val="-4"/>
        </w:rPr>
        <w:t xml:space="preserve"> </w:t>
      </w:r>
      <w:r>
        <w:t>познания:</w:t>
      </w:r>
    </w:p>
    <w:p w14:paraId="30A0C0DB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03" w:hanging="36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технологиях,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практики;</w:t>
      </w:r>
    </w:p>
    <w:p w14:paraId="0F043972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4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к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обучению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познанию;</w:t>
      </w:r>
    </w:p>
    <w:p w14:paraId="187ED4A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z w:val="24"/>
        </w:rPr>
        <w:t>любознательность;</w:t>
      </w:r>
    </w:p>
    <w:p w14:paraId="11A99A1C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z w:val="24"/>
        </w:rPr>
        <w:t>стремление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самообразованию;</w:t>
      </w:r>
    </w:p>
    <w:p w14:paraId="37D4766E">
      <w:pPr>
        <w:pStyle w:val="10"/>
        <w:numPr>
          <w:ilvl w:val="0"/>
          <w:numId w:val="4"/>
        </w:numPr>
        <w:tabs>
          <w:tab w:val="left" w:pos="1205"/>
        </w:tabs>
        <w:spacing w:before="1" w:after="0" w:line="237" w:lineRule="auto"/>
        <w:ind w:left="1204" w:right="401" w:hanging="360"/>
        <w:jc w:val="both"/>
        <w:rPr>
          <w:sz w:val="24"/>
        </w:rPr>
      </w:pPr>
      <w:r>
        <w:rPr>
          <w:sz w:val="24"/>
        </w:rPr>
        <w:t>овладение начальными навыками исследовательской деятельности, установка на осмысление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опыта,</w:t>
      </w:r>
      <w:r>
        <w:rPr>
          <w:spacing w:val="1"/>
          <w:sz w:val="24"/>
        </w:rPr>
        <w:t xml:space="preserve"> </w:t>
      </w:r>
      <w:r>
        <w:rPr>
          <w:sz w:val="24"/>
        </w:rPr>
        <w:t>наблюдений,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стремление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индивидуального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7"/>
          <w:sz w:val="24"/>
        </w:rPr>
        <w:t xml:space="preserve"> </w:t>
      </w:r>
      <w:r>
        <w:rPr>
          <w:sz w:val="24"/>
        </w:rPr>
        <w:t>благополучия;</w:t>
      </w:r>
    </w:p>
    <w:p w14:paraId="11A6F04E">
      <w:pPr>
        <w:pStyle w:val="10"/>
        <w:numPr>
          <w:ilvl w:val="0"/>
          <w:numId w:val="4"/>
        </w:numPr>
        <w:tabs>
          <w:tab w:val="left" w:pos="1205"/>
        </w:tabs>
        <w:spacing w:before="5" w:after="0" w:line="240" w:lineRule="auto"/>
        <w:ind w:left="1204" w:right="395" w:hanging="360"/>
        <w:jc w:val="both"/>
        <w:rPr>
          <w:sz w:val="24"/>
        </w:rPr>
      </w:pPr>
      <w:r>
        <w:rPr>
          <w:sz w:val="24"/>
        </w:rPr>
        <w:t>наличие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текстами,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литературой,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разнообразными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технологий,</w:t>
      </w:r>
      <w:r>
        <w:rPr>
          <w:spacing w:val="1"/>
          <w:sz w:val="24"/>
        </w:rPr>
        <w:t xml:space="preserve"> </w:t>
      </w:r>
      <w:r>
        <w:rPr>
          <w:sz w:val="24"/>
        </w:rPr>
        <w:t>а</w:t>
      </w:r>
      <w:r>
        <w:rPr>
          <w:spacing w:val="1"/>
          <w:sz w:val="24"/>
        </w:rPr>
        <w:t xml:space="preserve"> </w:t>
      </w:r>
      <w:r>
        <w:rPr>
          <w:sz w:val="24"/>
        </w:rPr>
        <w:t>также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самостоятельноопределять цели своего обучения, ставить и формулировать для себя новые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учѐбе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деятельности.</w:t>
      </w:r>
    </w:p>
    <w:p w14:paraId="342CACB6">
      <w:pPr>
        <w:pStyle w:val="7"/>
        <w:spacing w:before="9"/>
        <w:ind w:left="0"/>
      </w:pPr>
    </w:p>
    <w:p w14:paraId="7C480BF9">
      <w:pPr>
        <w:pStyle w:val="3"/>
        <w:spacing w:before="1"/>
        <w:ind w:left="916"/>
      </w:pPr>
      <w:bookmarkStart w:id="7" w:name="Формирование культуры здоровья:"/>
      <w:bookmarkEnd w:id="7"/>
      <w:r>
        <w:t>Формирование</w:t>
      </w:r>
      <w:r>
        <w:rPr>
          <w:spacing w:val="-12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здоровья:</w:t>
      </w:r>
    </w:p>
    <w:p w14:paraId="3523D552">
      <w:pPr>
        <w:pStyle w:val="10"/>
        <w:numPr>
          <w:ilvl w:val="0"/>
          <w:numId w:val="4"/>
        </w:numPr>
        <w:tabs>
          <w:tab w:val="left" w:pos="1205"/>
        </w:tabs>
        <w:spacing w:before="0" w:after="0" w:line="237" w:lineRule="auto"/>
        <w:ind w:left="1204" w:right="407" w:hanging="360"/>
        <w:jc w:val="both"/>
        <w:rPr>
          <w:sz w:val="24"/>
        </w:rPr>
      </w:pPr>
      <w:r>
        <w:rPr>
          <w:sz w:val="24"/>
        </w:rPr>
        <w:t>установка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здоровый</w:t>
      </w:r>
      <w:r>
        <w:rPr>
          <w:spacing w:val="-1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том</w:t>
      </w:r>
      <w:r>
        <w:rPr>
          <w:spacing w:val="-9"/>
          <w:sz w:val="24"/>
        </w:rPr>
        <w:t xml:space="preserve"> </w:t>
      </w:r>
      <w:r>
        <w:rPr>
          <w:sz w:val="24"/>
        </w:rPr>
        <w:t>числе и</w:t>
      </w:r>
      <w:r>
        <w:rPr>
          <w:spacing w:val="-10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счѐт</w:t>
      </w:r>
      <w:r>
        <w:rPr>
          <w:spacing w:val="-1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45"/>
          <w:sz w:val="24"/>
        </w:rPr>
        <w:t xml:space="preserve"> </w:t>
      </w:r>
      <w:r>
        <w:rPr>
          <w:sz w:val="24"/>
        </w:rPr>
        <w:t>соблюдения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57"/>
          <w:sz w:val="24"/>
        </w:rPr>
        <w:t xml:space="preserve"> </w:t>
      </w:r>
      <w:r>
        <w:rPr>
          <w:sz w:val="24"/>
        </w:rPr>
        <w:t>безопасной</w:t>
      </w:r>
      <w:r>
        <w:rPr>
          <w:spacing w:val="-1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10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9"/>
          <w:sz w:val="24"/>
        </w:rPr>
        <w:t xml:space="preserve"> </w:t>
      </w:r>
      <w:r>
        <w:rPr>
          <w:sz w:val="24"/>
        </w:rPr>
        <w:t>ИКТ.</w:t>
      </w:r>
    </w:p>
    <w:p w14:paraId="6B8B7E45">
      <w:pPr>
        <w:pStyle w:val="7"/>
        <w:spacing w:before="9"/>
        <w:ind w:left="0"/>
      </w:pPr>
    </w:p>
    <w:p w14:paraId="4C4AF2FC">
      <w:pPr>
        <w:pStyle w:val="3"/>
        <w:ind w:left="916"/>
      </w:pPr>
      <w:bookmarkStart w:id="8" w:name="Трудовое воспитание:"/>
      <w:bookmarkEnd w:id="8"/>
      <w:r>
        <w:t>Трудовое</w:t>
      </w:r>
      <w:r>
        <w:rPr>
          <w:spacing w:val="-13"/>
        </w:rPr>
        <w:t xml:space="preserve"> </w:t>
      </w:r>
      <w:r>
        <w:t>воспитание:</w:t>
      </w:r>
    </w:p>
    <w:p w14:paraId="35A82622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389" w:hanging="360"/>
        <w:jc w:val="both"/>
        <w:rPr>
          <w:sz w:val="24"/>
        </w:rPr>
      </w:pPr>
      <w:r>
        <w:rPr>
          <w:sz w:val="24"/>
        </w:rPr>
        <w:t>интерес к практическому изучению профессий и труда в сферах деятельности, связанных с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информатикой,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информационными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технологиями,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достижениях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науки</w:t>
      </w:r>
      <w:r>
        <w:rPr>
          <w:spacing w:val="7"/>
          <w:sz w:val="24"/>
        </w:rPr>
        <w:t xml:space="preserve"> </w:t>
      </w:r>
      <w:r>
        <w:rPr>
          <w:sz w:val="24"/>
        </w:rPr>
        <w:t>информатики</w:t>
      </w:r>
      <w:r>
        <w:rPr>
          <w:spacing w:val="-2"/>
          <w:sz w:val="24"/>
        </w:rPr>
        <w:t xml:space="preserve"> </w:t>
      </w:r>
      <w:r>
        <w:rPr>
          <w:sz w:val="24"/>
        </w:rPr>
        <w:t>и научно-технического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прогресса.</w:t>
      </w:r>
    </w:p>
    <w:p w14:paraId="3090025B">
      <w:pPr>
        <w:pStyle w:val="7"/>
        <w:spacing w:before="6"/>
        <w:ind w:left="0"/>
      </w:pPr>
    </w:p>
    <w:p w14:paraId="070EC8D8">
      <w:pPr>
        <w:pStyle w:val="3"/>
        <w:spacing w:line="275" w:lineRule="exact"/>
        <w:ind w:left="916"/>
      </w:pPr>
      <w:bookmarkStart w:id="9" w:name="Экологическое воспитание:"/>
      <w:bookmarkEnd w:id="9"/>
      <w:r>
        <w:rPr>
          <w:spacing w:val="-1"/>
        </w:rP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14:paraId="569570A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глобальном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2"/>
          <w:sz w:val="24"/>
        </w:rPr>
        <w:t xml:space="preserve"> </w:t>
      </w:r>
      <w:r>
        <w:rPr>
          <w:sz w:val="24"/>
        </w:rPr>
        <w:t>экологических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решения,</w:t>
      </w:r>
    </w:p>
    <w:p w14:paraId="73DADB75">
      <w:pPr>
        <w:spacing w:after="0" w:line="275" w:lineRule="exact"/>
        <w:jc w:val="left"/>
        <w:rPr>
          <w:sz w:val="24"/>
        </w:rPr>
        <w:sectPr>
          <w:pgSz w:w="11910" w:h="16840"/>
          <w:pgMar w:top="420" w:right="140" w:bottom="500" w:left="500" w:header="0" w:footer="222" w:gutter="0"/>
          <w:cols w:space="720" w:num="1"/>
        </w:sectPr>
      </w:pPr>
    </w:p>
    <w:p w14:paraId="7F779A0C">
      <w:pPr>
        <w:pStyle w:val="7"/>
        <w:spacing w:before="72"/>
      </w:pPr>
      <w:r>
        <w:t>в</w:t>
      </w:r>
      <w:r>
        <w:rPr>
          <w:spacing w:val="-4"/>
        </w:rPr>
        <w:t xml:space="preserve"> </w:t>
      </w:r>
      <w:r>
        <w:t>том</w:t>
      </w:r>
      <w:r>
        <w:rPr>
          <w:spacing w:val="-4"/>
        </w:rPr>
        <w:t xml:space="preserve"> </w:t>
      </w:r>
      <w:r>
        <w:t>числе</w:t>
      </w:r>
      <w:r>
        <w:rPr>
          <w:spacing w:val="-10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учѐтом</w:t>
      </w:r>
      <w:r>
        <w:rPr>
          <w:spacing w:val="-4"/>
        </w:rPr>
        <w:t xml:space="preserve"> </w:t>
      </w:r>
      <w:r>
        <w:t>возможностей</w:t>
      </w:r>
      <w:r>
        <w:rPr>
          <w:spacing w:val="-3"/>
        </w:rPr>
        <w:t xml:space="preserve"> </w:t>
      </w:r>
      <w:r>
        <w:t>ИКТ.</w:t>
      </w:r>
    </w:p>
    <w:p w14:paraId="278E7CB5">
      <w:pPr>
        <w:pStyle w:val="7"/>
        <w:spacing w:before="5"/>
        <w:ind w:left="0"/>
      </w:pPr>
    </w:p>
    <w:p w14:paraId="79ED0D40">
      <w:pPr>
        <w:pStyle w:val="3"/>
        <w:ind w:left="916"/>
      </w:pPr>
      <w:bookmarkStart w:id="10" w:name="Адаптация обучающегося к изменяющимся ус"/>
      <w:bookmarkEnd w:id="10"/>
      <w:r>
        <w:t>Адаптация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изменяющимся</w:t>
      </w:r>
      <w:r>
        <w:rPr>
          <w:spacing w:val="-3"/>
        </w:rPr>
        <w:t xml:space="preserve"> </w:t>
      </w:r>
      <w:r>
        <w:t>условиям</w:t>
      </w:r>
      <w:r>
        <w:rPr>
          <w:spacing w:val="-7"/>
        </w:rPr>
        <w:t xml:space="preserve"> </w:t>
      </w:r>
      <w:r>
        <w:t>социальной</w:t>
      </w:r>
      <w:r>
        <w:rPr>
          <w:spacing w:val="-10"/>
        </w:rPr>
        <w:t xml:space="preserve"> </w:t>
      </w:r>
      <w:r>
        <w:t>среды:</w:t>
      </w:r>
    </w:p>
    <w:p w14:paraId="48E7A86B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24" w:hanging="360"/>
        <w:jc w:val="both"/>
        <w:rPr>
          <w:sz w:val="24"/>
        </w:rPr>
      </w:pPr>
      <w:r>
        <w:rPr>
          <w:sz w:val="24"/>
        </w:rPr>
        <w:t>освоение обучающимися социального опыта, основных социальных ролей, соответствующих</w:t>
      </w:r>
      <w:r>
        <w:rPr>
          <w:spacing w:val="-57"/>
          <w:sz w:val="24"/>
        </w:rPr>
        <w:t xml:space="preserve"> </w:t>
      </w:r>
      <w:r>
        <w:rPr>
          <w:sz w:val="24"/>
        </w:rPr>
        <w:t>ведущей деятельности возраста, норм и правил общественного поведения, форм социальной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виртуальном пространстве.</w:t>
      </w:r>
    </w:p>
    <w:p w14:paraId="49C23F87">
      <w:pPr>
        <w:pStyle w:val="7"/>
        <w:spacing w:before="3"/>
        <w:ind w:left="0"/>
        <w:rPr>
          <w:sz w:val="23"/>
        </w:rPr>
      </w:pPr>
    </w:p>
    <w:p w14:paraId="0FBE5AD8">
      <w:pPr>
        <w:pStyle w:val="7"/>
        <w:spacing w:before="1"/>
        <w:ind w:left="561" w:right="84"/>
        <w:jc w:val="center"/>
      </w:pPr>
      <w:r>
        <w:rPr>
          <w:spacing w:val="-1"/>
        </w:rPr>
        <w:t>МЕТАПРЕДМЕТНЫЕ</w:t>
      </w:r>
      <w:r>
        <w:rPr>
          <w:spacing w:val="-10"/>
        </w:rPr>
        <w:t xml:space="preserve"> </w:t>
      </w:r>
      <w:r>
        <w:t>РЕЗУЛЬТАТЫ</w:t>
      </w:r>
    </w:p>
    <w:p w14:paraId="1199E480">
      <w:pPr>
        <w:pStyle w:val="7"/>
        <w:spacing w:before="7"/>
        <w:ind w:left="0"/>
        <w:rPr>
          <w:sz w:val="25"/>
        </w:rPr>
      </w:pPr>
    </w:p>
    <w:p w14:paraId="45DBFF2D">
      <w:pPr>
        <w:pStyle w:val="3"/>
        <w:spacing w:line="275" w:lineRule="exact"/>
        <w:ind w:left="916"/>
      </w:pPr>
      <w:bookmarkStart w:id="11" w:name="Универсальные познавательные действия"/>
      <w:bookmarkEnd w:id="11"/>
      <w:r>
        <w:t>Универсальные</w:t>
      </w:r>
      <w:r>
        <w:rPr>
          <w:spacing w:val="-9"/>
        </w:rPr>
        <w:t xml:space="preserve"> </w:t>
      </w:r>
      <w:r>
        <w:t>познавательные</w:t>
      </w:r>
      <w:r>
        <w:rPr>
          <w:spacing w:val="-9"/>
        </w:rPr>
        <w:t xml:space="preserve"> </w:t>
      </w:r>
      <w:r>
        <w:t>действия</w:t>
      </w:r>
    </w:p>
    <w:p w14:paraId="1F3E2B37">
      <w:pPr>
        <w:pStyle w:val="4"/>
        <w:rPr>
          <w:i w:val="0"/>
        </w:rPr>
      </w:pPr>
      <w:bookmarkStart w:id="12" w:name="Базовые логические действия:"/>
      <w:bookmarkEnd w:id="12"/>
      <w:r>
        <w:t>Базовые</w:t>
      </w:r>
      <w:r>
        <w:rPr>
          <w:spacing w:val="-12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действия</w:t>
      </w:r>
      <w:r>
        <w:rPr>
          <w:i w:val="0"/>
        </w:rPr>
        <w:t>:</w:t>
      </w:r>
    </w:p>
    <w:p w14:paraId="66BE9EB7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07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умозаключения</w:t>
      </w:r>
      <w:r>
        <w:rPr>
          <w:spacing w:val="8"/>
          <w:sz w:val="24"/>
        </w:rPr>
        <w:t xml:space="preserve"> </w:t>
      </w:r>
      <w:r>
        <w:rPr>
          <w:sz w:val="24"/>
        </w:rPr>
        <w:t>(индуктивные,</w:t>
      </w:r>
      <w:r>
        <w:rPr>
          <w:spacing w:val="6"/>
          <w:sz w:val="24"/>
        </w:rPr>
        <w:t xml:space="preserve"> </w:t>
      </w:r>
      <w:r>
        <w:rPr>
          <w:sz w:val="24"/>
        </w:rPr>
        <w:t>дедуктивные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по</w:t>
      </w:r>
      <w:r>
        <w:rPr>
          <w:spacing w:val="6"/>
          <w:sz w:val="24"/>
        </w:rPr>
        <w:t xml:space="preserve"> </w:t>
      </w:r>
      <w:r>
        <w:rPr>
          <w:sz w:val="24"/>
        </w:rPr>
        <w:t>аналогии)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выводы;</w:t>
      </w:r>
    </w:p>
    <w:p w14:paraId="7382823C">
      <w:pPr>
        <w:pStyle w:val="10"/>
        <w:numPr>
          <w:ilvl w:val="0"/>
          <w:numId w:val="4"/>
        </w:numPr>
        <w:tabs>
          <w:tab w:val="left" w:pos="1205"/>
        </w:tabs>
        <w:spacing w:before="0" w:after="0" w:line="237" w:lineRule="auto"/>
        <w:ind w:left="1204" w:right="410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1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задач;</w:t>
      </w:r>
    </w:p>
    <w:p w14:paraId="6D3B7F38">
      <w:pPr>
        <w:pStyle w:val="10"/>
        <w:numPr>
          <w:ilvl w:val="0"/>
          <w:numId w:val="4"/>
        </w:numPr>
        <w:tabs>
          <w:tab w:val="left" w:pos="1205"/>
        </w:tabs>
        <w:spacing w:before="0" w:after="0" w:line="237" w:lineRule="auto"/>
        <w:ind w:left="1204" w:right="421" w:hanging="360"/>
        <w:jc w:val="both"/>
        <w:rPr>
          <w:sz w:val="24"/>
        </w:rPr>
      </w:pPr>
      <w:r>
        <w:rPr>
          <w:sz w:val="24"/>
        </w:rPr>
        <w:t>самостоятельно выбирать способ решения учебной задачи (сравнивать несколько вариантов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решения,</w:t>
      </w:r>
      <w:r>
        <w:rPr>
          <w:spacing w:val="-12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4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10"/>
          <w:sz w:val="24"/>
        </w:rPr>
        <w:t xml:space="preserve"> </w:t>
      </w:r>
      <w:r>
        <w:rPr>
          <w:sz w:val="24"/>
        </w:rPr>
        <w:t>подходящий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 выделенных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критериев).</w:t>
      </w:r>
    </w:p>
    <w:p w14:paraId="42E05EA1">
      <w:pPr>
        <w:pStyle w:val="4"/>
        <w:spacing w:before="14" w:line="275" w:lineRule="exact"/>
        <w:rPr>
          <w:i w:val="0"/>
        </w:rPr>
      </w:pPr>
      <w:bookmarkStart w:id="13" w:name="Базовые исследовательские действия:"/>
      <w:bookmarkEnd w:id="13"/>
      <w:r>
        <w:t>Базовые</w:t>
      </w:r>
      <w:r>
        <w:rPr>
          <w:spacing w:val="-11"/>
        </w:rPr>
        <w:t xml:space="preserve"> </w:t>
      </w:r>
      <w:r>
        <w:t>исследовательские</w:t>
      </w:r>
      <w:r>
        <w:rPr>
          <w:spacing w:val="-5"/>
        </w:rPr>
        <w:t xml:space="preserve"> </w:t>
      </w:r>
      <w:r>
        <w:t>действия</w:t>
      </w:r>
      <w:r>
        <w:rPr>
          <w:i w:val="0"/>
        </w:rPr>
        <w:t>:</w:t>
      </w:r>
    </w:p>
    <w:p w14:paraId="0D79670B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2" w:lineRule="auto"/>
        <w:ind w:left="1204" w:right="412" w:hanging="360"/>
        <w:jc w:val="both"/>
        <w:rPr>
          <w:sz w:val="24"/>
        </w:rPr>
      </w:pPr>
      <w:r>
        <w:rPr>
          <w:sz w:val="24"/>
        </w:rPr>
        <w:t>формулировать вопросы, фиксирующие разрыв между реальным и желательным состоянием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ситуации,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объекта,</w:t>
      </w:r>
      <w:r>
        <w:rPr>
          <w:spacing w:val="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4"/>
          <w:sz w:val="24"/>
        </w:rPr>
        <w:t xml:space="preserve"> </w:t>
      </w:r>
      <w:r>
        <w:rPr>
          <w:sz w:val="24"/>
        </w:rPr>
        <w:t>искомое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данное;</w:t>
      </w:r>
    </w:p>
    <w:p w14:paraId="385B3A0B">
      <w:pPr>
        <w:pStyle w:val="10"/>
        <w:numPr>
          <w:ilvl w:val="0"/>
          <w:numId w:val="4"/>
        </w:numPr>
        <w:tabs>
          <w:tab w:val="left" w:pos="1205"/>
        </w:tabs>
        <w:spacing w:before="0" w:after="0" w:line="267" w:lineRule="exact"/>
        <w:ind w:left="1204" w:right="0" w:hanging="361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применимость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2"/>
          <w:sz w:val="24"/>
        </w:rPr>
        <w:t xml:space="preserve"> </w:t>
      </w:r>
      <w:r>
        <w:rPr>
          <w:sz w:val="24"/>
        </w:rPr>
        <w:t>полученной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ходе</w:t>
      </w:r>
      <w:r>
        <w:rPr>
          <w:spacing w:val="-11"/>
          <w:sz w:val="24"/>
        </w:rPr>
        <w:t xml:space="preserve"> </w:t>
      </w:r>
      <w:r>
        <w:rPr>
          <w:sz w:val="24"/>
        </w:rPr>
        <w:t>исследования;</w:t>
      </w:r>
    </w:p>
    <w:p w14:paraId="0B0D97B6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16" w:hanging="360"/>
        <w:jc w:val="both"/>
        <w:rPr>
          <w:sz w:val="24"/>
        </w:rPr>
      </w:pPr>
      <w:r>
        <w:rPr>
          <w:sz w:val="24"/>
        </w:rPr>
        <w:t>прогнозировать возможное дальнейшее развитие процессов,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 и их последствия в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аналогичных или сходных ситуациях, а также выдвигать предположения об их развитии в</w:t>
      </w:r>
      <w:r>
        <w:rPr>
          <w:spacing w:val="1"/>
          <w:sz w:val="24"/>
        </w:rPr>
        <w:t xml:space="preserve"> </w:t>
      </w:r>
      <w:r>
        <w:rPr>
          <w:sz w:val="24"/>
        </w:rPr>
        <w:t>новых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контекстах.</w:t>
      </w:r>
    </w:p>
    <w:p w14:paraId="3B1E624B">
      <w:pPr>
        <w:pStyle w:val="4"/>
        <w:spacing w:before="8" w:line="272" w:lineRule="exact"/>
        <w:rPr>
          <w:i w:val="0"/>
        </w:rPr>
      </w:pPr>
      <w:bookmarkStart w:id="14" w:name="Работа с информацией:"/>
      <w:bookmarkEnd w:id="14"/>
      <w:r>
        <w:t>Работа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информацией</w:t>
      </w:r>
      <w:r>
        <w:rPr>
          <w:i w:val="0"/>
        </w:rPr>
        <w:t>:</w:t>
      </w:r>
    </w:p>
    <w:p w14:paraId="481CB4ED">
      <w:pPr>
        <w:pStyle w:val="10"/>
        <w:numPr>
          <w:ilvl w:val="0"/>
          <w:numId w:val="4"/>
        </w:numPr>
        <w:tabs>
          <w:tab w:val="left" w:pos="1205"/>
        </w:tabs>
        <w:spacing w:before="0" w:after="0" w:line="272" w:lineRule="exact"/>
        <w:ind w:left="1204" w:right="0" w:hanging="361"/>
        <w:jc w:val="both"/>
        <w:rPr>
          <w:sz w:val="24"/>
        </w:rPr>
      </w:pPr>
      <w:r>
        <w:rPr>
          <w:sz w:val="24"/>
        </w:rPr>
        <w:t>выявлять</w:t>
      </w:r>
      <w:r>
        <w:rPr>
          <w:spacing w:val="-11"/>
          <w:sz w:val="24"/>
        </w:rPr>
        <w:t xml:space="preserve"> </w:t>
      </w:r>
      <w:r>
        <w:rPr>
          <w:sz w:val="24"/>
        </w:rPr>
        <w:t>дефицит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данных,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необходимых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задачи;</w:t>
      </w:r>
    </w:p>
    <w:p w14:paraId="3127141C">
      <w:pPr>
        <w:pStyle w:val="10"/>
        <w:numPr>
          <w:ilvl w:val="0"/>
          <w:numId w:val="4"/>
        </w:numPr>
        <w:tabs>
          <w:tab w:val="left" w:pos="1205"/>
        </w:tabs>
        <w:spacing w:before="2" w:after="0" w:line="242" w:lineRule="auto"/>
        <w:ind w:left="1204" w:right="421" w:hanging="360"/>
        <w:jc w:val="both"/>
        <w:rPr>
          <w:sz w:val="24"/>
        </w:rPr>
      </w:pPr>
      <w:r>
        <w:rPr>
          <w:sz w:val="24"/>
        </w:rPr>
        <w:t>применять основные методы и инструменты при поиске и отборе информации из источников</w:t>
      </w:r>
      <w:r>
        <w:rPr>
          <w:spacing w:val="-57"/>
          <w:sz w:val="24"/>
        </w:rPr>
        <w:t xml:space="preserve"> </w:t>
      </w:r>
      <w:r>
        <w:rPr>
          <w:sz w:val="24"/>
        </w:rPr>
        <w:t>с</w:t>
      </w:r>
      <w:r>
        <w:rPr>
          <w:spacing w:val="10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8"/>
          <w:sz w:val="24"/>
        </w:rPr>
        <w:t xml:space="preserve"> </w:t>
      </w:r>
      <w:r>
        <w:rPr>
          <w:sz w:val="24"/>
        </w:rPr>
        <w:t>предложенной</w:t>
      </w:r>
      <w:r>
        <w:rPr>
          <w:spacing w:val="9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8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заданных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критериев;</w:t>
      </w:r>
    </w:p>
    <w:p w14:paraId="1ACAD457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2" w:lineRule="auto"/>
        <w:ind w:left="1204" w:right="423" w:hanging="360"/>
        <w:jc w:val="both"/>
        <w:rPr>
          <w:sz w:val="24"/>
        </w:rPr>
      </w:pPr>
      <w:r>
        <w:rPr>
          <w:sz w:val="24"/>
        </w:rPr>
        <w:t>выбирать, анализировать, систематизировать и интерпретировать информацию 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форм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представления;</w:t>
      </w:r>
    </w:p>
    <w:p w14:paraId="54C68728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394" w:hanging="360"/>
        <w:jc w:val="both"/>
        <w:rPr>
          <w:sz w:val="24"/>
        </w:rPr>
      </w:pP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оптимальную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форму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решаемые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1"/>
          <w:sz w:val="24"/>
        </w:rPr>
        <w:t xml:space="preserve"> </w:t>
      </w:r>
      <w:r>
        <w:rPr>
          <w:sz w:val="24"/>
        </w:rPr>
        <w:t>несложными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1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1"/>
          <w:sz w:val="24"/>
        </w:rPr>
        <w:t xml:space="preserve"> </w:t>
      </w:r>
      <w:r>
        <w:rPr>
          <w:sz w:val="24"/>
        </w:rPr>
        <w:t>иными</w:t>
      </w:r>
      <w:r>
        <w:rPr>
          <w:spacing w:val="1"/>
          <w:sz w:val="24"/>
        </w:rPr>
        <w:t xml:space="preserve"> </w:t>
      </w:r>
      <w:r>
        <w:rPr>
          <w:sz w:val="24"/>
        </w:rPr>
        <w:t>графическими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комбинациями;</w:t>
      </w:r>
    </w:p>
    <w:p w14:paraId="79B55E28">
      <w:pPr>
        <w:pStyle w:val="10"/>
        <w:numPr>
          <w:ilvl w:val="0"/>
          <w:numId w:val="4"/>
        </w:numPr>
        <w:tabs>
          <w:tab w:val="left" w:pos="1205"/>
        </w:tabs>
        <w:spacing w:before="0" w:after="0" w:line="237" w:lineRule="auto"/>
        <w:ind w:left="1204" w:right="412" w:hanging="36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достоверность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2"/>
          <w:sz w:val="24"/>
        </w:rPr>
        <w:t xml:space="preserve"> </w:t>
      </w:r>
      <w:r>
        <w:rPr>
          <w:sz w:val="24"/>
        </w:rPr>
        <w:t>самостоятельно;</w:t>
      </w:r>
    </w:p>
    <w:p w14:paraId="1D290DB8">
      <w:pPr>
        <w:pStyle w:val="10"/>
        <w:numPr>
          <w:ilvl w:val="0"/>
          <w:numId w:val="4"/>
        </w:numPr>
        <w:tabs>
          <w:tab w:val="left" w:pos="1205"/>
        </w:tabs>
        <w:spacing w:before="0" w:after="0" w:line="275" w:lineRule="exact"/>
        <w:ind w:left="1204" w:right="0" w:hanging="361"/>
        <w:jc w:val="both"/>
        <w:rPr>
          <w:sz w:val="24"/>
        </w:rPr>
      </w:pPr>
      <w:r>
        <w:rPr>
          <w:sz w:val="24"/>
        </w:rPr>
        <w:t>запоминать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систематизировать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информацию.</w:t>
      </w:r>
    </w:p>
    <w:p w14:paraId="5D3E9F5D">
      <w:pPr>
        <w:pStyle w:val="7"/>
        <w:spacing w:before="4"/>
        <w:ind w:left="0"/>
      </w:pPr>
    </w:p>
    <w:p w14:paraId="17AB6C67">
      <w:pPr>
        <w:pStyle w:val="3"/>
        <w:ind w:left="916"/>
        <w:jc w:val="left"/>
      </w:pPr>
      <w:bookmarkStart w:id="15" w:name="Универсальные коммуникативные действия"/>
      <w:bookmarkEnd w:id="15"/>
      <w:r>
        <w:t>Универсальные</w:t>
      </w:r>
      <w:r>
        <w:rPr>
          <w:spacing w:val="-14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действия</w:t>
      </w:r>
    </w:p>
    <w:p w14:paraId="38D3AED6">
      <w:pPr>
        <w:pStyle w:val="4"/>
        <w:jc w:val="left"/>
        <w:rPr>
          <w:i w:val="0"/>
        </w:rPr>
      </w:pPr>
      <w:bookmarkStart w:id="16" w:name="Общение:"/>
      <w:bookmarkEnd w:id="16"/>
      <w:r>
        <w:t>Общение</w:t>
      </w:r>
      <w:r>
        <w:rPr>
          <w:i w:val="0"/>
        </w:rPr>
        <w:t>:</w:t>
      </w:r>
    </w:p>
    <w:p w14:paraId="433071C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42" w:lineRule="auto"/>
        <w:ind w:left="1204" w:right="927" w:hanging="360"/>
        <w:jc w:val="left"/>
        <w:rPr>
          <w:sz w:val="24"/>
        </w:rPr>
      </w:pPr>
      <w:r>
        <w:rPr>
          <w:sz w:val="24"/>
        </w:rPr>
        <w:t>сопоставлять</w:t>
      </w:r>
      <w:r>
        <w:rPr>
          <w:spacing w:val="36"/>
          <w:sz w:val="24"/>
        </w:rPr>
        <w:t xml:space="preserve"> </w:t>
      </w:r>
      <w:r>
        <w:rPr>
          <w:sz w:val="24"/>
        </w:rPr>
        <w:t>свои</w:t>
      </w:r>
      <w:r>
        <w:rPr>
          <w:spacing w:val="31"/>
          <w:sz w:val="24"/>
        </w:rPr>
        <w:t xml:space="preserve"> </w:t>
      </w:r>
      <w:r>
        <w:rPr>
          <w:sz w:val="24"/>
        </w:rPr>
        <w:t>суждения</w:t>
      </w:r>
      <w:r>
        <w:rPr>
          <w:spacing w:val="36"/>
          <w:sz w:val="24"/>
        </w:rPr>
        <w:t xml:space="preserve"> </w:t>
      </w:r>
      <w:r>
        <w:rPr>
          <w:sz w:val="24"/>
        </w:rPr>
        <w:t>с</w:t>
      </w:r>
      <w:r>
        <w:rPr>
          <w:spacing w:val="32"/>
          <w:sz w:val="24"/>
        </w:rPr>
        <w:t xml:space="preserve"> </w:t>
      </w:r>
      <w:r>
        <w:rPr>
          <w:sz w:val="24"/>
        </w:rPr>
        <w:t>суждениями</w:t>
      </w:r>
      <w:r>
        <w:rPr>
          <w:spacing w:val="3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34"/>
          <w:sz w:val="24"/>
        </w:rPr>
        <w:t xml:space="preserve"> </w:t>
      </w:r>
      <w:r>
        <w:rPr>
          <w:sz w:val="24"/>
        </w:rPr>
        <w:t>участников</w:t>
      </w:r>
      <w:r>
        <w:rPr>
          <w:spacing w:val="33"/>
          <w:sz w:val="24"/>
        </w:rPr>
        <w:t xml:space="preserve"> </w:t>
      </w:r>
      <w:r>
        <w:rPr>
          <w:sz w:val="24"/>
        </w:rPr>
        <w:t>диалога,</w:t>
      </w:r>
      <w:r>
        <w:rPr>
          <w:spacing w:val="24"/>
          <w:sz w:val="24"/>
        </w:rPr>
        <w:t xml:space="preserve"> </w:t>
      </w:r>
      <w:r>
        <w:rPr>
          <w:sz w:val="24"/>
        </w:rPr>
        <w:t>обнаруживать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сходство</w:t>
      </w:r>
      <w:r>
        <w:rPr>
          <w:spacing w:val="3"/>
          <w:sz w:val="24"/>
        </w:rPr>
        <w:t xml:space="preserve"> </w:t>
      </w:r>
      <w:r>
        <w:rPr>
          <w:sz w:val="24"/>
        </w:rPr>
        <w:t>позиций;</w:t>
      </w:r>
    </w:p>
    <w:p w14:paraId="1BA11CBA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0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публично</w:t>
      </w:r>
      <w:r>
        <w:rPr>
          <w:spacing w:val="3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10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10"/>
          <w:sz w:val="24"/>
        </w:rPr>
        <w:t xml:space="preserve"> </w:t>
      </w:r>
      <w:r>
        <w:rPr>
          <w:sz w:val="24"/>
        </w:rPr>
        <w:t>(исследования,</w:t>
      </w:r>
      <w:r>
        <w:rPr>
          <w:spacing w:val="-8"/>
          <w:sz w:val="24"/>
        </w:rPr>
        <w:t xml:space="preserve"> </w:t>
      </w:r>
      <w:r>
        <w:rPr>
          <w:sz w:val="24"/>
        </w:rPr>
        <w:t>проекта);</w:t>
      </w:r>
    </w:p>
    <w:p w14:paraId="2D9945D3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04" w:hanging="360"/>
        <w:jc w:val="both"/>
        <w:rPr>
          <w:sz w:val="24"/>
        </w:rPr>
      </w:pPr>
      <w:r>
        <w:rPr>
          <w:sz w:val="24"/>
        </w:rPr>
        <w:t>выбирать формат выступления с учѐтом задач презентации и особенностей аудитории и 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ним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иллюстративных</w:t>
      </w:r>
      <w:r>
        <w:rPr>
          <w:spacing w:val="-7"/>
          <w:sz w:val="24"/>
        </w:rPr>
        <w:t xml:space="preserve"> </w:t>
      </w:r>
      <w:r>
        <w:rPr>
          <w:sz w:val="24"/>
        </w:rPr>
        <w:t>материалов.</w:t>
      </w:r>
    </w:p>
    <w:p w14:paraId="1BF6E090">
      <w:pPr>
        <w:pStyle w:val="4"/>
        <w:spacing w:before="5" w:line="272" w:lineRule="exact"/>
        <w:rPr>
          <w:i w:val="0"/>
        </w:rPr>
      </w:pPr>
      <w:bookmarkStart w:id="17" w:name="Совместная деятельность (сотрудничество)"/>
      <w:bookmarkEnd w:id="17"/>
      <w:r>
        <w:rPr>
          <w:spacing w:val="-1"/>
        </w:rPr>
        <w:t>Совместная</w:t>
      </w:r>
      <w:r>
        <w:rPr>
          <w:spacing w:val="-3"/>
        </w:rPr>
        <w:t xml:space="preserve"> </w:t>
      </w:r>
      <w:r>
        <w:rPr>
          <w:spacing w:val="-1"/>
        </w:rPr>
        <w:t>деятельность</w:t>
      </w:r>
      <w:r>
        <w:rPr>
          <w:spacing w:val="-12"/>
        </w:rPr>
        <w:t xml:space="preserve"> </w:t>
      </w:r>
      <w:r>
        <w:t>(сотрудничество)</w:t>
      </w:r>
      <w:r>
        <w:rPr>
          <w:i w:val="0"/>
        </w:rPr>
        <w:t>:</w:t>
      </w:r>
    </w:p>
    <w:p w14:paraId="1A4C53A0">
      <w:pPr>
        <w:pStyle w:val="10"/>
        <w:numPr>
          <w:ilvl w:val="0"/>
          <w:numId w:val="4"/>
        </w:numPr>
        <w:tabs>
          <w:tab w:val="left" w:pos="1205"/>
        </w:tabs>
        <w:spacing w:before="0" w:after="0" w:line="237" w:lineRule="auto"/>
        <w:ind w:left="1204" w:right="414" w:hanging="360"/>
        <w:jc w:val="both"/>
        <w:rPr>
          <w:sz w:val="24"/>
        </w:rPr>
      </w:pPr>
      <w:r>
        <w:rPr>
          <w:sz w:val="24"/>
        </w:rPr>
        <w:t>понимать и использовать преимущества командной и индивидуальной работы при решении</w:t>
      </w:r>
      <w:r>
        <w:rPr>
          <w:spacing w:val="1"/>
          <w:sz w:val="24"/>
        </w:rPr>
        <w:t xml:space="preserve"> </w:t>
      </w:r>
      <w:r>
        <w:rPr>
          <w:sz w:val="24"/>
        </w:rPr>
        <w:t>конкретной</w:t>
      </w:r>
      <w:r>
        <w:rPr>
          <w:spacing w:val="50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том</w:t>
      </w:r>
      <w:r>
        <w:rPr>
          <w:spacing w:val="-2"/>
          <w:sz w:val="24"/>
        </w:rPr>
        <w:t xml:space="preserve"> </w:t>
      </w:r>
      <w:r>
        <w:rPr>
          <w:sz w:val="24"/>
        </w:rPr>
        <w:t>числе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создании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продукта;</w:t>
      </w:r>
    </w:p>
    <w:p w14:paraId="1496AB3E">
      <w:pPr>
        <w:pStyle w:val="10"/>
        <w:numPr>
          <w:ilvl w:val="0"/>
          <w:numId w:val="4"/>
        </w:numPr>
        <w:tabs>
          <w:tab w:val="left" w:pos="1205"/>
        </w:tabs>
        <w:spacing w:before="5" w:after="0" w:line="237" w:lineRule="auto"/>
        <w:ind w:left="1204" w:right="414" w:hanging="360"/>
        <w:jc w:val="both"/>
        <w:rPr>
          <w:sz w:val="24"/>
        </w:rPr>
      </w:pPr>
      <w:r>
        <w:rPr>
          <w:sz w:val="24"/>
        </w:rPr>
        <w:t>принимать цель совместной информационной деятельности по сбору, обработке, передаче,</w:t>
      </w:r>
      <w:r>
        <w:rPr>
          <w:spacing w:val="1"/>
          <w:sz w:val="24"/>
        </w:rPr>
        <w:t xml:space="preserve"> </w:t>
      </w:r>
      <w:r>
        <w:rPr>
          <w:sz w:val="24"/>
        </w:rPr>
        <w:t>формализации информации; коллективно строить действия по еѐ достижению: распределять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роли,</w:t>
      </w:r>
      <w:r>
        <w:rPr>
          <w:spacing w:val="-1"/>
          <w:sz w:val="24"/>
        </w:rPr>
        <w:t xml:space="preserve"> </w:t>
      </w:r>
      <w:r>
        <w:rPr>
          <w:sz w:val="24"/>
        </w:rPr>
        <w:t>договариваться,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9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3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8"/>
          <w:sz w:val="24"/>
        </w:rPr>
        <w:t xml:space="preserve"> </w:t>
      </w:r>
      <w:r>
        <w:rPr>
          <w:sz w:val="24"/>
        </w:rPr>
        <w:t>работы;</w:t>
      </w:r>
    </w:p>
    <w:p w14:paraId="30B41FD8">
      <w:pPr>
        <w:pStyle w:val="10"/>
        <w:numPr>
          <w:ilvl w:val="0"/>
          <w:numId w:val="4"/>
        </w:numPr>
        <w:tabs>
          <w:tab w:val="left" w:pos="1205"/>
        </w:tabs>
        <w:spacing w:before="3" w:after="0" w:line="240" w:lineRule="auto"/>
        <w:ind w:left="1204" w:right="415" w:hanging="360"/>
        <w:jc w:val="both"/>
        <w:rPr>
          <w:sz w:val="24"/>
        </w:rPr>
      </w:pPr>
      <w:r>
        <w:rPr>
          <w:sz w:val="24"/>
        </w:rPr>
        <w:t>выполнять свою часть работы с информацией или информационным продуктом, достигая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качественного результата по своему направлению и координируя свои действия с 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членами</w:t>
      </w:r>
      <w:r>
        <w:rPr>
          <w:spacing w:val="8"/>
          <w:sz w:val="24"/>
        </w:rPr>
        <w:t xml:space="preserve"> </w:t>
      </w:r>
      <w:r>
        <w:rPr>
          <w:sz w:val="24"/>
        </w:rPr>
        <w:t>команды;</w:t>
      </w:r>
    </w:p>
    <w:p w14:paraId="581BBA27">
      <w:pPr>
        <w:spacing w:after="0" w:line="240" w:lineRule="auto"/>
        <w:jc w:val="both"/>
        <w:rPr>
          <w:sz w:val="24"/>
        </w:rPr>
        <w:sectPr>
          <w:pgSz w:w="11910" w:h="16840"/>
          <w:pgMar w:top="420" w:right="140" w:bottom="500" w:left="500" w:header="0" w:footer="222" w:gutter="0"/>
          <w:cols w:space="720" w:num="1"/>
        </w:sectPr>
      </w:pPr>
    </w:p>
    <w:p w14:paraId="0522148D">
      <w:pPr>
        <w:pStyle w:val="10"/>
        <w:numPr>
          <w:ilvl w:val="0"/>
          <w:numId w:val="4"/>
        </w:numPr>
        <w:tabs>
          <w:tab w:val="left" w:pos="1205"/>
        </w:tabs>
        <w:spacing w:before="72" w:after="0" w:line="240" w:lineRule="auto"/>
        <w:ind w:left="1204" w:right="413" w:hanging="360"/>
        <w:jc w:val="both"/>
        <w:rPr>
          <w:sz w:val="24"/>
        </w:rPr>
      </w:pP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качество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вклада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критериям,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8"/>
          <w:sz w:val="24"/>
        </w:rPr>
        <w:t xml:space="preserve"> </w:t>
      </w:r>
      <w:r>
        <w:rPr>
          <w:sz w:val="24"/>
        </w:rPr>
        <w:t>сформулированным</w:t>
      </w:r>
      <w:r>
        <w:rPr>
          <w:spacing w:val="10"/>
          <w:sz w:val="24"/>
        </w:rPr>
        <w:t xml:space="preserve"> </w:t>
      </w:r>
      <w:r>
        <w:rPr>
          <w:sz w:val="24"/>
        </w:rPr>
        <w:t>участниками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взаимодействия;</w:t>
      </w:r>
    </w:p>
    <w:p w14:paraId="4330F07F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06" w:hanging="360"/>
        <w:jc w:val="both"/>
        <w:rPr>
          <w:sz w:val="24"/>
        </w:rPr>
      </w:pPr>
      <w:r>
        <w:rPr>
          <w:sz w:val="24"/>
        </w:rPr>
        <w:t>сравнивать результаты с исходной задачей и вклад каждого члена команды в достижение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результатов,</w:t>
      </w:r>
      <w:r>
        <w:rPr>
          <w:spacing w:val="1"/>
          <w:sz w:val="24"/>
        </w:rPr>
        <w:t xml:space="preserve"> </w:t>
      </w:r>
      <w:r>
        <w:rPr>
          <w:sz w:val="24"/>
        </w:rPr>
        <w:t>разделять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сферу ответственности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к предоставлению</w:t>
      </w:r>
      <w:r>
        <w:rPr>
          <w:spacing w:val="1"/>
          <w:sz w:val="24"/>
        </w:rPr>
        <w:t xml:space="preserve"> </w:t>
      </w:r>
      <w:r>
        <w:rPr>
          <w:sz w:val="24"/>
        </w:rPr>
        <w:t>отчѐта</w:t>
      </w:r>
      <w:r>
        <w:rPr>
          <w:spacing w:val="-3"/>
          <w:sz w:val="24"/>
        </w:rPr>
        <w:t xml:space="preserve"> </w:t>
      </w:r>
      <w:r>
        <w:rPr>
          <w:sz w:val="24"/>
        </w:rPr>
        <w:t>перед группой.</w:t>
      </w:r>
    </w:p>
    <w:p w14:paraId="53BF326D">
      <w:pPr>
        <w:pStyle w:val="7"/>
        <w:spacing w:before="3"/>
        <w:ind w:left="0"/>
        <w:rPr>
          <w:sz w:val="25"/>
        </w:rPr>
      </w:pPr>
    </w:p>
    <w:p w14:paraId="3704BA0E">
      <w:pPr>
        <w:pStyle w:val="3"/>
        <w:spacing w:line="275" w:lineRule="exact"/>
        <w:ind w:left="916"/>
        <w:jc w:val="left"/>
      </w:pPr>
      <w:bookmarkStart w:id="18" w:name="Универсальные регулятивные действия"/>
      <w:bookmarkEnd w:id="18"/>
      <w:r>
        <w:t>Универсальные</w:t>
      </w:r>
      <w:r>
        <w:rPr>
          <w:spacing w:val="-12"/>
        </w:rPr>
        <w:t xml:space="preserve"> </w:t>
      </w:r>
      <w:r>
        <w:t>регулятивные</w:t>
      </w:r>
      <w:r>
        <w:rPr>
          <w:spacing w:val="-7"/>
        </w:rPr>
        <w:t xml:space="preserve"> </w:t>
      </w:r>
      <w:r>
        <w:t>действия</w:t>
      </w:r>
    </w:p>
    <w:p w14:paraId="511A760C">
      <w:pPr>
        <w:pStyle w:val="4"/>
        <w:jc w:val="left"/>
        <w:rPr>
          <w:i w:val="0"/>
        </w:rPr>
      </w:pPr>
      <w:bookmarkStart w:id="19" w:name="Самоорганизация:"/>
      <w:bookmarkEnd w:id="19"/>
      <w:r>
        <w:t>Самоорганизация</w:t>
      </w:r>
      <w:r>
        <w:rPr>
          <w:i w:val="0"/>
        </w:rPr>
        <w:t>:</w:t>
      </w:r>
    </w:p>
    <w:p w14:paraId="1E69EAFF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69" w:lineRule="exact"/>
        <w:ind w:left="1204" w:right="0" w:hanging="361"/>
        <w:jc w:val="left"/>
        <w:rPr>
          <w:sz w:val="24"/>
        </w:rPr>
      </w:pPr>
      <w:r>
        <w:rPr>
          <w:sz w:val="24"/>
        </w:rPr>
        <w:t>выявлять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жизненных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и учебных</w:t>
      </w:r>
      <w:r>
        <w:rPr>
          <w:spacing w:val="-9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-14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-2"/>
          <w:sz w:val="24"/>
        </w:rPr>
        <w:t xml:space="preserve"> </w:t>
      </w:r>
      <w:r>
        <w:rPr>
          <w:sz w:val="24"/>
        </w:rPr>
        <w:t>требующие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</w:p>
    <w:p w14:paraId="04DB876F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23" w:hanging="360"/>
        <w:jc w:val="both"/>
        <w:rPr>
          <w:sz w:val="24"/>
        </w:rPr>
      </w:pPr>
      <w:r>
        <w:rPr>
          <w:sz w:val="24"/>
        </w:rPr>
        <w:t>составлять алгоритм решения задачи (или его часть), выбирать способ решения 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 с учѐтом имеющихся ресурсов и собственных возможностей, аргументировать 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варианта</w:t>
      </w:r>
      <w:r>
        <w:rPr>
          <w:spacing w:val="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14:paraId="1E8C929E">
      <w:pPr>
        <w:pStyle w:val="10"/>
        <w:numPr>
          <w:ilvl w:val="0"/>
          <w:numId w:val="4"/>
        </w:numPr>
        <w:tabs>
          <w:tab w:val="left" w:pos="1205"/>
        </w:tabs>
        <w:spacing w:before="0" w:after="0" w:line="240" w:lineRule="auto"/>
        <w:ind w:left="1204" w:right="404" w:hanging="360"/>
        <w:jc w:val="both"/>
        <w:rPr>
          <w:sz w:val="24"/>
        </w:rPr>
      </w:pPr>
      <w:r>
        <w:rPr>
          <w:spacing w:val="-1"/>
          <w:sz w:val="24"/>
        </w:rPr>
        <w:t>составлять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план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действий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(план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реализации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намеченного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алгоритма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решения),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58"/>
          <w:sz w:val="24"/>
        </w:rPr>
        <w:t xml:space="preserve"> </w:t>
      </w:r>
      <w:r>
        <w:rPr>
          <w:sz w:val="24"/>
        </w:rPr>
        <w:t>предложенный</w:t>
      </w:r>
      <w:r>
        <w:rPr>
          <w:spacing w:val="-1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3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учѐтом</w:t>
      </w:r>
      <w:r>
        <w:rPr>
          <w:spacing w:val="2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2"/>
          <w:sz w:val="24"/>
        </w:rPr>
        <w:t xml:space="preserve"> </w:t>
      </w:r>
      <w:r>
        <w:rPr>
          <w:sz w:val="24"/>
        </w:rPr>
        <w:t>новых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1"/>
          <w:sz w:val="24"/>
        </w:rPr>
        <w:t xml:space="preserve"> </w:t>
      </w: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9"/>
          <w:sz w:val="24"/>
        </w:rPr>
        <w:t xml:space="preserve"> </w:t>
      </w:r>
      <w:r>
        <w:rPr>
          <w:sz w:val="24"/>
        </w:rPr>
        <w:t>объекте.</w:t>
      </w:r>
    </w:p>
    <w:p w14:paraId="226EF202">
      <w:pPr>
        <w:pStyle w:val="4"/>
        <w:spacing w:before="14" w:line="275" w:lineRule="exact"/>
        <w:rPr>
          <w:i w:val="0"/>
        </w:rPr>
      </w:pPr>
      <w:bookmarkStart w:id="20" w:name="Самоконтроль (рефлексия):"/>
      <w:bookmarkEnd w:id="20"/>
      <w:r>
        <w:t>Самоконтроль</w:t>
      </w:r>
      <w:r>
        <w:rPr>
          <w:spacing w:val="-10"/>
        </w:rPr>
        <w:t xml:space="preserve"> </w:t>
      </w:r>
      <w:r>
        <w:t>(рефлексия)</w:t>
      </w:r>
      <w:r>
        <w:rPr>
          <w:i w:val="0"/>
        </w:rPr>
        <w:t>:</w:t>
      </w:r>
    </w:p>
    <w:p w14:paraId="032EE887">
      <w:pPr>
        <w:pStyle w:val="10"/>
        <w:numPr>
          <w:ilvl w:val="0"/>
          <w:numId w:val="4"/>
        </w:numPr>
        <w:tabs>
          <w:tab w:val="left" w:pos="1205"/>
        </w:tabs>
        <w:spacing w:before="0" w:after="0" w:line="271" w:lineRule="exact"/>
        <w:ind w:left="1204" w:right="0" w:hanging="361"/>
        <w:jc w:val="both"/>
        <w:rPr>
          <w:sz w:val="24"/>
        </w:rPr>
      </w:pPr>
      <w:r>
        <w:rPr>
          <w:sz w:val="24"/>
        </w:rPr>
        <w:t>владеть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7"/>
          <w:sz w:val="24"/>
        </w:rPr>
        <w:t xml:space="preserve"> </w:t>
      </w:r>
      <w:r>
        <w:rPr>
          <w:sz w:val="24"/>
        </w:rPr>
        <w:t>самоконтроля,</w:t>
      </w:r>
      <w:r>
        <w:rPr>
          <w:spacing w:val="-6"/>
          <w:sz w:val="24"/>
        </w:rPr>
        <w:t xml:space="preserve"> </w:t>
      </w:r>
      <w:r>
        <w:rPr>
          <w:sz w:val="24"/>
        </w:rPr>
        <w:t>самомотивации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рефлексии;</w:t>
      </w:r>
    </w:p>
    <w:p w14:paraId="2A9825F6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37" w:lineRule="auto"/>
        <w:ind w:left="1204" w:right="1022" w:hanging="360"/>
        <w:jc w:val="left"/>
        <w:rPr>
          <w:sz w:val="24"/>
        </w:rPr>
      </w:pPr>
      <w:r>
        <w:rPr>
          <w:sz w:val="24"/>
        </w:rPr>
        <w:t>учитывать</w:t>
      </w:r>
      <w:r>
        <w:rPr>
          <w:spacing w:val="28"/>
          <w:sz w:val="24"/>
        </w:rPr>
        <w:t xml:space="preserve"> </w:t>
      </w:r>
      <w:r>
        <w:rPr>
          <w:sz w:val="24"/>
        </w:rPr>
        <w:t>контекст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18"/>
          <w:sz w:val="24"/>
        </w:rPr>
        <w:t xml:space="preserve"> </w:t>
      </w:r>
      <w:r>
        <w:rPr>
          <w:sz w:val="24"/>
        </w:rPr>
        <w:t>предвидеть</w:t>
      </w:r>
      <w:r>
        <w:rPr>
          <w:spacing w:val="19"/>
          <w:sz w:val="24"/>
        </w:rPr>
        <w:t xml:space="preserve"> </w:t>
      </w:r>
      <w:r>
        <w:rPr>
          <w:sz w:val="24"/>
        </w:rPr>
        <w:t>трудности,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1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7"/>
          <w:sz w:val="24"/>
        </w:rPr>
        <w:t xml:space="preserve"> </w:t>
      </w:r>
      <w:r>
        <w:rPr>
          <w:sz w:val="24"/>
        </w:rPr>
        <w:t>возникнуть</w:t>
      </w:r>
      <w:r>
        <w:rPr>
          <w:spacing w:val="28"/>
          <w:sz w:val="24"/>
        </w:rPr>
        <w:t xml:space="preserve"> </w:t>
      </w:r>
      <w:r>
        <w:rPr>
          <w:sz w:val="24"/>
        </w:rPr>
        <w:t>при</w:t>
      </w:r>
      <w:r>
        <w:rPr>
          <w:spacing w:val="27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9"/>
          <w:sz w:val="24"/>
        </w:rPr>
        <w:t xml:space="preserve"> </w:t>
      </w:r>
      <w:r>
        <w:rPr>
          <w:sz w:val="24"/>
        </w:rPr>
        <w:t>адаптировать</w:t>
      </w:r>
      <w:r>
        <w:rPr>
          <w:spacing w:val="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меняющимся</w:t>
      </w:r>
      <w:r>
        <w:rPr>
          <w:spacing w:val="-6"/>
          <w:sz w:val="24"/>
        </w:rPr>
        <w:t xml:space="preserve"> </w:t>
      </w:r>
      <w:r>
        <w:rPr>
          <w:sz w:val="24"/>
        </w:rPr>
        <w:t>обстоятельствам;</w:t>
      </w:r>
    </w:p>
    <w:p w14:paraId="1913D37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42" w:lineRule="auto"/>
        <w:ind w:left="1204" w:right="490" w:hanging="360"/>
        <w:jc w:val="left"/>
        <w:rPr>
          <w:sz w:val="24"/>
        </w:rPr>
      </w:pPr>
      <w:r>
        <w:rPr>
          <w:spacing w:val="-1"/>
          <w:sz w:val="24"/>
        </w:rPr>
        <w:t>вносить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коррективы</w:t>
      </w:r>
      <w:r>
        <w:rPr>
          <w:spacing w:val="-7"/>
          <w:sz w:val="24"/>
        </w:rPr>
        <w:t xml:space="preserve"> </w:t>
      </w:r>
      <w:r>
        <w:rPr>
          <w:sz w:val="24"/>
        </w:rPr>
        <w:t>в деятельность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новых</w:t>
      </w:r>
      <w:r>
        <w:rPr>
          <w:spacing w:val="-14"/>
          <w:sz w:val="24"/>
        </w:rPr>
        <w:t xml:space="preserve"> </w:t>
      </w:r>
      <w:r>
        <w:rPr>
          <w:sz w:val="24"/>
        </w:rPr>
        <w:t>обстоятельств,</w:t>
      </w:r>
      <w:r>
        <w:rPr>
          <w:spacing w:val="-6"/>
          <w:sz w:val="24"/>
        </w:rPr>
        <w:t xml:space="preserve"> </w:t>
      </w:r>
      <w:r>
        <w:rPr>
          <w:sz w:val="24"/>
        </w:rPr>
        <w:t>изменившихся</w:t>
      </w:r>
      <w:r>
        <w:rPr>
          <w:spacing w:val="2"/>
          <w:sz w:val="24"/>
        </w:rPr>
        <w:t xml:space="preserve"> </w:t>
      </w:r>
      <w:r>
        <w:rPr>
          <w:sz w:val="24"/>
        </w:rPr>
        <w:t>ситуаций,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ошибок,</w:t>
      </w:r>
      <w:r>
        <w:rPr>
          <w:spacing w:val="-4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1"/>
          <w:sz w:val="24"/>
        </w:rPr>
        <w:t xml:space="preserve"> </w:t>
      </w:r>
      <w:r>
        <w:rPr>
          <w:sz w:val="24"/>
        </w:rPr>
        <w:t>трудностей;</w:t>
      </w:r>
    </w:p>
    <w:p w14:paraId="7F519F66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1" w:lineRule="exact"/>
        <w:ind w:left="1204" w:right="0" w:hanging="361"/>
        <w:jc w:val="left"/>
        <w:rPr>
          <w:sz w:val="24"/>
        </w:rPr>
      </w:pPr>
      <w:r>
        <w:rPr>
          <w:sz w:val="24"/>
        </w:rPr>
        <w:t>оценивать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1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6"/>
          <w:sz w:val="24"/>
        </w:rPr>
        <w:t xml:space="preserve"> </w:t>
      </w:r>
      <w:r>
        <w:rPr>
          <w:sz w:val="24"/>
        </w:rPr>
        <w:t>цели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условиям.</w:t>
      </w:r>
    </w:p>
    <w:p w14:paraId="4A53B4E9">
      <w:pPr>
        <w:pStyle w:val="4"/>
        <w:spacing w:before="7" w:line="240" w:lineRule="auto"/>
        <w:jc w:val="left"/>
        <w:rPr>
          <w:i w:val="0"/>
        </w:rPr>
      </w:pPr>
      <w:bookmarkStart w:id="21" w:name="Эмоциональный интеллект:"/>
      <w:bookmarkEnd w:id="21"/>
      <w:r>
        <w:t>Эмоциональный</w:t>
      </w:r>
      <w:r>
        <w:rPr>
          <w:spacing w:val="-12"/>
        </w:rPr>
        <w:t xml:space="preserve"> </w:t>
      </w:r>
      <w:r>
        <w:t>интеллект</w:t>
      </w:r>
      <w:r>
        <w:rPr>
          <w:i w:val="0"/>
        </w:rPr>
        <w:t>:</w:t>
      </w:r>
    </w:p>
    <w:p w14:paraId="4B69E0C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ставить</w:t>
      </w:r>
      <w:r>
        <w:rPr>
          <w:spacing w:val="-5"/>
          <w:sz w:val="24"/>
        </w:rPr>
        <w:t xml:space="preserve"> </w:t>
      </w:r>
      <w:r>
        <w:rPr>
          <w:sz w:val="24"/>
        </w:rPr>
        <w:t>себя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место</w:t>
      </w:r>
      <w:r>
        <w:rPr>
          <w:spacing w:val="-2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человека,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намерения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другого.</w:t>
      </w:r>
    </w:p>
    <w:p w14:paraId="6C2245B7">
      <w:pPr>
        <w:pStyle w:val="4"/>
        <w:jc w:val="left"/>
        <w:rPr>
          <w:i w:val="0"/>
        </w:rPr>
      </w:pPr>
      <w:bookmarkStart w:id="22" w:name="Принятие себя и других:"/>
      <w:bookmarkEnd w:id="22"/>
      <w:r>
        <w:t>Принятие</w:t>
      </w:r>
      <w:r>
        <w:rPr>
          <w:spacing w:val="-4"/>
        </w:rPr>
        <w:t xml:space="preserve"> </w:t>
      </w:r>
      <w:r>
        <w:t>себя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</w:t>
      </w:r>
      <w:r>
        <w:rPr>
          <w:i w:val="0"/>
        </w:rPr>
        <w:t>:</w:t>
      </w:r>
    </w:p>
    <w:p w14:paraId="5B3C41C9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37" w:lineRule="auto"/>
        <w:ind w:left="1204" w:right="482" w:hanging="360"/>
        <w:jc w:val="left"/>
        <w:rPr>
          <w:sz w:val="24"/>
        </w:rPr>
      </w:pPr>
      <w:r>
        <w:rPr>
          <w:sz w:val="24"/>
        </w:rPr>
        <w:t>осознавать</w:t>
      </w:r>
      <w:r>
        <w:rPr>
          <w:spacing w:val="9"/>
          <w:sz w:val="24"/>
        </w:rPr>
        <w:t xml:space="preserve"> </w:t>
      </w:r>
      <w:r>
        <w:rPr>
          <w:sz w:val="24"/>
        </w:rPr>
        <w:t>невозможность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5"/>
          <w:sz w:val="24"/>
        </w:rPr>
        <w:t xml:space="preserve"> </w:t>
      </w:r>
      <w:r>
        <w:rPr>
          <w:sz w:val="24"/>
        </w:rPr>
        <w:t>всѐ</w:t>
      </w:r>
      <w:r>
        <w:rPr>
          <w:spacing w:val="6"/>
          <w:sz w:val="24"/>
        </w:rPr>
        <w:t xml:space="preserve"> </w:t>
      </w:r>
      <w:r>
        <w:rPr>
          <w:sz w:val="24"/>
        </w:rPr>
        <w:t>вокруг</w:t>
      </w:r>
      <w:r>
        <w:rPr>
          <w:spacing w:val="13"/>
          <w:sz w:val="24"/>
        </w:rPr>
        <w:t xml:space="preserve"> </w:t>
      </w:r>
      <w:r>
        <w:rPr>
          <w:sz w:val="24"/>
        </w:rPr>
        <w:t>даже</w:t>
      </w:r>
      <w:r>
        <w:rPr>
          <w:spacing w:val="5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открытого</w:t>
      </w:r>
      <w:r>
        <w:rPr>
          <w:spacing w:val="16"/>
          <w:sz w:val="24"/>
        </w:rPr>
        <w:t xml:space="preserve"> </w:t>
      </w:r>
      <w:r>
        <w:rPr>
          <w:sz w:val="24"/>
        </w:rPr>
        <w:t>доступа</w:t>
      </w:r>
      <w:r>
        <w:rPr>
          <w:spacing w:val="5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любым</w:t>
      </w:r>
      <w:r>
        <w:rPr>
          <w:spacing w:val="-1"/>
          <w:sz w:val="24"/>
        </w:rPr>
        <w:t xml:space="preserve"> </w:t>
      </w:r>
      <w:r>
        <w:rPr>
          <w:sz w:val="24"/>
        </w:rPr>
        <w:t>объѐмам</w:t>
      </w:r>
      <w:r>
        <w:rPr>
          <w:spacing w:val="-1"/>
          <w:sz w:val="24"/>
        </w:rPr>
        <w:t xml:space="preserve"> </w:t>
      </w:r>
      <w:r>
        <w:rPr>
          <w:sz w:val="24"/>
        </w:rPr>
        <w:t>информации;</w:t>
      </w:r>
    </w:p>
    <w:p w14:paraId="70AF532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40" w:lineRule="auto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осознанно относиться</w:t>
      </w:r>
      <w:r>
        <w:rPr>
          <w:spacing w:val="3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другому</w:t>
      </w:r>
      <w:r>
        <w:rPr>
          <w:spacing w:val="-21"/>
          <w:sz w:val="24"/>
        </w:rPr>
        <w:t xml:space="preserve"> </w:t>
      </w:r>
      <w:r>
        <w:rPr>
          <w:sz w:val="24"/>
        </w:rPr>
        <w:t>человеку,</w:t>
      </w:r>
      <w:r>
        <w:rPr>
          <w:spacing w:val="5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мнению.</w:t>
      </w:r>
    </w:p>
    <w:p w14:paraId="4DB12B02">
      <w:pPr>
        <w:pStyle w:val="7"/>
        <w:spacing w:before="2"/>
        <w:ind w:left="0"/>
        <w:rPr>
          <w:sz w:val="23"/>
        </w:rPr>
      </w:pPr>
    </w:p>
    <w:p w14:paraId="50CC4845">
      <w:pPr>
        <w:pStyle w:val="7"/>
        <w:ind w:left="916"/>
        <w:jc w:val="both"/>
      </w:pPr>
      <w:r>
        <w:rPr>
          <w:spacing w:val="-1"/>
        </w:rPr>
        <w:t>ПРЕДМЕТНЫЕ</w:t>
      </w:r>
      <w:r>
        <w:rPr>
          <w:spacing w:val="-12"/>
        </w:rPr>
        <w:t xml:space="preserve"> </w:t>
      </w:r>
      <w:r>
        <w:t>РЕЗУЛЬТАТЫ</w:t>
      </w:r>
    </w:p>
    <w:p w14:paraId="734226AB">
      <w:pPr>
        <w:pStyle w:val="3"/>
        <w:numPr>
          <w:ilvl w:val="0"/>
          <w:numId w:val="5"/>
        </w:numPr>
        <w:tabs>
          <w:tab w:val="left" w:pos="1099"/>
        </w:tabs>
        <w:spacing w:before="21" w:after="0" w:line="272" w:lineRule="exact"/>
        <w:ind w:left="1098" w:right="0" w:hanging="183"/>
        <w:jc w:val="left"/>
      </w:pPr>
      <w:bookmarkStart w:id="23" w:name="7 класс"/>
      <w:bookmarkEnd w:id="23"/>
      <w:bookmarkStart w:id="24" w:name="7 класс"/>
      <w:bookmarkEnd w:id="24"/>
      <w:r>
        <w:t>класс</w:t>
      </w:r>
    </w:p>
    <w:p w14:paraId="6C7C869D">
      <w:pPr>
        <w:pStyle w:val="7"/>
        <w:spacing w:line="271" w:lineRule="exact"/>
        <w:ind w:left="916"/>
      </w:pPr>
      <w:r>
        <w:rPr>
          <w:spacing w:val="-1"/>
        </w:rPr>
        <w:t>К</w:t>
      </w:r>
      <w:r>
        <w:rPr>
          <w:spacing w:val="1"/>
        </w:rPr>
        <w:t xml:space="preserve"> </w:t>
      </w:r>
      <w:r>
        <w:rPr>
          <w:spacing w:val="-1"/>
        </w:rPr>
        <w:t>концу</w:t>
      </w:r>
      <w:r>
        <w:rPr>
          <w:spacing w:val="-26"/>
        </w:rPr>
        <w:t xml:space="preserve"> </w:t>
      </w:r>
      <w:r>
        <w:rPr>
          <w:spacing w:val="-1"/>
        </w:rPr>
        <w:t>обучения</w:t>
      </w:r>
      <w:r>
        <w:rPr>
          <w:spacing w:val="10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7</w:t>
      </w:r>
      <w:r>
        <w:rPr>
          <w:spacing w:val="-2"/>
        </w:rPr>
        <w:t xml:space="preserve"> </w:t>
      </w:r>
      <w:r>
        <w:rPr>
          <w:spacing w:val="-1"/>
        </w:rPr>
        <w:t>классе</w:t>
      </w:r>
      <w:r>
        <w:rPr>
          <w:spacing w:val="-7"/>
        </w:rPr>
        <w:t xml:space="preserve"> </w:t>
      </w:r>
      <w:r>
        <w:rPr>
          <w:spacing w:val="-1"/>
        </w:rPr>
        <w:t>обучающийся</w:t>
      </w:r>
      <w:r>
        <w:rPr>
          <w:spacing w:val="9"/>
        </w:rPr>
        <w:t xml:space="preserve"> </w:t>
      </w:r>
      <w:r>
        <w:rPr>
          <w:spacing w:val="-1"/>
        </w:rPr>
        <w:t>научится:</w:t>
      </w:r>
    </w:p>
    <w:p w14:paraId="4C7E0DE7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соблюдать</w:t>
      </w:r>
      <w:r>
        <w:rPr>
          <w:sz w:val="24"/>
        </w:rPr>
        <w:t xml:space="preserve"> требования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компьютере;</w:t>
      </w:r>
    </w:p>
    <w:p w14:paraId="7E4B3F89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объяснять,</w:t>
      </w:r>
      <w:r>
        <w:rPr>
          <w:sz w:val="24"/>
        </w:rPr>
        <w:t xml:space="preserve"> </w:t>
      </w:r>
      <w:r>
        <w:rPr>
          <w:spacing w:val="-1"/>
          <w:sz w:val="24"/>
        </w:rPr>
        <w:t>что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информация,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информационный</w:t>
      </w:r>
      <w:r>
        <w:rPr>
          <w:spacing w:val="-9"/>
          <w:sz w:val="24"/>
        </w:rPr>
        <w:t xml:space="preserve"> </w:t>
      </w:r>
      <w:r>
        <w:rPr>
          <w:sz w:val="24"/>
        </w:rPr>
        <w:t>процесс;</w:t>
      </w:r>
    </w:p>
    <w:p w14:paraId="6B8BB9C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перечислять</w:t>
      </w:r>
      <w:r>
        <w:rPr>
          <w:spacing w:val="-4"/>
          <w:sz w:val="24"/>
        </w:rPr>
        <w:t xml:space="preserve"> </w:t>
      </w:r>
      <w:r>
        <w:rPr>
          <w:sz w:val="24"/>
        </w:rPr>
        <w:t>виды</w:t>
      </w:r>
      <w:r>
        <w:rPr>
          <w:spacing w:val="-9"/>
          <w:sz w:val="24"/>
        </w:rPr>
        <w:t xml:space="preserve"> </w:t>
      </w:r>
      <w:r>
        <w:rPr>
          <w:sz w:val="24"/>
        </w:rPr>
        <w:t>информации;</w:t>
      </w:r>
    </w:p>
    <w:p w14:paraId="55B0CF9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кодировать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декодировать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9"/>
          <w:sz w:val="24"/>
        </w:rPr>
        <w:t xml:space="preserve"> </w:t>
      </w:r>
      <w:r>
        <w:rPr>
          <w:sz w:val="24"/>
        </w:rPr>
        <w:t>правилам;</w:t>
      </w:r>
    </w:p>
    <w:p w14:paraId="7BB723F4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переводить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данные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из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одной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 xml:space="preserve">измерения </w:t>
      </w:r>
      <w:r>
        <w:rPr>
          <w:sz w:val="24"/>
        </w:rPr>
        <w:t>информации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другую;</w:t>
      </w:r>
    </w:p>
    <w:p w14:paraId="4CD8A8D2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характеризовать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устройство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компьютера;</w:t>
      </w:r>
    </w:p>
    <w:p w14:paraId="4C667B02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приводить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4"/>
          <w:sz w:val="24"/>
        </w:rPr>
        <w:t xml:space="preserve"> </w:t>
      </w:r>
      <w:r>
        <w:rPr>
          <w:sz w:val="24"/>
        </w:rPr>
        <w:t>устройств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хранения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передачи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14:paraId="18186D2D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разбираться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7"/>
          <w:sz w:val="24"/>
        </w:rPr>
        <w:t xml:space="preserve"> </w:t>
      </w:r>
      <w:r>
        <w:rPr>
          <w:sz w:val="24"/>
        </w:rPr>
        <w:t>файловой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системы;</w:t>
      </w:r>
    </w:p>
    <w:p w14:paraId="79B2F087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10"/>
          <w:sz w:val="24"/>
        </w:rPr>
        <w:t xml:space="preserve"> </w:t>
      </w:r>
      <w:r>
        <w:rPr>
          <w:sz w:val="24"/>
        </w:rPr>
        <w:t>путь к</w:t>
      </w:r>
      <w:r>
        <w:rPr>
          <w:spacing w:val="-7"/>
          <w:sz w:val="24"/>
        </w:rPr>
        <w:t xml:space="preserve"> </w:t>
      </w:r>
      <w:r>
        <w:rPr>
          <w:sz w:val="24"/>
        </w:rPr>
        <w:t>файлу;</w:t>
      </w:r>
    </w:p>
    <w:p w14:paraId="332F8EE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объяснять,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z w:val="24"/>
        </w:rPr>
        <w:t>алгоритм,</w:t>
      </w:r>
      <w:r>
        <w:rPr>
          <w:spacing w:val="-8"/>
          <w:sz w:val="24"/>
        </w:rPr>
        <w:t xml:space="preserve"> </w:t>
      </w:r>
      <w:r>
        <w:rPr>
          <w:sz w:val="24"/>
        </w:rPr>
        <w:t>язык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программирования,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программа;</w:t>
      </w:r>
    </w:p>
    <w:p w14:paraId="510C3E9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7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переменные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типов</w:t>
      </w:r>
      <w:r>
        <w:rPr>
          <w:spacing w:val="-13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0"/>
          <w:sz w:val="24"/>
        </w:rPr>
        <w:t xml:space="preserve"> </w:t>
      </w:r>
      <w:r>
        <w:rPr>
          <w:sz w:val="24"/>
        </w:rPr>
        <w:t>Python;</w:t>
      </w:r>
    </w:p>
    <w:p w14:paraId="593AA1F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использовать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оператор</w:t>
      </w:r>
      <w:r>
        <w:rPr>
          <w:spacing w:val="-12"/>
          <w:sz w:val="24"/>
        </w:rPr>
        <w:t xml:space="preserve"> </w:t>
      </w:r>
      <w:r>
        <w:rPr>
          <w:sz w:val="24"/>
        </w:rPr>
        <w:t>присваивания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при</w:t>
      </w:r>
      <w:r>
        <w:rPr>
          <w:spacing w:val="-7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3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Python;</w:t>
      </w:r>
    </w:p>
    <w:p w14:paraId="7105F4B8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программном</w:t>
      </w:r>
      <w:r>
        <w:rPr>
          <w:spacing w:val="-3"/>
          <w:sz w:val="24"/>
        </w:rPr>
        <w:t xml:space="preserve"> </w:t>
      </w:r>
      <w:r>
        <w:rPr>
          <w:sz w:val="24"/>
        </w:rPr>
        <w:t>коде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Python</w:t>
      </w:r>
      <w:r>
        <w:rPr>
          <w:spacing w:val="-10"/>
          <w:sz w:val="24"/>
        </w:rPr>
        <w:t xml:space="preserve"> </w:t>
      </w:r>
      <w:r>
        <w:rPr>
          <w:sz w:val="24"/>
        </w:rPr>
        <w:t>и исправлять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их;</w:t>
      </w:r>
    </w:p>
    <w:p w14:paraId="1634506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дописывать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Python;</w:t>
      </w:r>
    </w:p>
    <w:p w14:paraId="08A9D616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код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Python;</w:t>
      </w:r>
    </w:p>
    <w:p w14:paraId="0E23F16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ветвления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циклы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Python;</w:t>
      </w:r>
    </w:p>
    <w:p w14:paraId="769F7FEF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блок-схемы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Python;</w:t>
      </w:r>
    </w:p>
    <w:p w14:paraId="64E7338E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объяснять,</w:t>
      </w:r>
      <w:r>
        <w:rPr>
          <w:spacing w:val="-4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11"/>
          <w:sz w:val="24"/>
        </w:rPr>
        <w:t xml:space="preserve"> </w:t>
      </w:r>
      <w:r>
        <w:rPr>
          <w:sz w:val="24"/>
        </w:rPr>
        <w:t>выражение;</w:t>
      </w:r>
    </w:p>
    <w:p w14:paraId="3533F265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вычислять</w:t>
      </w:r>
      <w:r>
        <w:rPr>
          <w:spacing w:val="-12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логического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выражения;</w:t>
      </w:r>
    </w:p>
    <w:p w14:paraId="328FCF81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записывать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Python;</w:t>
      </w:r>
    </w:p>
    <w:p w14:paraId="0518D29D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z w:val="24"/>
        </w:rPr>
        <w:t xml:space="preserve"> </w:t>
      </w:r>
      <w:r>
        <w:rPr>
          <w:spacing w:val="-1"/>
          <w:sz w:val="24"/>
        </w:rPr>
        <w:t>структуру</w:t>
      </w:r>
      <w:r>
        <w:rPr>
          <w:spacing w:val="-16"/>
          <w:sz w:val="24"/>
        </w:rPr>
        <w:t xml:space="preserve"> </w:t>
      </w:r>
      <w:r>
        <w:rPr>
          <w:sz w:val="24"/>
        </w:rPr>
        <w:t>адресов</w:t>
      </w:r>
      <w:r>
        <w:rPr>
          <w:spacing w:val="1"/>
          <w:sz w:val="24"/>
        </w:rPr>
        <w:t xml:space="preserve"> </w:t>
      </w:r>
      <w:r>
        <w:rPr>
          <w:sz w:val="24"/>
        </w:rPr>
        <w:t>веб-ресурсов;</w:t>
      </w:r>
    </w:p>
    <w:p w14:paraId="72C6608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7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форматировать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Google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Документах;</w:t>
      </w:r>
    </w:p>
    <w:p w14:paraId="05DCD6B5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создавать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Google</w:t>
      </w:r>
      <w:r>
        <w:rPr>
          <w:spacing w:val="-14"/>
          <w:sz w:val="24"/>
        </w:rPr>
        <w:t xml:space="preserve"> </w:t>
      </w:r>
      <w:r>
        <w:rPr>
          <w:sz w:val="24"/>
        </w:rPr>
        <w:t>Презентациях.</w:t>
      </w:r>
    </w:p>
    <w:p w14:paraId="129F9108">
      <w:pPr>
        <w:spacing w:after="0" w:line="275" w:lineRule="exact"/>
        <w:jc w:val="left"/>
        <w:rPr>
          <w:sz w:val="24"/>
        </w:rPr>
        <w:sectPr>
          <w:pgSz w:w="11910" w:h="16840"/>
          <w:pgMar w:top="420" w:right="140" w:bottom="500" w:left="500" w:header="0" w:footer="222" w:gutter="0"/>
          <w:cols w:space="720" w:num="1"/>
        </w:sectPr>
      </w:pPr>
    </w:p>
    <w:p w14:paraId="4E05C01E">
      <w:pPr>
        <w:pStyle w:val="3"/>
        <w:numPr>
          <w:ilvl w:val="0"/>
          <w:numId w:val="5"/>
        </w:numPr>
        <w:tabs>
          <w:tab w:val="left" w:pos="1075"/>
        </w:tabs>
        <w:spacing w:before="60" w:after="0" w:line="272" w:lineRule="exact"/>
        <w:ind w:left="1074" w:right="0" w:hanging="159"/>
        <w:jc w:val="left"/>
        <w:rPr>
          <w:rFonts w:ascii="Trebuchet MS" w:hAnsi="Trebuchet MS"/>
          <w:sz w:val="22"/>
        </w:rPr>
      </w:pPr>
      <w:r>
        <w:t>класс</w:t>
      </w:r>
    </w:p>
    <w:p w14:paraId="64B8A4A1">
      <w:pPr>
        <w:pStyle w:val="7"/>
        <w:spacing w:line="271" w:lineRule="exact"/>
        <w:ind w:left="916"/>
      </w:pPr>
      <w:r>
        <w:rPr>
          <w:spacing w:val="-1"/>
        </w:rPr>
        <w:t>К</w:t>
      </w:r>
      <w:r>
        <w:rPr>
          <w:spacing w:val="1"/>
        </w:rPr>
        <w:t xml:space="preserve"> </w:t>
      </w:r>
      <w:r>
        <w:rPr>
          <w:spacing w:val="-1"/>
        </w:rPr>
        <w:t>концу</w:t>
      </w:r>
      <w:r>
        <w:rPr>
          <w:spacing w:val="-26"/>
        </w:rPr>
        <w:t xml:space="preserve"> </w:t>
      </w:r>
      <w:r>
        <w:rPr>
          <w:spacing w:val="-1"/>
        </w:rPr>
        <w:t>обучения</w:t>
      </w:r>
      <w:r>
        <w:rPr>
          <w:spacing w:val="10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8</w:t>
      </w:r>
      <w:r>
        <w:rPr>
          <w:spacing w:val="-2"/>
        </w:rPr>
        <w:t xml:space="preserve"> </w:t>
      </w:r>
      <w:r>
        <w:rPr>
          <w:spacing w:val="-1"/>
        </w:rPr>
        <w:t>классе</w:t>
      </w:r>
      <w:r>
        <w:rPr>
          <w:spacing w:val="-7"/>
        </w:rPr>
        <w:t xml:space="preserve"> </w:t>
      </w:r>
      <w:r>
        <w:rPr>
          <w:spacing w:val="-1"/>
        </w:rPr>
        <w:t>обучающийся</w:t>
      </w:r>
      <w:r>
        <w:rPr>
          <w:spacing w:val="9"/>
        </w:rPr>
        <w:t xml:space="preserve"> </w:t>
      </w:r>
      <w:r>
        <w:rPr>
          <w:spacing w:val="-1"/>
        </w:rPr>
        <w:t>научится:</w:t>
      </w:r>
    </w:p>
    <w:p w14:paraId="27C4C489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соблюдать</w:t>
      </w:r>
      <w:r>
        <w:rPr>
          <w:sz w:val="24"/>
        </w:rPr>
        <w:t xml:space="preserve"> требования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4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компьютере;</w:t>
      </w:r>
    </w:p>
    <w:p w14:paraId="114370D9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6" w:after="0" w:line="232" w:lineRule="auto"/>
        <w:ind w:left="1204" w:right="486" w:hanging="360"/>
        <w:jc w:val="left"/>
        <w:rPr>
          <w:sz w:val="24"/>
        </w:rPr>
      </w:pPr>
      <w:r>
        <w:rPr>
          <w:sz w:val="24"/>
        </w:rPr>
        <w:t>выделять основные этапы в истории развития информационных технологий и персонального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компьютера;</w:t>
      </w:r>
    </w:p>
    <w:p w14:paraId="6C73B491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9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принцип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0"/>
          <w:sz w:val="24"/>
        </w:rPr>
        <w:t xml:space="preserve"> </w:t>
      </w:r>
      <w:r>
        <w:rPr>
          <w:sz w:val="24"/>
        </w:rPr>
        <w:t>архитектуры</w:t>
      </w:r>
      <w:r>
        <w:rPr>
          <w:spacing w:val="-6"/>
          <w:sz w:val="24"/>
        </w:rPr>
        <w:t xml:space="preserve"> </w:t>
      </w:r>
      <w:r>
        <w:rPr>
          <w:sz w:val="24"/>
        </w:rPr>
        <w:t>Неймана;</w:t>
      </w:r>
    </w:p>
    <w:p w14:paraId="163BC1CE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искать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Интернете;</w:t>
      </w:r>
    </w:p>
    <w:p w14:paraId="318C61E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8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форматировать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12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Google</w:t>
      </w:r>
      <w:r>
        <w:rPr>
          <w:spacing w:val="-9"/>
          <w:sz w:val="24"/>
        </w:rPr>
        <w:t xml:space="preserve"> </w:t>
      </w:r>
      <w:r>
        <w:rPr>
          <w:sz w:val="24"/>
        </w:rPr>
        <w:t>Документах;</w:t>
      </w:r>
    </w:p>
    <w:p w14:paraId="330C6528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1" w:lineRule="exact"/>
        <w:ind w:left="1204" w:right="0" w:hanging="361"/>
        <w:jc w:val="left"/>
        <w:rPr>
          <w:sz w:val="24"/>
        </w:rPr>
      </w:pPr>
      <w:r>
        <w:rPr>
          <w:sz w:val="24"/>
        </w:rPr>
        <w:t>открывать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доступ к</w:t>
      </w:r>
      <w:r>
        <w:rPr>
          <w:spacing w:val="-3"/>
          <w:sz w:val="24"/>
        </w:rPr>
        <w:t xml:space="preserve"> </w:t>
      </w:r>
      <w:r>
        <w:rPr>
          <w:sz w:val="24"/>
        </w:rPr>
        <w:t>презентации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Google</w:t>
      </w:r>
      <w:r>
        <w:rPr>
          <w:spacing w:val="-2"/>
          <w:sz w:val="24"/>
        </w:rPr>
        <w:t xml:space="preserve"> </w:t>
      </w:r>
      <w:r>
        <w:rPr>
          <w:sz w:val="24"/>
        </w:rPr>
        <w:t>Презентациях</w:t>
      </w:r>
      <w:r>
        <w:rPr>
          <w:spacing w:val="-10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работы;</w:t>
      </w:r>
    </w:p>
    <w:p w14:paraId="52211B5A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37" w:lineRule="auto"/>
        <w:ind w:left="1204" w:right="891" w:hanging="360"/>
        <w:jc w:val="left"/>
        <w:rPr>
          <w:sz w:val="24"/>
        </w:rPr>
      </w:pPr>
      <w:r>
        <w:rPr>
          <w:sz w:val="24"/>
        </w:rPr>
        <w:t>писать программы на Python для рисования различных геометрических фигур, используя</w:t>
      </w:r>
      <w:r>
        <w:rPr>
          <w:spacing w:val="-57"/>
          <w:sz w:val="24"/>
        </w:rPr>
        <w:t xml:space="preserve"> </w:t>
      </w:r>
      <w:r>
        <w:rPr>
          <w:sz w:val="24"/>
        </w:rPr>
        <w:t>модуль</w:t>
      </w:r>
      <w:r>
        <w:rPr>
          <w:spacing w:val="8"/>
          <w:sz w:val="24"/>
        </w:rPr>
        <w:t xml:space="preserve"> </w:t>
      </w:r>
      <w:r>
        <w:rPr>
          <w:sz w:val="24"/>
        </w:rPr>
        <w:t>Turtle;</w:t>
      </w:r>
    </w:p>
    <w:p w14:paraId="7F588E27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6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различия</w:t>
      </w:r>
      <w:r>
        <w:rPr>
          <w:spacing w:val="-10"/>
          <w:sz w:val="24"/>
        </w:rPr>
        <w:t xml:space="preserve"> </w:t>
      </w:r>
      <w:r>
        <w:rPr>
          <w:sz w:val="24"/>
        </w:rPr>
        <w:t>локальных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переменных;</w:t>
      </w:r>
    </w:p>
    <w:p w14:paraId="4D1BF3B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решать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2"/>
          <w:sz w:val="24"/>
        </w:rPr>
        <w:t xml:space="preserve"> </w:t>
      </w:r>
      <w:r>
        <w:rPr>
          <w:sz w:val="24"/>
        </w:rPr>
        <w:t>глобальных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переменных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Python;</w:t>
      </w:r>
    </w:p>
    <w:p w14:paraId="51146AA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таблицы</w:t>
      </w:r>
      <w:r>
        <w:rPr>
          <w:spacing w:val="-9"/>
          <w:sz w:val="24"/>
        </w:rPr>
        <w:t xml:space="preserve"> </w:t>
      </w:r>
      <w:r>
        <w:rPr>
          <w:sz w:val="24"/>
        </w:rPr>
        <w:t>истинности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логических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выражений;</w:t>
      </w:r>
    </w:p>
    <w:p w14:paraId="7782D9D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строить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7"/>
          <w:sz w:val="24"/>
        </w:rPr>
        <w:t xml:space="preserve"> </w:t>
      </w:r>
      <w:r>
        <w:rPr>
          <w:sz w:val="24"/>
        </w:rPr>
        <w:t>схемы;</w:t>
      </w:r>
    </w:p>
    <w:p w14:paraId="2414FAA9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40" w:lineRule="auto"/>
        <w:ind w:left="1204" w:right="0" w:hanging="361"/>
        <w:jc w:val="left"/>
        <w:rPr>
          <w:sz w:val="24"/>
        </w:rPr>
      </w:pPr>
      <w:r>
        <w:rPr>
          <w:sz w:val="24"/>
        </w:rPr>
        <w:t>понимать,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событие;</w:t>
      </w:r>
    </w:p>
    <w:p w14:paraId="0B47160C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8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события</w:t>
      </w:r>
      <w:r>
        <w:rPr>
          <w:spacing w:val="-9"/>
          <w:sz w:val="24"/>
        </w:rPr>
        <w:t xml:space="preserve"> </w:t>
      </w:r>
      <w:r>
        <w:rPr>
          <w:sz w:val="24"/>
        </w:rPr>
        <w:t>при</w:t>
      </w:r>
      <w:r>
        <w:rPr>
          <w:spacing w:val="-9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-7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Python;</w:t>
      </w:r>
    </w:p>
    <w:p w14:paraId="233DB872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искать</w:t>
      </w:r>
      <w:r>
        <w:rPr>
          <w:spacing w:val="-4"/>
          <w:sz w:val="24"/>
        </w:rPr>
        <w:t xml:space="preserve"> </w:t>
      </w:r>
      <w:r>
        <w:rPr>
          <w:sz w:val="24"/>
        </w:rPr>
        <w:t>ошибки в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программном</w:t>
      </w:r>
      <w:r>
        <w:rPr>
          <w:spacing w:val="-3"/>
          <w:sz w:val="24"/>
        </w:rPr>
        <w:t xml:space="preserve"> </w:t>
      </w:r>
      <w:r>
        <w:rPr>
          <w:sz w:val="24"/>
        </w:rPr>
        <w:t>коде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Python</w:t>
      </w:r>
      <w:r>
        <w:rPr>
          <w:spacing w:val="-10"/>
          <w:sz w:val="24"/>
        </w:rPr>
        <w:t xml:space="preserve"> </w:t>
      </w:r>
      <w:r>
        <w:rPr>
          <w:sz w:val="24"/>
        </w:rPr>
        <w:t>и исправлять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их;</w:t>
      </w:r>
    </w:p>
    <w:p w14:paraId="5AE427DE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дописывать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Python;</w:t>
      </w:r>
    </w:p>
    <w:p w14:paraId="58CEBD3F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код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Python;</w:t>
      </w:r>
    </w:p>
    <w:p w14:paraId="3E87904F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свои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функции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Python;</w:t>
      </w:r>
    </w:p>
    <w:p w14:paraId="114C0758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разбивать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подзадачи;</w:t>
      </w:r>
    </w:p>
    <w:p w14:paraId="332D7FFB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анализировать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блок-схемы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Python.</w:t>
      </w:r>
    </w:p>
    <w:p w14:paraId="0B874E3E">
      <w:pPr>
        <w:pStyle w:val="7"/>
        <w:spacing w:before="10"/>
        <w:ind w:left="0"/>
      </w:pPr>
    </w:p>
    <w:p w14:paraId="0E566761">
      <w:pPr>
        <w:pStyle w:val="3"/>
        <w:numPr>
          <w:ilvl w:val="0"/>
          <w:numId w:val="5"/>
        </w:numPr>
        <w:tabs>
          <w:tab w:val="left" w:pos="1075"/>
        </w:tabs>
        <w:spacing w:before="0" w:after="0" w:line="275" w:lineRule="exact"/>
        <w:ind w:left="1074" w:right="0" w:hanging="159"/>
        <w:jc w:val="left"/>
        <w:rPr>
          <w:rFonts w:ascii="Trebuchet MS" w:hAnsi="Trebuchet MS"/>
          <w:sz w:val="22"/>
        </w:rPr>
      </w:pPr>
      <w:r>
        <w:t>класс</w:t>
      </w:r>
    </w:p>
    <w:p w14:paraId="5408CA5C">
      <w:pPr>
        <w:pStyle w:val="7"/>
        <w:spacing w:line="274" w:lineRule="exact"/>
        <w:ind w:left="916"/>
      </w:pPr>
      <w:r>
        <w:rPr>
          <w:spacing w:val="-1"/>
        </w:rPr>
        <w:t>К</w:t>
      </w:r>
      <w:r>
        <w:rPr>
          <w:spacing w:val="1"/>
        </w:rPr>
        <w:t xml:space="preserve"> </w:t>
      </w:r>
      <w:r>
        <w:rPr>
          <w:spacing w:val="-1"/>
        </w:rPr>
        <w:t>концу</w:t>
      </w:r>
      <w:r>
        <w:rPr>
          <w:spacing w:val="-26"/>
        </w:rPr>
        <w:t xml:space="preserve"> </w:t>
      </w:r>
      <w:r>
        <w:rPr>
          <w:spacing w:val="-1"/>
        </w:rPr>
        <w:t>обучения</w:t>
      </w:r>
      <w:r>
        <w:rPr>
          <w:spacing w:val="10"/>
        </w:rPr>
        <w:t xml:space="preserve"> </w:t>
      </w:r>
      <w:r>
        <w:rPr>
          <w:spacing w:val="-1"/>
        </w:rPr>
        <w:t>в</w:t>
      </w:r>
      <w:r>
        <w:t xml:space="preserve"> </w:t>
      </w:r>
      <w:r>
        <w:rPr>
          <w:spacing w:val="-1"/>
        </w:rPr>
        <w:t>9</w:t>
      </w:r>
      <w:r>
        <w:rPr>
          <w:spacing w:val="-2"/>
        </w:rPr>
        <w:t xml:space="preserve"> </w:t>
      </w:r>
      <w:r>
        <w:rPr>
          <w:spacing w:val="-1"/>
        </w:rPr>
        <w:t>классе</w:t>
      </w:r>
      <w:r>
        <w:rPr>
          <w:spacing w:val="-7"/>
        </w:rPr>
        <w:t xml:space="preserve"> </w:t>
      </w:r>
      <w:r>
        <w:rPr>
          <w:spacing w:val="-1"/>
        </w:rPr>
        <w:t>обучающийся</w:t>
      </w:r>
      <w:r>
        <w:rPr>
          <w:spacing w:val="9"/>
        </w:rPr>
        <w:t xml:space="preserve"> </w:t>
      </w:r>
      <w:r>
        <w:rPr>
          <w:spacing w:val="-1"/>
        </w:rPr>
        <w:t>научится:</w:t>
      </w:r>
    </w:p>
    <w:p w14:paraId="2113E7A0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соблюдать</w:t>
      </w:r>
      <w:r>
        <w:rPr>
          <w:spacing w:val="4"/>
          <w:sz w:val="24"/>
        </w:rPr>
        <w:t xml:space="preserve"> </w:t>
      </w:r>
      <w:r>
        <w:rPr>
          <w:spacing w:val="-1"/>
          <w:sz w:val="24"/>
        </w:rPr>
        <w:t>требования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безопасности</w:t>
      </w:r>
      <w:r>
        <w:rPr>
          <w:sz w:val="24"/>
        </w:rPr>
        <w:t xml:space="preserve"> </w:t>
      </w:r>
      <w:r>
        <w:rPr>
          <w:spacing w:val="-1"/>
          <w:sz w:val="24"/>
        </w:rPr>
        <w:t>при</w:t>
      </w:r>
      <w:r>
        <w:rPr>
          <w:spacing w:val="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7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компьютере;</w:t>
      </w:r>
    </w:p>
    <w:p w14:paraId="03DBD2B1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объяснять,</w:t>
      </w:r>
      <w:r>
        <w:rPr>
          <w:sz w:val="24"/>
        </w:rPr>
        <w:t xml:space="preserve"> </w:t>
      </w:r>
      <w:r>
        <w:rPr>
          <w:spacing w:val="-1"/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база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данных,</w:t>
      </w:r>
      <w:r>
        <w:rPr>
          <w:sz w:val="24"/>
        </w:rPr>
        <w:t xml:space="preserve"> </w:t>
      </w:r>
      <w:r>
        <w:rPr>
          <w:spacing w:val="-1"/>
          <w:sz w:val="24"/>
        </w:rPr>
        <w:t>системы</w:t>
      </w:r>
      <w:r>
        <w:rPr>
          <w:spacing w:val="-6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базами</w:t>
      </w:r>
      <w:r>
        <w:rPr>
          <w:spacing w:val="-2"/>
          <w:sz w:val="24"/>
        </w:rPr>
        <w:t xml:space="preserve"> </w:t>
      </w:r>
      <w:r>
        <w:rPr>
          <w:sz w:val="24"/>
        </w:rPr>
        <w:t>данных;</w:t>
      </w:r>
    </w:p>
    <w:p w14:paraId="5B90A27D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перечислять</w:t>
      </w:r>
      <w:r>
        <w:rPr>
          <w:spacing w:val="-6"/>
          <w:sz w:val="24"/>
        </w:rPr>
        <w:t xml:space="preserve"> </w:t>
      </w:r>
      <w:r>
        <w:rPr>
          <w:sz w:val="24"/>
        </w:rPr>
        <w:t>виды</w:t>
      </w:r>
      <w:r>
        <w:rPr>
          <w:spacing w:val="-6"/>
          <w:sz w:val="24"/>
        </w:rPr>
        <w:t xml:space="preserve"> </w:t>
      </w:r>
      <w:r>
        <w:rPr>
          <w:sz w:val="24"/>
        </w:rPr>
        <w:t>баз</w:t>
      </w:r>
      <w:r>
        <w:rPr>
          <w:spacing w:val="-7"/>
          <w:sz w:val="24"/>
        </w:rPr>
        <w:t xml:space="preserve"> </w:t>
      </w:r>
      <w:r>
        <w:rPr>
          <w:sz w:val="24"/>
        </w:rPr>
        <w:t>данных;</w:t>
      </w:r>
    </w:p>
    <w:p w14:paraId="01456ADD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4" w:lineRule="exact"/>
        <w:ind w:left="1204" w:right="0" w:hanging="361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Python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обработке</w:t>
      </w:r>
      <w:r>
        <w:rPr>
          <w:spacing w:val="-9"/>
          <w:sz w:val="24"/>
        </w:rPr>
        <w:t xml:space="preserve"> </w:t>
      </w:r>
      <w:r>
        <w:rPr>
          <w:sz w:val="24"/>
        </w:rPr>
        <w:t>числовых</w:t>
      </w:r>
      <w:r>
        <w:rPr>
          <w:spacing w:val="-9"/>
          <w:sz w:val="24"/>
        </w:rPr>
        <w:t xml:space="preserve"> </w:t>
      </w:r>
      <w:r>
        <w:rPr>
          <w:sz w:val="24"/>
        </w:rPr>
        <w:t>последовательностей;</w:t>
      </w:r>
    </w:p>
    <w:p w14:paraId="2244F6F3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списки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словари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написании</w:t>
      </w:r>
      <w:r>
        <w:rPr>
          <w:spacing w:val="-12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Python;</w:t>
      </w:r>
    </w:p>
    <w:p w14:paraId="2A29D50F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искать</w:t>
      </w:r>
      <w:r>
        <w:rPr>
          <w:spacing w:val="-3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программном</w:t>
      </w:r>
      <w:r>
        <w:rPr>
          <w:spacing w:val="-3"/>
          <w:sz w:val="24"/>
        </w:rPr>
        <w:t xml:space="preserve"> </w:t>
      </w:r>
      <w:r>
        <w:rPr>
          <w:sz w:val="24"/>
        </w:rPr>
        <w:t>коде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</w:t>
      </w:r>
      <w:r>
        <w:rPr>
          <w:spacing w:val="-10"/>
          <w:sz w:val="24"/>
        </w:rPr>
        <w:t xml:space="preserve"> </w:t>
      </w:r>
      <w:r>
        <w:rPr>
          <w:sz w:val="24"/>
        </w:rPr>
        <w:t>и исправлять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их;</w:t>
      </w:r>
    </w:p>
    <w:p w14:paraId="36D741B5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дописывать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код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Python;</w:t>
      </w:r>
    </w:p>
    <w:p w14:paraId="1F649B5C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3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писать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код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Python;</w:t>
      </w:r>
    </w:p>
    <w:p w14:paraId="16AFADEE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разбивать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подзадачи;</w:t>
      </w:r>
    </w:p>
    <w:p w14:paraId="1D74DDD4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2" w:after="0" w:line="275" w:lineRule="exact"/>
        <w:ind w:left="1204" w:right="0" w:hanging="361"/>
        <w:jc w:val="left"/>
        <w:rPr>
          <w:sz w:val="24"/>
        </w:rPr>
      </w:pPr>
      <w:r>
        <w:rPr>
          <w:sz w:val="24"/>
        </w:rPr>
        <w:t>анализировать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>блок-схемы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2"/>
          <w:sz w:val="24"/>
        </w:rPr>
        <w:t xml:space="preserve"> </w:t>
      </w:r>
      <w:r>
        <w:rPr>
          <w:sz w:val="24"/>
        </w:rPr>
        <w:t>Python;</w:t>
      </w:r>
    </w:p>
    <w:p w14:paraId="4C43A2CE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разрабатывать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веб-страницы,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содержащие</w:t>
      </w:r>
      <w:r>
        <w:rPr>
          <w:spacing w:val="-6"/>
          <w:sz w:val="24"/>
        </w:rPr>
        <w:t xml:space="preserve"> </w:t>
      </w:r>
      <w:r>
        <w:rPr>
          <w:sz w:val="24"/>
        </w:rPr>
        <w:t>рисунки,</w:t>
      </w:r>
      <w:r>
        <w:rPr>
          <w:spacing w:val="5"/>
          <w:sz w:val="24"/>
        </w:rPr>
        <w:t xml:space="preserve"> </w:t>
      </w:r>
      <w:r>
        <w:rPr>
          <w:sz w:val="24"/>
        </w:rPr>
        <w:t>списки и</w:t>
      </w:r>
      <w:r>
        <w:rPr>
          <w:spacing w:val="-15"/>
          <w:sz w:val="24"/>
        </w:rPr>
        <w:t xml:space="preserve"> </w:t>
      </w:r>
      <w:r>
        <w:rPr>
          <w:sz w:val="24"/>
        </w:rPr>
        <w:t>гиперссылки;</w:t>
      </w:r>
    </w:p>
    <w:p w14:paraId="3DA2E24A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7" w:after="0" w:line="275" w:lineRule="exact"/>
        <w:ind w:left="1204" w:right="0" w:hanging="361"/>
        <w:jc w:val="left"/>
        <w:rPr>
          <w:sz w:val="24"/>
        </w:rPr>
      </w:pPr>
      <w:r>
        <w:rPr>
          <w:spacing w:val="-1"/>
          <w:sz w:val="24"/>
        </w:rPr>
        <w:t>защищать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персональную</w:t>
      </w:r>
      <w:r>
        <w:rPr>
          <w:sz w:val="24"/>
        </w:rPr>
        <w:t xml:space="preserve"> </w:t>
      </w:r>
      <w:r>
        <w:rPr>
          <w:spacing w:val="-1"/>
          <w:sz w:val="24"/>
        </w:rPr>
        <w:t>информацию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несанкционированного</w:t>
      </w:r>
      <w:r>
        <w:rPr>
          <w:spacing w:val="10"/>
          <w:sz w:val="24"/>
        </w:rPr>
        <w:t xml:space="preserve"> </w:t>
      </w:r>
      <w:r>
        <w:rPr>
          <w:sz w:val="24"/>
        </w:rPr>
        <w:t>доступа;</w:t>
      </w:r>
    </w:p>
    <w:p w14:paraId="43063C31">
      <w:pPr>
        <w:pStyle w:val="10"/>
        <w:numPr>
          <w:ilvl w:val="0"/>
          <w:numId w:val="4"/>
        </w:numPr>
        <w:tabs>
          <w:tab w:val="left" w:pos="1204"/>
          <w:tab w:val="left" w:pos="1205"/>
        </w:tabs>
        <w:spacing w:before="0" w:after="0" w:line="242" w:lineRule="auto"/>
        <w:ind w:left="1204" w:right="471" w:hanging="360"/>
        <w:jc w:val="left"/>
        <w:rPr>
          <w:sz w:val="24"/>
        </w:rPr>
      </w:pPr>
      <w:r>
        <w:rPr>
          <w:sz w:val="24"/>
        </w:rPr>
        <w:t>предупреждать вовлечение себя и окружающих в деструктивные формы сетевой активности,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такие</w:t>
      </w:r>
      <w:r>
        <w:rPr>
          <w:spacing w:val="1"/>
          <w:sz w:val="24"/>
        </w:rPr>
        <w:t xml:space="preserve"> </w:t>
      </w:r>
      <w:r>
        <w:rPr>
          <w:sz w:val="24"/>
        </w:rPr>
        <w:t>как кибербуллинг.</w:t>
      </w:r>
    </w:p>
    <w:p w14:paraId="5859FF4F">
      <w:pPr>
        <w:pStyle w:val="7"/>
        <w:spacing w:before="3"/>
        <w:ind w:left="0"/>
        <w:rPr>
          <w:sz w:val="16"/>
        </w:rPr>
      </w:pPr>
    </w:p>
    <w:p w14:paraId="299991D5">
      <w:pPr>
        <w:spacing w:after="0"/>
        <w:rPr>
          <w:sz w:val="16"/>
        </w:rPr>
        <w:sectPr>
          <w:pgSz w:w="11910" w:h="16840"/>
          <w:pgMar w:top="720" w:right="140" w:bottom="500" w:left="500" w:header="0" w:footer="222" w:gutter="0"/>
          <w:cols w:space="720" w:num="1"/>
        </w:sectPr>
      </w:pPr>
    </w:p>
    <w:p w14:paraId="7ABEE4F6">
      <w:pPr>
        <w:pStyle w:val="7"/>
        <w:ind w:left="0"/>
        <w:rPr>
          <w:sz w:val="26"/>
        </w:rPr>
      </w:pPr>
    </w:p>
    <w:p w14:paraId="3B55A27B">
      <w:pPr>
        <w:pStyle w:val="7"/>
        <w:spacing w:before="5"/>
        <w:ind w:left="0"/>
        <w:rPr>
          <w:sz w:val="29"/>
        </w:rPr>
      </w:pPr>
    </w:p>
    <w:p w14:paraId="5A375808">
      <w:pPr>
        <w:pStyle w:val="7"/>
        <w:tabs>
          <w:tab w:val="left" w:pos="1098"/>
        </w:tabs>
        <w:ind w:left="119"/>
      </w:pPr>
      <w:r>
        <w:t>7</w:t>
      </w:r>
      <w:r>
        <w:tab/>
      </w:r>
      <w:r>
        <w:t>КЛАСС</w:t>
      </w:r>
    </w:p>
    <w:p w14:paraId="625CD979">
      <w:pPr>
        <w:pStyle w:val="3"/>
        <w:spacing w:before="90" w:line="240" w:lineRule="auto"/>
        <w:ind w:left="111" w:right="2094"/>
        <w:jc w:val="center"/>
      </w:pPr>
      <w:r>
        <w:rPr>
          <w:b w:val="0"/>
        </w:rPr>
        <w:br w:type="column"/>
      </w:r>
      <w:bookmarkStart w:id="25" w:name="СОДЕРЖАНИЕ КУРСА ВНЕУРОЧНОЙ ДЕЯТЕЛЬНОСТИ"/>
      <w:bookmarkEnd w:id="25"/>
      <w:r>
        <w:rPr>
          <w:spacing w:val="-1"/>
        </w:rPr>
        <w:t>СОДЕРЖАНИЕ</w:t>
      </w:r>
      <w:r>
        <w:rPr>
          <w:spacing w:val="-13"/>
        </w:rPr>
        <w:t xml:space="preserve"> </w:t>
      </w:r>
      <w:r>
        <w:rPr>
          <w:spacing w:val="-1"/>
        </w:rPr>
        <w:t>КУРСА</w:t>
      </w:r>
      <w:r>
        <w:rPr>
          <w:spacing w:val="-13"/>
        </w:rPr>
        <w:t xml:space="preserve"> </w:t>
      </w:r>
      <w:r>
        <w:rPr>
          <w:spacing w:val="-1"/>
        </w:rPr>
        <w:t>ВНЕУРОЧНОЙ</w:t>
      </w:r>
      <w:r>
        <w:rPr>
          <w:spacing w:val="-5"/>
        </w:rPr>
        <w:t xml:space="preserve"> </w:t>
      </w:r>
      <w:r>
        <w:t>ДЕЯТЕЛЬНОСТИ</w:t>
      </w:r>
    </w:p>
    <w:p w14:paraId="05FB8E37">
      <w:pPr>
        <w:spacing w:before="8"/>
        <w:ind w:left="104" w:right="2094" w:firstLine="0"/>
        <w:jc w:val="center"/>
        <w:rPr>
          <w:b/>
          <w:sz w:val="24"/>
        </w:rPr>
      </w:pPr>
      <w:r>
        <w:rPr>
          <w:b/>
          <w:sz w:val="24"/>
        </w:rPr>
        <w:t>«ОСНОВЫ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ПРОГРАММИРОВАНИЯ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PYTHON»</w:t>
      </w:r>
    </w:p>
    <w:p w14:paraId="34B519DA">
      <w:pPr>
        <w:spacing w:after="0"/>
        <w:jc w:val="center"/>
        <w:rPr>
          <w:sz w:val="24"/>
        </w:rPr>
        <w:sectPr>
          <w:type w:val="continuous"/>
          <w:pgSz w:w="11910" w:h="16840"/>
          <w:pgMar w:top="820" w:right="140" w:bottom="280" w:left="500" w:header="720" w:footer="720" w:gutter="0"/>
          <w:cols w:equalWidth="0" w:num="2">
            <w:col w:w="1952" w:space="526"/>
            <w:col w:w="8792"/>
          </w:cols>
        </w:sectPr>
      </w:pPr>
    </w:p>
    <w:p w14:paraId="107EEFB7">
      <w:pPr>
        <w:pStyle w:val="7"/>
        <w:ind w:left="0"/>
        <w:rPr>
          <w:b/>
          <w:sz w:val="17"/>
        </w:rPr>
      </w:pPr>
    </w:p>
    <w:p w14:paraId="2CB4AA3C">
      <w:pPr>
        <w:pStyle w:val="3"/>
        <w:numPr>
          <w:ilvl w:val="0"/>
          <w:numId w:val="6"/>
        </w:numPr>
        <w:tabs>
          <w:tab w:val="left" w:pos="778"/>
        </w:tabs>
        <w:spacing w:before="90" w:after="0" w:line="272" w:lineRule="exact"/>
        <w:ind w:left="777" w:right="0" w:hanging="428"/>
        <w:jc w:val="both"/>
      </w:pPr>
      <w:bookmarkStart w:id="26" w:name="1. Информация и   информационные   проце"/>
      <w:bookmarkEnd w:id="26"/>
      <w:bookmarkStart w:id="27" w:name="1. Информация и   информационные   проце"/>
      <w:bookmarkEnd w:id="27"/>
      <w:r>
        <w:t>Информация</w:t>
      </w:r>
      <w:r>
        <w:rPr>
          <w:spacing w:val="101"/>
        </w:rPr>
        <w:t xml:space="preserve"> </w:t>
      </w:r>
      <w:r>
        <w:t xml:space="preserve">и  </w:t>
      </w:r>
      <w:r>
        <w:rPr>
          <w:spacing w:val="51"/>
        </w:rPr>
        <w:t xml:space="preserve"> </w:t>
      </w:r>
      <w:r>
        <w:t xml:space="preserve">информационные  </w:t>
      </w:r>
      <w:r>
        <w:rPr>
          <w:spacing w:val="42"/>
        </w:rPr>
        <w:t xml:space="preserve"> </w:t>
      </w:r>
      <w:r>
        <w:t xml:space="preserve">процессы  </w:t>
      </w:r>
      <w:r>
        <w:rPr>
          <w:spacing w:val="56"/>
        </w:rPr>
        <w:t xml:space="preserve"> </w:t>
      </w:r>
      <w:r>
        <w:t xml:space="preserve">(разделы  </w:t>
      </w:r>
      <w:r>
        <w:rPr>
          <w:spacing w:val="47"/>
        </w:rPr>
        <w:t xml:space="preserve"> </w:t>
      </w:r>
      <w:r>
        <w:t xml:space="preserve">«Цифровая  </w:t>
      </w:r>
      <w:r>
        <w:rPr>
          <w:spacing w:val="47"/>
        </w:rPr>
        <w:t xml:space="preserve"> </w:t>
      </w:r>
      <w:r>
        <w:t xml:space="preserve">грамотность»  </w:t>
      </w:r>
      <w:r>
        <w:rPr>
          <w:spacing w:val="43"/>
        </w:rPr>
        <w:t xml:space="preserve"> </w:t>
      </w:r>
      <w:r>
        <w:t>и</w:t>
      </w:r>
    </w:p>
    <w:p w14:paraId="14CC7478">
      <w:pPr>
        <w:spacing w:before="0" w:line="271" w:lineRule="exact"/>
        <w:ind w:left="777" w:right="0" w:firstLine="0"/>
        <w:jc w:val="both"/>
        <w:rPr>
          <w:b/>
          <w:sz w:val="24"/>
        </w:rPr>
      </w:pPr>
      <w:r>
        <w:rPr>
          <w:b/>
          <w:sz w:val="24"/>
        </w:rPr>
        <w:t>«Теоретические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основы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информатики»)</w:t>
      </w:r>
    </w:p>
    <w:p w14:paraId="24B2824B">
      <w:pPr>
        <w:pStyle w:val="7"/>
        <w:ind w:left="350" w:right="405" w:firstLine="566"/>
        <w:jc w:val="both"/>
      </w:pPr>
      <w:r>
        <w:t>Техника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информационные</w:t>
      </w:r>
      <w:r>
        <w:rPr>
          <w:spacing w:val="1"/>
        </w:rPr>
        <w:t xml:space="preserve"> </w:t>
      </w:r>
      <w:r>
        <w:t>процессы.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информацией.</w:t>
      </w:r>
      <w:r>
        <w:rPr>
          <w:spacing w:val="1"/>
        </w:rPr>
        <w:t xml:space="preserve"> </w:t>
      </w:r>
      <w:r>
        <w:t>Устройство компьютера. Кодирование информации. Код. Процессы кодирования и декодирования.</w:t>
      </w:r>
      <w:r>
        <w:rPr>
          <w:spacing w:val="1"/>
        </w:rPr>
        <w:t xml:space="preserve"> </w:t>
      </w:r>
      <w:r>
        <w:t>Единицы измерения информации. Файловая система. Одноуровневая и многоуровневая файловые</w:t>
      </w:r>
      <w:r>
        <w:rPr>
          <w:spacing w:val="1"/>
        </w:rPr>
        <w:t xml:space="preserve"> </w:t>
      </w:r>
      <w:r>
        <w:t>структуры.</w:t>
      </w:r>
      <w:r>
        <w:rPr>
          <w:spacing w:val="9"/>
        </w:rPr>
        <w:t xml:space="preserve"> </w:t>
      </w:r>
      <w:r>
        <w:t>Путь</w:t>
      </w:r>
      <w:r>
        <w:rPr>
          <w:spacing w:val="9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файлу.</w:t>
      </w:r>
      <w:r>
        <w:rPr>
          <w:spacing w:val="9"/>
        </w:rPr>
        <w:t xml:space="preserve"> </w:t>
      </w:r>
      <w:r>
        <w:t>Операции</w:t>
      </w:r>
      <w:r>
        <w:rPr>
          <w:spacing w:val="4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файлами.</w:t>
      </w:r>
    </w:p>
    <w:p w14:paraId="367B99A8">
      <w:pPr>
        <w:pStyle w:val="3"/>
        <w:numPr>
          <w:ilvl w:val="0"/>
          <w:numId w:val="6"/>
        </w:numPr>
        <w:tabs>
          <w:tab w:val="left" w:pos="778"/>
        </w:tabs>
        <w:spacing w:before="7" w:after="0" w:line="272" w:lineRule="exact"/>
        <w:ind w:left="777" w:right="0" w:hanging="428"/>
        <w:jc w:val="both"/>
      </w:pPr>
      <w:bookmarkStart w:id="28" w:name="2. Основы языка программирования Python "/>
      <w:bookmarkEnd w:id="28"/>
      <w:bookmarkStart w:id="29" w:name="2. Основы языка программирования Python "/>
      <w:bookmarkEnd w:id="29"/>
      <w:r>
        <w:t>Основы</w:t>
      </w:r>
      <w:r>
        <w:rPr>
          <w:spacing w:val="-7"/>
        </w:rPr>
        <w:t xml:space="preserve"> </w:t>
      </w:r>
      <w:r>
        <w:t>языка</w:t>
      </w:r>
      <w:r>
        <w:rPr>
          <w:spacing w:val="-11"/>
        </w:rPr>
        <w:t xml:space="preserve"> </w:t>
      </w:r>
      <w:r>
        <w:t>программирования</w:t>
      </w:r>
      <w:r>
        <w:rPr>
          <w:spacing w:val="-6"/>
        </w:rPr>
        <w:t xml:space="preserve"> </w:t>
      </w:r>
      <w:r>
        <w:t>Python</w:t>
      </w:r>
      <w:r>
        <w:rPr>
          <w:spacing w:val="-5"/>
        </w:rPr>
        <w:t xml:space="preserve"> </w:t>
      </w:r>
      <w:r>
        <w:t>(раздел</w:t>
      </w:r>
      <w:r>
        <w:rPr>
          <w:spacing w:val="-8"/>
        </w:rPr>
        <w:t xml:space="preserve"> </w:t>
      </w:r>
      <w:r>
        <w:t>«Алгоритмы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программирование»)</w:t>
      </w:r>
    </w:p>
    <w:p w14:paraId="2AEB3E19">
      <w:pPr>
        <w:pStyle w:val="7"/>
        <w:ind w:left="350" w:right="429" w:firstLine="566"/>
        <w:jc w:val="both"/>
      </w:pPr>
      <w:r>
        <w:t>Современные языки программирования. Алгоритм. Язык программирования. Программа. Среда</w:t>
      </w:r>
      <w:r>
        <w:rPr>
          <w:spacing w:val="-57"/>
        </w:rPr>
        <w:t xml:space="preserve"> </w:t>
      </w:r>
      <w:r>
        <w:t>разработки IDE. Интерфейс Sculpt. Виды алгоритмов: линейный, разветвляющийся. Переменные.</w:t>
      </w:r>
      <w:r>
        <w:rPr>
          <w:spacing w:val="1"/>
        </w:rPr>
        <w:t xml:space="preserve"> </w:t>
      </w:r>
      <w:r>
        <w:t>Правила</w:t>
      </w:r>
      <w:r>
        <w:rPr>
          <w:spacing w:val="28"/>
        </w:rPr>
        <w:t xml:space="preserve"> </w:t>
      </w:r>
      <w:r>
        <w:t>образования</w:t>
      </w:r>
      <w:r>
        <w:rPr>
          <w:spacing w:val="29"/>
        </w:rPr>
        <w:t xml:space="preserve"> </w:t>
      </w:r>
      <w:r>
        <w:t>имѐн</w:t>
      </w:r>
      <w:r>
        <w:rPr>
          <w:spacing w:val="29"/>
        </w:rPr>
        <w:t xml:space="preserve"> </w:t>
      </w:r>
      <w:r>
        <w:t>переменных.</w:t>
      </w:r>
      <w:r>
        <w:rPr>
          <w:spacing w:val="38"/>
        </w:rPr>
        <w:t xml:space="preserve"> </w:t>
      </w:r>
      <w:r>
        <w:t>Типы</w:t>
      </w:r>
      <w:r>
        <w:rPr>
          <w:spacing w:val="31"/>
        </w:rPr>
        <w:t xml:space="preserve"> </w:t>
      </w:r>
      <w:r>
        <w:t>данных:</w:t>
      </w:r>
      <w:r>
        <w:rPr>
          <w:spacing w:val="39"/>
        </w:rPr>
        <w:t xml:space="preserve"> </w:t>
      </w:r>
      <w:r>
        <w:t>целое</w:t>
      </w:r>
      <w:r>
        <w:rPr>
          <w:spacing w:val="27"/>
        </w:rPr>
        <w:t xml:space="preserve"> </w:t>
      </w:r>
      <w:r>
        <w:t>число,</w:t>
      </w:r>
      <w:r>
        <w:rPr>
          <w:spacing w:val="36"/>
        </w:rPr>
        <w:t xml:space="preserve"> </w:t>
      </w:r>
      <w:r>
        <w:t>строка.</w:t>
      </w:r>
      <w:r>
        <w:rPr>
          <w:spacing w:val="32"/>
        </w:rPr>
        <w:t xml:space="preserve"> </w:t>
      </w:r>
      <w:r>
        <w:t>Функция.</w:t>
      </w:r>
      <w:r>
        <w:rPr>
          <w:spacing w:val="41"/>
        </w:rPr>
        <w:t xml:space="preserve"> </w:t>
      </w:r>
      <w:r>
        <w:t>Виды</w:t>
      </w:r>
    </w:p>
    <w:p w14:paraId="68EC0E3C">
      <w:pPr>
        <w:spacing w:after="0"/>
        <w:jc w:val="both"/>
        <w:sectPr>
          <w:type w:val="continuous"/>
          <w:pgSz w:w="11910" w:h="16840"/>
          <w:pgMar w:top="820" w:right="140" w:bottom="280" w:left="500" w:header="720" w:footer="720" w:gutter="0"/>
          <w:cols w:space="720" w:num="1"/>
        </w:sectPr>
      </w:pPr>
    </w:p>
    <w:p w14:paraId="339AF5A4">
      <w:pPr>
        <w:pStyle w:val="7"/>
        <w:spacing w:before="72"/>
        <w:ind w:left="350" w:right="416"/>
        <w:jc w:val="both"/>
      </w:pPr>
      <w:r>
        <w:t>функций. Функ- ция: print(), input(), int(). Ветвление в Python. Оператор if-else. Вложенное ветвление.</w:t>
      </w:r>
      <w:r>
        <w:rPr>
          <w:spacing w:val="1"/>
        </w:rPr>
        <w:t xml:space="preserve"> </w:t>
      </w:r>
      <w:r>
        <w:t>Множественное</w:t>
      </w:r>
      <w:r>
        <w:rPr>
          <w:spacing w:val="-3"/>
        </w:rPr>
        <w:t xml:space="preserve"> </w:t>
      </w:r>
      <w:r>
        <w:t>ветвление.</w:t>
      </w:r>
      <w:r>
        <w:rPr>
          <w:spacing w:val="5"/>
        </w:rPr>
        <w:t xml:space="preserve"> </w:t>
      </w:r>
      <w:r>
        <w:t>Оператор</w:t>
      </w:r>
      <w:r>
        <w:rPr>
          <w:spacing w:val="2"/>
        </w:rPr>
        <w:t xml:space="preserve"> </w:t>
      </w:r>
      <w:r>
        <w:t>if-elif-else.</w:t>
      </w:r>
      <w:r>
        <w:rPr>
          <w:spacing w:val="9"/>
        </w:rPr>
        <w:t xml:space="preserve"> </w:t>
      </w:r>
      <w:r>
        <w:t>Проект</w:t>
      </w:r>
      <w:r>
        <w:rPr>
          <w:spacing w:val="8"/>
        </w:rPr>
        <w:t xml:space="preserve"> </w:t>
      </w:r>
      <w:r>
        <w:t>«Чат-бот».</w:t>
      </w:r>
    </w:p>
    <w:p w14:paraId="2954DD2B">
      <w:pPr>
        <w:pStyle w:val="3"/>
        <w:numPr>
          <w:ilvl w:val="0"/>
          <w:numId w:val="6"/>
        </w:numPr>
        <w:tabs>
          <w:tab w:val="left" w:pos="778"/>
        </w:tabs>
        <w:spacing w:before="5" w:after="0" w:line="272" w:lineRule="exact"/>
        <w:ind w:left="777" w:right="0" w:hanging="428"/>
        <w:jc w:val="both"/>
      </w:pPr>
      <w:bookmarkStart w:id="30" w:name="3. Циклы в языке программирования Python"/>
      <w:bookmarkEnd w:id="30"/>
      <w:bookmarkStart w:id="31" w:name="3. Циклы в языке программирования Python"/>
      <w:bookmarkEnd w:id="31"/>
      <w:r>
        <w:t>Циклы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языке</w:t>
      </w:r>
      <w:r>
        <w:rPr>
          <w:spacing w:val="-11"/>
        </w:rPr>
        <w:t xml:space="preserve"> </w:t>
      </w:r>
      <w:r>
        <w:t>программирования</w:t>
      </w:r>
      <w:r>
        <w:rPr>
          <w:spacing w:val="-8"/>
        </w:rPr>
        <w:t xml:space="preserve"> </w:t>
      </w:r>
      <w:r>
        <w:t>Python</w:t>
      </w:r>
      <w:r>
        <w:rPr>
          <w:spacing w:val="-4"/>
        </w:rPr>
        <w:t xml:space="preserve"> </w:t>
      </w:r>
      <w:r>
        <w:t>(раздел</w:t>
      </w:r>
      <w:r>
        <w:rPr>
          <w:spacing w:val="-4"/>
        </w:rPr>
        <w:t xml:space="preserve"> </w:t>
      </w:r>
      <w:r>
        <w:t>«Алгоритмы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программирование»)</w:t>
      </w:r>
    </w:p>
    <w:p w14:paraId="0A51394F">
      <w:pPr>
        <w:pStyle w:val="7"/>
        <w:ind w:left="350" w:right="406" w:firstLine="566"/>
        <w:jc w:val="both"/>
      </w:pPr>
      <w:r>
        <w:t>Логическое</w:t>
      </w:r>
      <w:r>
        <w:rPr>
          <w:spacing w:val="1"/>
        </w:rPr>
        <w:t xml:space="preserve"> </w:t>
      </w:r>
      <w:r>
        <w:t>выражение.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выражения.</w:t>
      </w:r>
      <w:r>
        <w:rPr>
          <w:spacing w:val="1"/>
        </w:rPr>
        <w:t xml:space="preserve"> </w:t>
      </w:r>
      <w:r>
        <w:t>Результат</w:t>
      </w:r>
      <w:r>
        <w:rPr>
          <w:spacing w:val="1"/>
        </w:rPr>
        <w:t xml:space="preserve"> </w:t>
      </w:r>
      <w:r>
        <w:t>вычисления</w:t>
      </w:r>
      <w:r>
        <w:rPr>
          <w:spacing w:val="1"/>
        </w:rPr>
        <w:t xml:space="preserve"> </w:t>
      </w:r>
      <w:r>
        <w:t>логического выражения. Условие. Операции сравнения в Python. Логические операторы в Python: and,</w:t>
      </w:r>
      <w:r>
        <w:rPr>
          <w:spacing w:val="-58"/>
        </w:rPr>
        <w:t xml:space="preserve"> </w:t>
      </w:r>
      <w:r>
        <w:t>or иnot. Операторы целочисленного деления и деления с остатком на Python. Цикл с предусловием.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параметром.</w:t>
      </w:r>
      <w:r>
        <w:rPr>
          <w:spacing w:val="-1"/>
        </w:rPr>
        <w:t xml:space="preserve"> </w:t>
      </w:r>
      <w:r>
        <w:t>Проект</w:t>
      </w:r>
      <w:r>
        <w:rPr>
          <w:spacing w:val="13"/>
        </w:rPr>
        <w:t xml:space="preserve"> </w:t>
      </w:r>
      <w:r>
        <w:t>«Максимум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минимум».</w:t>
      </w:r>
    </w:p>
    <w:p w14:paraId="7117BB4A">
      <w:pPr>
        <w:pStyle w:val="3"/>
        <w:numPr>
          <w:ilvl w:val="0"/>
          <w:numId w:val="6"/>
        </w:numPr>
        <w:tabs>
          <w:tab w:val="left" w:pos="778"/>
        </w:tabs>
        <w:spacing w:before="11" w:after="0" w:line="247" w:lineRule="auto"/>
        <w:ind w:left="777" w:right="410" w:hanging="428"/>
        <w:jc w:val="both"/>
      </w:pPr>
      <w:bookmarkStart w:id="32" w:name="4. Информационные технологии (разделы «Ц"/>
      <w:bookmarkEnd w:id="32"/>
      <w:bookmarkStart w:id="33" w:name="4. Информационные технологии (разделы «Ц"/>
      <w:bookmarkEnd w:id="33"/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(разделы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технологии»)</w:t>
      </w:r>
    </w:p>
    <w:p w14:paraId="5997600C">
      <w:pPr>
        <w:pStyle w:val="7"/>
        <w:spacing w:line="237" w:lineRule="auto"/>
        <w:ind w:left="350" w:right="410" w:firstLine="566"/>
        <w:jc w:val="both"/>
      </w:pPr>
      <w:r>
        <w:t>Средства</w:t>
      </w:r>
      <w:r>
        <w:rPr>
          <w:spacing w:val="1"/>
        </w:rPr>
        <w:t xml:space="preserve"> </w:t>
      </w:r>
      <w:r>
        <w:t>коммуникации.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общения.</w:t>
      </w:r>
      <w:r>
        <w:rPr>
          <w:spacing w:val="1"/>
        </w:rPr>
        <w:t xml:space="preserve"> </w:t>
      </w:r>
      <w:r>
        <w:t>Всемирная</w:t>
      </w:r>
      <w:r>
        <w:rPr>
          <w:spacing w:val="1"/>
        </w:rPr>
        <w:t xml:space="preserve"> </w:t>
      </w:r>
      <w:r>
        <w:t>паутина</w:t>
      </w:r>
      <w:r>
        <w:rPr>
          <w:spacing w:val="1"/>
        </w:rPr>
        <w:t xml:space="preserve"> </w:t>
      </w:r>
      <w:r>
        <w:t>(WWW).</w:t>
      </w:r>
      <w:r>
        <w:rPr>
          <w:spacing w:val="1"/>
        </w:rPr>
        <w:t xml:space="preserve"> </w:t>
      </w:r>
      <w:r>
        <w:t>Назначение</w:t>
      </w:r>
      <w:r>
        <w:rPr>
          <w:spacing w:val="52"/>
        </w:rPr>
        <w:t xml:space="preserve"> </w:t>
      </w:r>
      <w:r>
        <w:t>браузера.</w:t>
      </w:r>
      <w:r>
        <w:rPr>
          <w:spacing w:val="59"/>
        </w:rPr>
        <w:t xml:space="preserve"> </w:t>
      </w:r>
      <w:r>
        <w:t>Создание</w:t>
      </w:r>
      <w:r>
        <w:rPr>
          <w:spacing w:val="52"/>
        </w:rPr>
        <w:t xml:space="preserve"> </w:t>
      </w:r>
      <w:r>
        <w:t>почтового</w:t>
      </w:r>
      <w:r>
        <w:rPr>
          <w:spacing w:val="58"/>
        </w:rPr>
        <w:t xml:space="preserve"> </w:t>
      </w:r>
      <w:r>
        <w:t>ящика.</w:t>
      </w:r>
      <w:r>
        <w:rPr>
          <w:spacing w:val="60"/>
        </w:rPr>
        <w:t xml:space="preserve"> </w:t>
      </w:r>
      <w:r>
        <w:t>Облачное</w:t>
      </w:r>
      <w:r>
        <w:rPr>
          <w:spacing w:val="53"/>
        </w:rPr>
        <w:t xml:space="preserve"> </w:t>
      </w:r>
      <w:r>
        <w:t>хранилище.</w:t>
      </w:r>
      <w:r>
        <w:rPr>
          <w:spacing w:val="59"/>
        </w:rPr>
        <w:t xml:space="preserve"> </w:t>
      </w:r>
      <w:r>
        <w:t>Правила</w:t>
      </w:r>
      <w:r>
        <w:rPr>
          <w:spacing w:val="53"/>
        </w:rPr>
        <w:t xml:space="preserve"> </w:t>
      </w:r>
      <w:r>
        <w:t>безопасности</w:t>
      </w:r>
      <w:r>
        <w:rPr>
          <w:spacing w:val="51"/>
        </w:rPr>
        <w:t xml:space="preserve"> </w:t>
      </w:r>
      <w:r>
        <w:t>в</w:t>
      </w:r>
    </w:p>
    <w:p w14:paraId="08E8A562">
      <w:pPr>
        <w:pStyle w:val="7"/>
        <w:ind w:left="350" w:right="405"/>
        <w:jc w:val="both"/>
      </w:pPr>
      <w:r>
        <w:t>Интернете.</w:t>
      </w:r>
      <w:r>
        <w:rPr>
          <w:spacing w:val="1"/>
        </w:rPr>
        <w:t xml:space="preserve"> </w:t>
      </w:r>
      <w:r>
        <w:t>Текстовая</w:t>
      </w:r>
      <w:r>
        <w:rPr>
          <w:spacing w:val="1"/>
        </w:rPr>
        <w:t xml:space="preserve"> </w:t>
      </w:r>
      <w:r>
        <w:t>информация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реальной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текстовой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Форматирование</w:t>
      </w:r>
      <w:r>
        <w:rPr>
          <w:spacing w:val="1"/>
        </w:rPr>
        <w:t xml:space="preserve"> </w:t>
      </w:r>
      <w:r>
        <w:t>текста.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информации.</w:t>
      </w:r>
      <w:r>
        <w:rPr>
          <w:spacing w:val="1"/>
        </w:rPr>
        <w:t xml:space="preserve"> </w:t>
      </w:r>
      <w:r>
        <w:rPr>
          <w:spacing w:val="-1"/>
        </w:rPr>
        <w:t>Применение</w:t>
      </w:r>
      <w:r>
        <w:rPr>
          <w:spacing w:val="-13"/>
        </w:rPr>
        <w:t xml:space="preserve"> </w:t>
      </w:r>
      <w:r>
        <w:rPr>
          <w:spacing w:val="-1"/>
        </w:rPr>
        <w:t>компьютерной</w:t>
      </w:r>
      <w:r>
        <w:rPr>
          <w:spacing w:val="-10"/>
        </w:rPr>
        <w:t xml:space="preserve"> </w:t>
      </w:r>
      <w:r>
        <w:rPr>
          <w:spacing w:val="-1"/>
        </w:rPr>
        <w:t>графики.</w:t>
      </w:r>
      <w:r>
        <w:rPr>
          <w:spacing w:val="-9"/>
        </w:rPr>
        <w:t xml:space="preserve"> </w:t>
      </w:r>
      <w:r>
        <w:rPr>
          <w:spacing w:val="-1"/>
        </w:rPr>
        <w:t>Работа</w:t>
      </w:r>
      <w:r>
        <w:rPr>
          <w:spacing w:val="-12"/>
        </w:rPr>
        <w:t xml:space="preserve"> </w:t>
      </w:r>
      <w:r>
        <w:rPr>
          <w:spacing w:val="-1"/>
        </w:rPr>
        <w:t>с</w:t>
      </w:r>
      <w:r>
        <w:rPr>
          <w:spacing w:val="-14"/>
        </w:rPr>
        <w:t xml:space="preserve"> </w:t>
      </w:r>
      <w:r>
        <w:rPr>
          <w:spacing w:val="-1"/>
        </w:rPr>
        <w:t>табличным</w:t>
      </w:r>
      <w:r>
        <w:rPr>
          <w:spacing w:val="-10"/>
        </w:rPr>
        <w:t xml:space="preserve"> </w:t>
      </w:r>
      <w:r>
        <w:rPr>
          <w:spacing w:val="-1"/>
        </w:rPr>
        <w:t>процессором.</w:t>
      </w:r>
      <w:r>
        <w:rPr>
          <w:spacing w:val="-8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презентаций.</w:t>
      </w:r>
      <w:r>
        <w:rPr>
          <w:spacing w:val="-13"/>
        </w:rPr>
        <w:t xml:space="preserve"> </w:t>
      </w:r>
      <w:r>
        <w:t>Проект</w:t>
      </w:r>
    </w:p>
    <w:p w14:paraId="40FA6233">
      <w:pPr>
        <w:pStyle w:val="7"/>
        <w:spacing w:line="274" w:lineRule="exact"/>
        <w:ind w:left="350"/>
        <w:jc w:val="both"/>
      </w:pPr>
      <w:r>
        <w:t>«Презентация</w:t>
      </w:r>
      <w:r>
        <w:rPr>
          <w:spacing w:val="-11"/>
        </w:rPr>
        <w:t xml:space="preserve"> </w:t>
      </w:r>
      <w:r>
        <w:t>ElevatorPitch».</w:t>
      </w:r>
    </w:p>
    <w:p w14:paraId="552AFF1D">
      <w:pPr>
        <w:pStyle w:val="7"/>
        <w:spacing w:before="9"/>
        <w:ind w:left="0"/>
        <w:rPr>
          <w:sz w:val="21"/>
        </w:rPr>
      </w:pPr>
    </w:p>
    <w:p w14:paraId="5B673E49">
      <w:pPr>
        <w:pStyle w:val="10"/>
        <w:numPr>
          <w:ilvl w:val="0"/>
          <w:numId w:val="7"/>
        </w:numPr>
        <w:tabs>
          <w:tab w:val="left" w:pos="1099"/>
        </w:tabs>
        <w:spacing w:before="1" w:after="0" w:line="240" w:lineRule="auto"/>
        <w:ind w:left="1098" w:right="0" w:hanging="183"/>
        <w:jc w:val="left"/>
        <w:rPr>
          <w:sz w:val="24"/>
        </w:rPr>
      </w:pPr>
      <w:r>
        <w:rPr>
          <w:sz w:val="24"/>
        </w:rPr>
        <w:t>КЛАСС</w:t>
      </w:r>
    </w:p>
    <w:p w14:paraId="78844547">
      <w:pPr>
        <w:pStyle w:val="3"/>
        <w:numPr>
          <w:ilvl w:val="0"/>
          <w:numId w:val="6"/>
        </w:numPr>
        <w:tabs>
          <w:tab w:val="left" w:pos="778"/>
        </w:tabs>
        <w:spacing w:before="23" w:after="0" w:line="237" w:lineRule="auto"/>
        <w:ind w:left="777" w:right="401" w:hanging="428"/>
        <w:jc w:val="both"/>
      </w:pPr>
      <w:bookmarkStart w:id="34" w:name="5. Информационные технологии (разделы «Ц"/>
      <w:bookmarkEnd w:id="34"/>
      <w:bookmarkStart w:id="35" w:name="5. Информационные технологии (разделы «Ц"/>
      <w:bookmarkEnd w:id="35"/>
      <w:r>
        <w:t>Информационные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(разделы</w:t>
      </w:r>
      <w:r>
        <w:rPr>
          <w:spacing w:val="1"/>
        </w:rPr>
        <w:t xml:space="preserve"> </w:t>
      </w:r>
      <w:r>
        <w:t>«Цифровая</w:t>
      </w:r>
      <w:r>
        <w:rPr>
          <w:spacing w:val="1"/>
        </w:rPr>
        <w:t xml:space="preserve"> </w:t>
      </w:r>
      <w:r>
        <w:t>грамотность»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«Информационные</w:t>
      </w:r>
      <w:r>
        <w:rPr>
          <w:spacing w:val="1"/>
        </w:rPr>
        <w:t xml:space="preserve"> </w:t>
      </w:r>
      <w:r>
        <w:t>технологии»)</w:t>
      </w:r>
    </w:p>
    <w:p w14:paraId="6052338F">
      <w:pPr>
        <w:pStyle w:val="7"/>
        <w:ind w:left="350" w:right="404" w:firstLine="566"/>
        <w:jc w:val="both"/>
      </w:pPr>
      <w:r>
        <w:t>История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персонального</w:t>
      </w:r>
      <w:r>
        <w:rPr>
          <w:spacing w:val="1"/>
        </w:rPr>
        <w:t xml:space="preserve"> </w:t>
      </w:r>
      <w:r>
        <w:t>компьютера.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процессов.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информацией.</w:t>
      </w:r>
      <w:r>
        <w:rPr>
          <w:spacing w:val="1"/>
        </w:rPr>
        <w:t xml:space="preserve"> </w:t>
      </w:r>
      <w:r>
        <w:t>Архитектура</w:t>
      </w:r>
      <w:r>
        <w:rPr>
          <w:spacing w:val="1"/>
        </w:rPr>
        <w:t xml:space="preserve"> </w:t>
      </w:r>
      <w:r>
        <w:t>Неймана.</w:t>
      </w:r>
      <w:r>
        <w:rPr>
          <w:spacing w:val="1"/>
        </w:rPr>
        <w:t xml:space="preserve"> </w:t>
      </w:r>
      <w:r>
        <w:t>Программное обеспечение. Виды программного обеспечения. Пользовательский интерфейс. Работа с</w:t>
      </w:r>
      <w:r>
        <w:rPr>
          <w:spacing w:val="1"/>
        </w:rPr>
        <w:t xml:space="preserve"> </w:t>
      </w:r>
      <w:r>
        <w:t>поисковыми системами. Повторение видов информации, форматирования, редактирования текста и</w:t>
      </w:r>
      <w:r>
        <w:rPr>
          <w:spacing w:val="1"/>
        </w:rPr>
        <w:t xml:space="preserve"> </w:t>
      </w:r>
      <w:r>
        <w:rPr>
          <w:spacing w:val="-1"/>
        </w:rPr>
        <w:t>работы в облачном сервисе Google. Изучение новых функций Google Документов для форматирования</w:t>
      </w:r>
      <w:r>
        <w:rPr>
          <w:spacing w:val="-57"/>
        </w:rPr>
        <w:t xml:space="preserve"> </w:t>
      </w:r>
      <w:r>
        <w:t>текста.</w:t>
      </w:r>
      <w:r>
        <w:rPr>
          <w:spacing w:val="7"/>
        </w:rPr>
        <w:t xml:space="preserve"> </w:t>
      </w:r>
      <w:r>
        <w:t>Виды</w:t>
      </w:r>
      <w:r>
        <w:rPr>
          <w:spacing w:val="5"/>
        </w:rPr>
        <w:t xml:space="preserve"> </w:t>
      </w:r>
      <w:r>
        <w:t>презентаций.</w:t>
      </w:r>
      <w:r>
        <w:rPr>
          <w:spacing w:val="3"/>
        </w:rPr>
        <w:t xml:space="preserve"> </w:t>
      </w:r>
      <w:r>
        <w:t>Совместный</w:t>
      </w:r>
      <w:r>
        <w:rPr>
          <w:spacing w:val="9"/>
        </w:rPr>
        <w:t xml:space="preserve"> </w:t>
      </w:r>
      <w:r>
        <w:t>доступ</w:t>
      </w:r>
      <w:r>
        <w:rPr>
          <w:spacing w:val="12"/>
        </w:rPr>
        <w:t xml:space="preserve"> </w:t>
      </w:r>
      <w:r>
        <w:t>к презентации</w:t>
      </w:r>
      <w:r>
        <w:rPr>
          <w:spacing w:val="-6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Google.</w:t>
      </w:r>
    </w:p>
    <w:p w14:paraId="1EE66396">
      <w:pPr>
        <w:pStyle w:val="3"/>
        <w:numPr>
          <w:ilvl w:val="0"/>
          <w:numId w:val="6"/>
        </w:numPr>
        <w:tabs>
          <w:tab w:val="left" w:pos="778"/>
        </w:tabs>
        <w:spacing w:before="0" w:after="0" w:line="242" w:lineRule="auto"/>
        <w:ind w:left="777" w:right="416" w:hanging="428"/>
        <w:jc w:val="both"/>
      </w:pPr>
      <w:bookmarkStart w:id="36" w:name="6. Графический модуль Turtle в языке про"/>
      <w:bookmarkEnd w:id="36"/>
      <w:bookmarkStart w:id="37" w:name="6. Графический модуль Turtle в языке про"/>
      <w:bookmarkEnd w:id="37"/>
      <w:r>
        <w:t>Графический</w:t>
      </w:r>
      <w:r>
        <w:rPr>
          <w:spacing w:val="1"/>
        </w:rPr>
        <w:t xml:space="preserve"> </w:t>
      </w:r>
      <w:r>
        <w:t>модуль</w:t>
      </w:r>
      <w:r>
        <w:rPr>
          <w:spacing w:val="1"/>
        </w:rPr>
        <w:t xml:space="preserve"> </w:t>
      </w:r>
      <w:r>
        <w:t>Turtle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Python</w:t>
      </w:r>
      <w:r>
        <w:rPr>
          <w:spacing w:val="1"/>
        </w:rPr>
        <w:t xml:space="preserve"> </w:t>
      </w:r>
      <w:r>
        <w:t>(раздел</w:t>
      </w:r>
      <w:r>
        <w:rPr>
          <w:spacing w:val="1"/>
        </w:rPr>
        <w:t xml:space="preserve"> </w:t>
      </w:r>
      <w:r>
        <w:t>«Алгоритмы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программирование»)</w:t>
      </w:r>
    </w:p>
    <w:p w14:paraId="565B6CDF">
      <w:pPr>
        <w:pStyle w:val="7"/>
        <w:ind w:left="350" w:right="404" w:firstLine="566"/>
        <w:jc w:val="both"/>
      </w:pPr>
      <w:r>
        <w:t>Подключение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Turtle.</w:t>
      </w:r>
      <w:r>
        <w:rPr>
          <w:spacing w:val="1"/>
        </w:rPr>
        <w:t xml:space="preserve"> </w:t>
      </w:r>
      <w:r>
        <w:t>Объект.</w:t>
      </w:r>
      <w:r>
        <w:rPr>
          <w:spacing w:val="1"/>
        </w:rPr>
        <w:t xml:space="preserve"> </w:t>
      </w:r>
      <w:r>
        <w:t>Метод.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команды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черепашкой.</w:t>
      </w:r>
      <w:r>
        <w:rPr>
          <w:spacing w:val="1"/>
        </w:rPr>
        <w:t xml:space="preserve"> </w:t>
      </w:r>
      <w:r>
        <w:t>Заливка замкнутых многоугольников. Рисование окружности. Изменение внешности черепашки при</w:t>
      </w:r>
      <w:r>
        <w:rPr>
          <w:spacing w:val="1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команды Shape.</w:t>
      </w:r>
      <w:r>
        <w:rPr>
          <w:spacing w:val="9"/>
        </w:rPr>
        <w:t xml:space="preserve"> </w:t>
      </w:r>
      <w:r>
        <w:t>Управление</w:t>
      </w:r>
      <w:r>
        <w:rPr>
          <w:spacing w:val="-2"/>
        </w:rPr>
        <w:t xml:space="preserve"> </w:t>
      </w:r>
      <w:r>
        <w:t>несколькими</w:t>
      </w:r>
      <w:r>
        <w:rPr>
          <w:spacing w:val="3"/>
        </w:rPr>
        <w:t xml:space="preserve"> </w:t>
      </w:r>
      <w:r>
        <w:t>черепашками.</w:t>
      </w:r>
    </w:p>
    <w:p w14:paraId="19AAAE59">
      <w:pPr>
        <w:pStyle w:val="3"/>
        <w:numPr>
          <w:ilvl w:val="0"/>
          <w:numId w:val="6"/>
        </w:numPr>
        <w:tabs>
          <w:tab w:val="left" w:pos="778"/>
        </w:tabs>
        <w:spacing w:before="0" w:after="0" w:line="273" w:lineRule="exact"/>
        <w:ind w:left="777" w:right="0" w:hanging="428"/>
        <w:jc w:val="both"/>
      </w:pPr>
      <w:bookmarkStart w:id="38" w:name="7. Функции и события на примере модуля T"/>
      <w:bookmarkEnd w:id="38"/>
      <w:bookmarkStart w:id="39" w:name="7. Функции и события на примере модуля T"/>
      <w:bookmarkEnd w:id="39"/>
      <w:r>
        <w:t>Функции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события</w:t>
      </w:r>
      <w:r>
        <w:rPr>
          <w:spacing w:val="18"/>
        </w:rPr>
        <w:t xml:space="preserve"> </w:t>
      </w:r>
      <w:r>
        <w:t>на</w:t>
      </w:r>
      <w:r>
        <w:rPr>
          <w:spacing w:val="23"/>
        </w:rPr>
        <w:t xml:space="preserve"> </w:t>
      </w:r>
      <w:r>
        <w:t>примере</w:t>
      </w:r>
      <w:r>
        <w:rPr>
          <w:spacing w:val="23"/>
        </w:rPr>
        <w:t xml:space="preserve"> </w:t>
      </w:r>
      <w:r>
        <w:t>модуля</w:t>
      </w:r>
      <w:r>
        <w:rPr>
          <w:spacing w:val="27"/>
        </w:rPr>
        <w:t xml:space="preserve"> </w:t>
      </w:r>
      <w:r>
        <w:t>Turtle</w:t>
      </w:r>
      <w:r>
        <w:rPr>
          <w:spacing w:val="22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языке</w:t>
      </w:r>
      <w:r>
        <w:rPr>
          <w:spacing w:val="22"/>
        </w:rPr>
        <w:t xml:space="preserve"> </w:t>
      </w:r>
      <w:r>
        <w:t>программирования</w:t>
      </w:r>
      <w:r>
        <w:rPr>
          <w:spacing w:val="28"/>
        </w:rPr>
        <w:t xml:space="preserve"> </w:t>
      </w:r>
      <w:r>
        <w:t>Python(раздел</w:t>
      </w:r>
    </w:p>
    <w:p w14:paraId="0D83C8C0">
      <w:pPr>
        <w:spacing w:before="0" w:line="271" w:lineRule="exact"/>
        <w:ind w:left="777" w:right="0" w:firstLine="0"/>
        <w:jc w:val="both"/>
        <w:rPr>
          <w:b/>
          <w:sz w:val="24"/>
        </w:rPr>
      </w:pPr>
      <w:r>
        <w:rPr>
          <w:b/>
          <w:sz w:val="24"/>
        </w:rPr>
        <w:t>«Алгоритмы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программирование»)</w:t>
      </w:r>
    </w:p>
    <w:p w14:paraId="47B69ABA">
      <w:pPr>
        <w:pStyle w:val="7"/>
        <w:ind w:left="350" w:right="410" w:firstLine="566"/>
        <w:jc w:val="both"/>
      </w:pPr>
      <w:r>
        <w:t>Повторение: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модуля</w:t>
      </w:r>
      <w:r>
        <w:rPr>
          <w:spacing w:val="1"/>
        </w:rPr>
        <w:t xml:space="preserve"> </w:t>
      </w:r>
      <w:r>
        <w:t>Turtle.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Глобальные и</w:t>
      </w:r>
      <w:r>
        <w:rPr>
          <w:spacing w:val="1"/>
        </w:rPr>
        <w:t xml:space="preserve"> </w:t>
      </w:r>
      <w:r>
        <w:t>локальные переменные.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«экран».</w:t>
      </w:r>
      <w:r>
        <w:rPr>
          <w:spacing w:val="1"/>
        </w:rPr>
        <w:t xml:space="preserve"> </w:t>
      </w:r>
      <w:r>
        <w:t>Событие.</w:t>
      </w:r>
      <w:r>
        <w:rPr>
          <w:spacing w:val="1"/>
        </w:rPr>
        <w:t xml:space="preserve"> </w:t>
      </w:r>
      <w:r>
        <w:t>Работа с событиями.</w:t>
      </w:r>
      <w:r>
        <w:rPr>
          <w:spacing w:val="1"/>
        </w:rPr>
        <w:t xml:space="preserve"> </w:t>
      </w:r>
      <w:r>
        <w:t>Фракталы.</w:t>
      </w:r>
      <w:r>
        <w:rPr>
          <w:spacing w:val="-2"/>
        </w:rPr>
        <w:t xml:space="preserve"> </w:t>
      </w:r>
      <w:r>
        <w:t>Рекурсия.</w:t>
      </w:r>
      <w:r>
        <w:rPr>
          <w:spacing w:val="12"/>
        </w:rPr>
        <w:t xml:space="preserve"> </w:t>
      </w:r>
      <w:r>
        <w:t>Кривая</w:t>
      </w:r>
      <w:r>
        <w:rPr>
          <w:spacing w:val="2"/>
        </w:rPr>
        <w:t xml:space="preserve"> </w:t>
      </w:r>
      <w:r>
        <w:t>Коха.</w:t>
      </w:r>
    </w:p>
    <w:p w14:paraId="6CF38E69">
      <w:pPr>
        <w:pStyle w:val="3"/>
        <w:numPr>
          <w:ilvl w:val="0"/>
          <w:numId w:val="6"/>
        </w:numPr>
        <w:tabs>
          <w:tab w:val="left" w:pos="778"/>
        </w:tabs>
        <w:spacing w:before="0" w:after="0" w:line="272" w:lineRule="exact"/>
        <w:ind w:left="777" w:right="0" w:hanging="428"/>
        <w:jc w:val="both"/>
      </w:pPr>
      <w:bookmarkStart w:id="40" w:name="8. Элементы алгебры логики (раздел «Теор"/>
      <w:bookmarkEnd w:id="40"/>
      <w:bookmarkStart w:id="41" w:name="8. Элементы алгебры логики (раздел «Теор"/>
      <w:bookmarkEnd w:id="41"/>
      <w:r>
        <w:t>Элементы</w:t>
      </w:r>
      <w:r>
        <w:rPr>
          <w:spacing w:val="-8"/>
        </w:rPr>
        <w:t xml:space="preserve"> </w:t>
      </w:r>
      <w:r>
        <w:t>алгебры</w:t>
      </w:r>
      <w:r>
        <w:rPr>
          <w:spacing w:val="-13"/>
        </w:rPr>
        <w:t xml:space="preserve"> </w:t>
      </w:r>
      <w:r>
        <w:t>логики</w:t>
      </w:r>
      <w:r>
        <w:rPr>
          <w:spacing w:val="-11"/>
        </w:rPr>
        <w:t xml:space="preserve"> </w:t>
      </w:r>
      <w:r>
        <w:t>(раздел</w:t>
      </w:r>
      <w:r>
        <w:rPr>
          <w:spacing w:val="-12"/>
        </w:rPr>
        <w:t xml:space="preserve"> </w:t>
      </w:r>
      <w:r>
        <w:t>«Теоретические</w:t>
      </w:r>
      <w:r>
        <w:rPr>
          <w:spacing w:val="-8"/>
        </w:rPr>
        <w:t xml:space="preserve"> </w:t>
      </w:r>
      <w:r>
        <w:t>основы</w:t>
      </w:r>
      <w:r>
        <w:rPr>
          <w:spacing w:val="-12"/>
        </w:rPr>
        <w:t xml:space="preserve"> </w:t>
      </w:r>
      <w:r>
        <w:t>информатики»)</w:t>
      </w:r>
    </w:p>
    <w:p w14:paraId="1AA8763A">
      <w:pPr>
        <w:pStyle w:val="7"/>
        <w:ind w:left="350" w:right="408" w:firstLine="566"/>
        <w:jc w:val="both"/>
      </w:pPr>
      <w:r>
        <w:rPr>
          <w:spacing w:val="-1"/>
        </w:rPr>
        <w:t>Электронное</w:t>
      </w:r>
      <w:r>
        <w:rPr>
          <w:spacing w:val="-12"/>
        </w:rPr>
        <w:t xml:space="preserve"> </w:t>
      </w:r>
      <w:r>
        <w:rPr>
          <w:spacing w:val="-1"/>
        </w:rPr>
        <w:t>устройство.</w:t>
      </w:r>
      <w:r>
        <w:rPr>
          <w:spacing w:val="-9"/>
        </w:rPr>
        <w:t xml:space="preserve"> </w:t>
      </w:r>
      <w:r>
        <w:rPr>
          <w:spacing w:val="-1"/>
        </w:rPr>
        <w:t>Логическое</w:t>
      </w:r>
      <w:r>
        <w:rPr>
          <w:spacing w:val="-16"/>
        </w:rPr>
        <w:t xml:space="preserve"> </w:t>
      </w:r>
      <w:r>
        <w:rPr>
          <w:spacing w:val="-1"/>
        </w:rPr>
        <w:t>высказывание.</w:t>
      </w:r>
      <w:r>
        <w:rPr>
          <w:spacing w:val="-8"/>
        </w:rPr>
        <w:t xml:space="preserve"> </w:t>
      </w:r>
      <w:r>
        <w:rPr>
          <w:spacing w:val="-1"/>
        </w:rPr>
        <w:t>Логические</w:t>
      </w:r>
      <w:r>
        <w:rPr>
          <w:spacing w:val="-11"/>
        </w:rPr>
        <w:t xml:space="preserve"> </w:t>
      </w:r>
      <w:r>
        <w:t>операции</w:t>
      </w:r>
      <w:r>
        <w:rPr>
          <w:spacing w:val="-1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выражения.</w:t>
      </w:r>
      <w:r>
        <w:rPr>
          <w:spacing w:val="-13"/>
        </w:rPr>
        <w:t xml:space="preserve"> </w:t>
      </w:r>
      <w:r>
        <w:t>Таблица</w:t>
      </w:r>
      <w:r>
        <w:rPr>
          <w:spacing w:val="-57"/>
        </w:rPr>
        <w:t xml:space="preserve"> </w:t>
      </w:r>
      <w:r>
        <w:rPr>
          <w:spacing w:val="-1"/>
        </w:rPr>
        <w:t>истинности</w:t>
      </w:r>
      <w:r>
        <w:rPr>
          <w:spacing w:val="-13"/>
        </w:rPr>
        <w:t xml:space="preserve"> </w:t>
      </w:r>
      <w:r>
        <w:rPr>
          <w:spacing w:val="-1"/>
        </w:rPr>
        <w:t>для</w:t>
      </w:r>
      <w:r>
        <w:rPr>
          <w:spacing w:val="-21"/>
        </w:rPr>
        <w:t xml:space="preserve"> </w:t>
      </w:r>
      <w:r>
        <w:rPr>
          <w:spacing w:val="-1"/>
        </w:rPr>
        <w:t>логического</w:t>
      </w:r>
      <w:r>
        <w:rPr>
          <w:spacing w:val="-15"/>
        </w:rPr>
        <w:t xml:space="preserve"> </w:t>
      </w:r>
      <w:r>
        <w:rPr>
          <w:spacing w:val="-1"/>
        </w:rPr>
        <w:t>выражения.</w:t>
      </w:r>
      <w:r>
        <w:rPr>
          <w:spacing w:val="-13"/>
        </w:rPr>
        <w:t xml:space="preserve"> </w:t>
      </w:r>
      <w:r>
        <w:rPr>
          <w:spacing w:val="-1"/>
        </w:rPr>
        <w:t>Логические</w:t>
      </w:r>
      <w:r>
        <w:rPr>
          <w:spacing w:val="-16"/>
        </w:rPr>
        <w:t xml:space="preserve"> </w:t>
      </w:r>
      <w:r>
        <w:rPr>
          <w:spacing w:val="-1"/>
        </w:rPr>
        <w:t>элементы.</w:t>
      </w:r>
      <w:r>
        <w:rPr>
          <w:spacing w:val="-13"/>
        </w:rPr>
        <w:t xml:space="preserve"> </w:t>
      </w:r>
      <w:r>
        <w:rPr>
          <w:spacing w:val="-1"/>
        </w:rPr>
        <w:t>Построение</w:t>
      </w:r>
      <w:r>
        <w:rPr>
          <w:spacing w:val="20"/>
        </w:rPr>
        <w:t xml:space="preserve"> </w:t>
      </w:r>
      <w:r>
        <w:rPr>
          <w:spacing w:val="-1"/>
        </w:rPr>
        <w:t>логических</w:t>
      </w:r>
      <w:r>
        <w:rPr>
          <w:spacing w:val="-26"/>
        </w:rPr>
        <w:t xml:space="preserve"> </w:t>
      </w:r>
      <w:r>
        <w:rPr>
          <w:spacing w:val="-1"/>
        </w:rPr>
        <w:t>схем.Алгоритм</w:t>
      </w:r>
      <w:r>
        <w:rPr>
          <w:spacing w:val="-57"/>
        </w:rPr>
        <w:t xml:space="preserve"> </w:t>
      </w:r>
      <w:r>
        <w:t>построения</w:t>
      </w:r>
      <w:r>
        <w:rPr>
          <w:spacing w:val="-2"/>
        </w:rPr>
        <w:t xml:space="preserve"> </w:t>
      </w:r>
      <w:r>
        <w:t>логической схемы.</w:t>
      </w:r>
    </w:p>
    <w:p w14:paraId="48E94A80">
      <w:pPr>
        <w:pStyle w:val="7"/>
        <w:spacing w:before="2"/>
        <w:ind w:left="0"/>
        <w:rPr>
          <w:sz w:val="23"/>
        </w:rPr>
      </w:pPr>
    </w:p>
    <w:p w14:paraId="068F8377">
      <w:pPr>
        <w:pStyle w:val="10"/>
        <w:numPr>
          <w:ilvl w:val="0"/>
          <w:numId w:val="7"/>
        </w:numPr>
        <w:tabs>
          <w:tab w:val="left" w:pos="1099"/>
        </w:tabs>
        <w:spacing w:before="0" w:after="0" w:line="240" w:lineRule="auto"/>
        <w:ind w:left="1098" w:right="0" w:hanging="183"/>
        <w:jc w:val="left"/>
        <w:rPr>
          <w:sz w:val="24"/>
        </w:rPr>
      </w:pPr>
      <w:r>
        <w:rPr>
          <w:sz w:val="24"/>
        </w:rPr>
        <w:t>КЛАСС</w:t>
      </w:r>
    </w:p>
    <w:p w14:paraId="5D44FFC1">
      <w:pPr>
        <w:pStyle w:val="3"/>
        <w:numPr>
          <w:ilvl w:val="0"/>
          <w:numId w:val="6"/>
        </w:numPr>
        <w:tabs>
          <w:tab w:val="left" w:pos="778"/>
        </w:tabs>
        <w:spacing w:before="17" w:after="0" w:line="272" w:lineRule="exact"/>
        <w:ind w:left="777" w:right="0" w:hanging="428"/>
        <w:jc w:val="both"/>
      </w:pPr>
      <w:bookmarkStart w:id="42" w:name="9. Современные цифровые технологии (разд"/>
      <w:bookmarkEnd w:id="42"/>
      <w:bookmarkStart w:id="43" w:name="9. Современные цифровые технологии (разд"/>
      <w:bookmarkEnd w:id="43"/>
      <w:r>
        <w:rPr>
          <w:spacing w:val="-1"/>
        </w:rPr>
        <w:t>Современные</w:t>
      </w:r>
      <w:r>
        <w:rPr>
          <w:spacing w:val="-11"/>
        </w:rPr>
        <w:t xml:space="preserve"> </w:t>
      </w:r>
      <w:r>
        <w:t>цифровые</w:t>
      </w:r>
      <w:r>
        <w:rPr>
          <w:spacing w:val="-14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(раздел</w:t>
      </w:r>
      <w:r>
        <w:rPr>
          <w:spacing w:val="-14"/>
        </w:rPr>
        <w:t xml:space="preserve"> </w:t>
      </w:r>
      <w:r>
        <w:t>«Информационные</w:t>
      </w:r>
      <w:r>
        <w:rPr>
          <w:spacing w:val="-8"/>
        </w:rPr>
        <w:t xml:space="preserve"> </w:t>
      </w:r>
      <w:r>
        <w:t>технологии»)</w:t>
      </w:r>
    </w:p>
    <w:p w14:paraId="04B1A0D4">
      <w:pPr>
        <w:pStyle w:val="7"/>
        <w:ind w:left="350" w:right="406" w:firstLine="566"/>
        <w:jc w:val="both"/>
      </w:pPr>
      <w:r>
        <w:t>Повторение: информационные технологии. Документооборот. Электронный документооборот.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документами.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документооборота.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недостатки</w:t>
      </w:r>
      <w:r>
        <w:rPr>
          <w:spacing w:val="8"/>
        </w:rPr>
        <w:t xml:space="preserve"> </w:t>
      </w:r>
      <w:r>
        <w:t>бумажного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электронного</w:t>
      </w:r>
      <w:r>
        <w:rPr>
          <w:spacing w:val="17"/>
        </w:rPr>
        <w:t xml:space="preserve"> </w:t>
      </w:r>
      <w:r>
        <w:t>документооборота.</w:t>
      </w:r>
    </w:p>
    <w:p w14:paraId="6155FFFE">
      <w:pPr>
        <w:pStyle w:val="7"/>
        <w:ind w:left="350" w:right="408" w:firstLine="566"/>
        <w:jc w:val="both"/>
      </w:pPr>
      <w:r>
        <w:t>Проверка</w:t>
      </w:r>
      <w:r>
        <w:rPr>
          <w:spacing w:val="1"/>
        </w:rPr>
        <w:t xml:space="preserve"> </w:t>
      </w:r>
      <w:r>
        <w:t>подлинности.</w:t>
      </w:r>
      <w:r>
        <w:rPr>
          <w:spacing w:val="1"/>
        </w:rPr>
        <w:t xml:space="preserve"> </w:t>
      </w:r>
      <w:r>
        <w:t>Электронная</w:t>
      </w:r>
      <w:r>
        <w:rPr>
          <w:spacing w:val="1"/>
        </w:rPr>
        <w:t xml:space="preserve"> </w:t>
      </w:r>
      <w:r>
        <w:t>цифровая</w:t>
      </w:r>
      <w:r>
        <w:rPr>
          <w:spacing w:val="1"/>
        </w:rPr>
        <w:t xml:space="preserve"> </w:t>
      </w:r>
      <w:r>
        <w:t>подпись.</w:t>
      </w:r>
      <w:r>
        <w:rPr>
          <w:spacing w:val="1"/>
        </w:rPr>
        <w:t xml:space="preserve"> </w:t>
      </w:r>
      <w:r>
        <w:t>Компьютерная</w:t>
      </w:r>
      <w:r>
        <w:rPr>
          <w:spacing w:val="1"/>
        </w:rPr>
        <w:t xml:space="preserve"> </w:t>
      </w:r>
      <w:r>
        <w:t>графика.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графической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компьютере.</w:t>
      </w:r>
      <w:r>
        <w:rPr>
          <w:spacing w:val="1"/>
        </w:rPr>
        <w:t xml:space="preserve"> </w:t>
      </w:r>
      <w:r>
        <w:t>Отличия</w:t>
      </w:r>
      <w:r>
        <w:rPr>
          <w:spacing w:val="1"/>
        </w:rPr>
        <w:t xml:space="preserve"> </w:t>
      </w:r>
      <w:r>
        <w:t>растровой</w:t>
      </w:r>
      <w:r>
        <w:rPr>
          <w:spacing w:val="1"/>
        </w:rPr>
        <w:t xml:space="preserve"> </w:t>
      </w:r>
      <w:r>
        <w:t>графики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векторной.</w:t>
      </w:r>
      <w:r>
        <w:rPr>
          <w:spacing w:val="1"/>
        </w:rPr>
        <w:t xml:space="preserve"> </w:t>
      </w:r>
      <w:r>
        <w:t>Преимущества и недостатки растровой и векторной графики. Трѐхмерная графика. Программы для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компьютерной</w:t>
      </w:r>
      <w:r>
        <w:rPr>
          <w:spacing w:val="1"/>
        </w:rPr>
        <w:t xml:space="preserve"> </w:t>
      </w:r>
      <w:r>
        <w:t>графики.</w:t>
      </w:r>
      <w:r>
        <w:rPr>
          <w:spacing w:val="1"/>
        </w:rPr>
        <w:t xml:space="preserve"> </w:t>
      </w:r>
      <w:r>
        <w:t>UX/UI-дизайн.</w:t>
      </w:r>
      <w:r>
        <w:rPr>
          <w:spacing w:val="1"/>
        </w:rPr>
        <w:t xml:space="preserve"> </w:t>
      </w:r>
      <w:r>
        <w:t>Трѐхмерная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координат.</w:t>
      </w:r>
      <w:r>
        <w:rPr>
          <w:spacing w:val="1"/>
        </w:rPr>
        <w:t xml:space="preserve"> </w:t>
      </w:r>
      <w:r>
        <w:t>Интерфейс</w:t>
      </w:r>
      <w:r>
        <w:rPr>
          <w:spacing w:val="1"/>
        </w:rPr>
        <w:t xml:space="preserve"> </w:t>
      </w:r>
      <w:r>
        <w:t>Tinkercad.</w:t>
      </w:r>
    </w:p>
    <w:p w14:paraId="2B54C979">
      <w:pPr>
        <w:pStyle w:val="3"/>
        <w:numPr>
          <w:ilvl w:val="0"/>
          <w:numId w:val="8"/>
        </w:numPr>
        <w:tabs>
          <w:tab w:val="left" w:pos="778"/>
        </w:tabs>
        <w:spacing w:before="7" w:after="0" w:line="242" w:lineRule="auto"/>
        <w:ind w:left="777" w:right="1114" w:hanging="428"/>
        <w:jc w:val="both"/>
      </w:pPr>
      <w:bookmarkStart w:id="44" w:name="1. Структуры данных (разделы «Теоретичес"/>
      <w:bookmarkEnd w:id="44"/>
      <w:bookmarkStart w:id="45" w:name="1. Структуры данных (разделы «Теоретичес"/>
      <w:bookmarkEnd w:id="45"/>
      <w:r>
        <w:t>Структуры данных (разделы «Теоретические основы информатики» и «Алгоритмы и</w:t>
      </w:r>
      <w:r>
        <w:rPr>
          <w:spacing w:val="-57"/>
        </w:rPr>
        <w:t xml:space="preserve"> </w:t>
      </w:r>
      <w:r>
        <w:t>программирование»)</w:t>
      </w:r>
    </w:p>
    <w:p w14:paraId="7891906B">
      <w:pPr>
        <w:pStyle w:val="7"/>
        <w:ind w:left="350" w:right="423" w:firstLine="566"/>
        <w:jc w:val="both"/>
      </w:pPr>
      <w:r>
        <w:t>Базы данных. Системы управления базами данных (СУБД). Запросы. Структурированные и</w:t>
      </w:r>
      <w:r>
        <w:rPr>
          <w:spacing w:val="1"/>
        </w:rPr>
        <w:t xml:space="preserve"> </w:t>
      </w:r>
      <w:r>
        <w:t>неструктурированные данные. Работа с большими данными. Причины структурирования данных.</w:t>
      </w:r>
      <w:r>
        <w:rPr>
          <w:spacing w:val="1"/>
        </w:rPr>
        <w:t xml:space="preserve"> </w:t>
      </w:r>
      <w:r>
        <w:t>Реляционная база данных. Виды баз данных по способу организации данных. Виды баз данных по</w:t>
      </w:r>
      <w:r>
        <w:rPr>
          <w:spacing w:val="1"/>
        </w:rPr>
        <w:t xml:space="preserve"> </w:t>
      </w:r>
      <w:r>
        <w:t>способу</w:t>
      </w:r>
      <w:r>
        <w:rPr>
          <w:spacing w:val="-11"/>
        </w:rPr>
        <w:t xml:space="preserve"> </w:t>
      </w:r>
      <w:r>
        <w:t>хранения.</w:t>
      </w:r>
      <w:r>
        <w:rPr>
          <w:spacing w:val="11"/>
        </w:rPr>
        <w:t xml:space="preserve"> </w:t>
      </w:r>
      <w:r>
        <w:t>Функции</w:t>
      </w:r>
      <w:r>
        <w:rPr>
          <w:spacing w:val="14"/>
        </w:rPr>
        <w:t xml:space="preserve"> </w:t>
      </w:r>
      <w:r>
        <w:t>str()</w:t>
      </w:r>
      <w:r>
        <w:rPr>
          <w:spacing w:val="10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int().</w:t>
      </w:r>
      <w:r>
        <w:rPr>
          <w:spacing w:val="10"/>
        </w:rPr>
        <w:t xml:space="preserve"> </w:t>
      </w:r>
      <w:r>
        <w:t>Методы</w:t>
      </w:r>
      <w:r>
        <w:rPr>
          <w:spacing w:val="14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работы</w:t>
      </w:r>
      <w:r>
        <w:rPr>
          <w:spacing w:val="6"/>
        </w:rPr>
        <w:t xml:space="preserve"> </w:t>
      </w:r>
      <w:r>
        <w:t>со</w:t>
      </w:r>
      <w:r>
        <w:rPr>
          <w:spacing w:val="16"/>
        </w:rPr>
        <w:t xml:space="preserve"> </w:t>
      </w:r>
      <w:r>
        <w:t>строками.</w:t>
      </w:r>
      <w:r>
        <w:rPr>
          <w:spacing w:val="6"/>
        </w:rPr>
        <w:t xml:space="preserve"> </w:t>
      </w:r>
      <w:r>
        <w:t>Создание</w:t>
      </w:r>
      <w:r>
        <w:rPr>
          <w:spacing w:val="8"/>
        </w:rPr>
        <w:t xml:space="preserve"> </w:t>
      </w:r>
      <w:r>
        <w:t>списка</w:t>
      </w:r>
      <w:r>
        <w:rPr>
          <w:spacing w:val="12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Python.</w:t>
      </w:r>
    </w:p>
    <w:p w14:paraId="65DA1A22">
      <w:pPr>
        <w:spacing w:after="0"/>
        <w:jc w:val="both"/>
        <w:sectPr>
          <w:pgSz w:w="11910" w:h="16840"/>
          <w:pgMar w:top="420" w:right="140" w:bottom="500" w:left="500" w:header="0" w:footer="222" w:gutter="0"/>
          <w:cols w:space="720" w:num="1"/>
        </w:sectPr>
      </w:pPr>
    </w:p>
    <w:p w14:paraId="78629037">
      <w:pPr>
        <w:pStyle w:val="7"/>
        <w:spacing w:before="76" w:line="235" w:lineRule="auto"/>
        <w:ind w:left="350" w:right="405"/>
        <w:jc w:val="both"/>
      </w:pPr>
      <w:r>
        <w:t>Действия над элементами списка. Функцииappend(), remove(). Объединение списков. Циклический</w:t>
      </w:r>
      <w:r>
        <w:rPr>
          <w:spacing w:val="1"/>
        </w:rPr>
        <w:t xml:space="preserve"> </w:t>
      </w:r>
      <w:r>
        <w:t>просмотр</w:t>
      </w:r>
      <w:r>
        <w:rPr>
          <w:spacing w:val="1"/>
        </w:rPr>
        <w:t xml:space="preserve"> </w:t>
      </w:r>
      <w:r>
        <w:t>списка.</w:t>
      </w:r>
      <w:r>
        <w:rPr>
          <w:spacing w:val="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списков.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списка.</w:t>
      </w:r>
      <w:r>
        <w:rPr>
          <w:spacing w:val="1"/>
        </w:rPr>
        <w:t xml:space="preserve"> </w:t>
      </w:r>
      <w:r>
        <w:t>Обработка</w:t>
      </w:r>
      <w:r>
        <w:rPr>
          <w:spacing w:val="1"/>
        </w:rPr>
        <w:t xml:space="preserve"> </w:t>
      </w:r>
      <w:r>
        <w:t>списков.</w:t>
      </w:r>
      <w:r>
        <w:rPr>
          <w:spacing w:val="1"/>
        </w:rPr>
        <w:t xml:space="preserve"> </w:t>
      </w:r>
      <w:r>
        <w:t>Сравнение</w:t>
      </w:r>
      <w:r>
        <w:rPr>
          <w:spacing w:val="-57"/>
        </w:rPr>
        <w:t xml:space="preserve"> </w:t>
      </w:r>
      <w:r>
        <w:t>списков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словарей.</w:t>
      </w:r>
    </w:p>
    <w:p w14:paraId="19AFC6E9">
      <w:pPr>
        <w:pStyle w:val="3"/>
        <w:numPr>
          <w:ilvl w:val="0"/>
          <w:numId w:val="8"/>
        </w:numPr>
        <w:tabs>
          <w:tab w:val="left" w:pos="778"/>
        </w:tabs>
        <w:spacing w:before="27" w:after="0" w:line="237" w:lineRule="auto"/>
        <w:ind w:left="777" w:right="411" w:hanging="428"/>
        <w:jc w:val="both"/>
      </w:pPr>
      <w:bookmarkStart w:id="46" w:name="2. Списки и словари в языке программиров"/>
      <w:bookmarkEnd w:id="46"/>
      <w:bookmarkStart w:id="47" w:name="2. Списки и словари в языке программиров"/>
      <w:bookmarkEnd w:id="47"/>
      <w:r>
        <w:t>Списки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словари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языке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Python</w:t>
      </w:r>
      <w:r>
        <w:rPr>
          <w:spacing w:val="1"/>
        </w:rPr>
        <w:t xml:space="preserve"> </w:t>
      </w:r>
      <w:r>
        <w:t>(раздел</w:t>
      </w:r>
      <w:r>
        <w:rPr>
          <w:spacing w:val="1"/>
        </w:rPr>
        <w:t xml:space="preserve"> </w:t>
      </w:r>
      <w:r>
        <w:t>«Алгоритмы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программирование»)</w:t>
      </w:r>
    </w:p>
    <w:p w14:paraId="1AA0E924">
      <w:pPr>
        <w:pStyle w:val="7"/>
        <w:ind w:left="350" w:right="417" w:firstLine="566"/>
        <w:jc w:val="both"/>
      </w:pPr>
      <w:r>
        <w:t>Словарь. Создание словаря в Python. Добавление новой записи в словарь. Вывод значения по</w:t>
      </w:r>
      <w:r>
        <w:rPr>
          <w:spacing w:val="1"/>
        </w:rPr>
        <w:t xml:space="preserve"> </w:t>
      </w:r>
      <w:r>
        <w:rPr>
          <w:spacing w:val="-1"/>
        </w:rPr>
        <w:t>ключу.</w:t>
      </w:r>
      <w:r>
        <w:rPr>
          <w:spacing w:val="-2"/>
        </w:rPr>
        <w:t xml:space="preserve"> </w:t>
      </w:r>
      <w:r>
        <w:rPr>
          <w:spacing w:val="-1"/>
        </w:rPr>
        <w:t>Замена</w:t>
      </w:r>
      <w:r>
        <w:rPr>
          <w:spacing w:val="-12"/>
        </w:rPr>
        <w:t xml:space="preserve"> </w:t>
      </w:r>
      <w:r>
        <w:rPr>
          <w:spacing w:val="-1"/>
        </w:rPr>
        <w:t>элемента</w:t>
      </w:r>
      <w:r>
        <w:rPr>
          <w:spacing w:val="-8"/>
        </w:rPr>
        <w:t xml:space="preserve"> </w:t>
      </w:r>
      <w:r>
        <w:rPr>
          <w:spacing w:val="-1"/>
        </w:rPr>
        <w:t>словаря.</w:t>
      </w:r>
      <w:r>
        <w:rPr>
          <w:spacing w:val="-5"/>
        </w:rPr>
        <w:t xml:space="preserve"> </w:t>
      </w:r>
      <w:r>
        <w:rPr>
          <w:spacing w:val="-1"/>
        </w:rPr>
        <w:t>Удаление</w:t>
      </w:r>
      <w:r>
        <w:rPr>
          <w:spacing w:val="-9"/>
        </w:rPr>
        <w:t xml:space="preserve"> </w:t>
      </w:r>
      <w:r>
        <w:rPr>
          <w:spacing w:val="-1"/>
        </w:rPr>
        <w:t>элемента</w:t>
      </w:r>
      <w:r>
        <w:rPr>
          <w:spacing w:val="-8"/>
        </w:rPr>
        <w:t xml:space="preserve"> </w:t>
      </w:r>
      <w:r>
        <w:rPr>
          <w:spacing w:val="-1"/>
        </w:rPr>
        <w:t>из</w:t>
      </w:r>
      <w:r>
        <w:rPr>
          <w:spacing w:val="-7"/>
        </w:rPr>
        <w:t xml:space="preserve"> </w:t>
      </w:r>
      <w:r>
        <w:rPr>
          <w:spacing w:val="-1"/>
        </w:rPr>
        <w:t>словаря.</w:t>
      </w:r>
      <w:r>
        <w:rPr>
          <w:spacing w:val="-11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элементами</w:t>
      </w:r>
      <w:r>
        <w:rPr>
          <w:spacing w:val="-6"/>
        </w:rPr>
        <w:t xml:space="preserve"> </w:t>
      </w:r>
      <w:r>
        <w:t>словаря.</w:t>
      </w:r>
      <w:r>
        <w:rPr>
          <w:spacing w:val="-15"/>
        </w:rPr>
        <w:t xml:space="preserve"> </w:t>
      </w:r>
      <w:r>
        <w:t>Методы</w:t>
      </w:r>
      <w:r>
        <w:rPr>
          <w:spacing w:val="-57"/>
        </w:rPr>
        <w:t xml:space="preserve"> </w:t>
      </w:r>
      <w:r>
        <w:t>работы</w:t>
      </w:r>
      <w:r>
        <w:rPr>
          <w:spacing w:val="4"/>
        </w:rPr>
        <w:t xml:space="preserve"> </w:t>
      </w:r>
      <w:r>
        <w:t>со</w:t>
      </w:r>
      <w:r>
        <w:rPr>
          <w:spacing w:val="6"/>
        </w:rPr>
        <w:t xml:space="preserve"> </w:t>
      </w:r>
      <w:r>
        <w:t>списками</w:t>
      </w:r>
      <w:r>
        <w:rPr>
          <w:spacing w:val="-2"/>
        </w:rPr>
        <w:t xml:space="preserve"> </w:t>
      </w:r>
      <w:r>
        <w:t>(len(),</w:t>
      </w:r>
      <w:r>
        <w:rPr>
          <w:spacing w:val="10"/>
        </w:rPr>
        <w:t xml:space="preserve"> </w:t>
      </w:r>
      <w:r>
        <w:t>clear(),</w:t>
      </w:r>
      <w:r>
        <w:rPr>
          <w:spacing w:val="10"/>
        </w:rPr>
        <w:t xml:space="preserve"> </w:t>
      </w:r>
      <w:r>
        <w:t>keys(),</w:t>
      </w:r>
      <w:r>
        <w:rPr>
          <w:spacing w:val="13"/>
        </w:rPr>
        <w:t xml:space="preserve"> </w:t>
      </w:r>
      <w:r>
        <w:t>values(), items()).</w:t>
      </w:r>
    </w:p>
    <w:p w14:paraId="62EC77B5">
      <w:pPr>
        <w:pStyle w:val="3"/>
        <w:numPr>
          <w:ilvl w:val="0"/>
          <w:numId w:val="8"/>
        </w:numPr>
        <w:tabs>
          <w:tab w:val="left" w:pos="778"/>
        </w:tabs>
        <w:spacing w:before="2" w:after="0" w:line="272" w:lineRule="exact"/>
        <w:ind w:left="777" w:right="0" w:hanging="428"/>
        <w:jc w:val="both"/>
      </w:pPr>
      <w:bookmarkStart w:id="48" w:name="3. Разработка веб-сайтов (раздел «Алгори"/>
      <w:bookmarkEnd w:id="48"/>
      <w:bookmarkStart w:id="49" w:name="3. Разработка веб-сайтов (раздел «Алгори"/>
      <w:bookmarkEnd w:id="49"/>
      <w:r>
        <w:t>Разработка</w:t>
      </w:r>
      <w:r>
        <w:rPr>
          <w:spacing w:val="-1"/>
        </w:rPr>
        <w:t xml:space="preserve"> </w:t>
      </w:r>
      <w:r>
        <w:t>веб-сайтов</w:t>
      </w:r>
      <w:r>
        <w:rPr>
          <w:spacing w:val="-11"/>
        </w:rPr>
        <w:t xml:space="preserve"> </w:t>
      </w:r>
      <w:r>
        <w:t>(раздел</w:t>
      </w:r>
      <w:r>
        <w:rPr>
          <w:spacing w:val="-5"/>
        </w:rPr>
        <w:t xml:space="preserve"> </w:t>
      </w:r>
      <w:r>
        <w:t>«Алгоритмы</w:t>
      </w:r>
      <w:r>
        <w:rPr>
          <w:spacing w:val="-10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программирование»)</w:t>
      </w:r>
    </w:p>
    <w:p w14:paraId="3E66BD0E">
      <w:pPr>
        <w:pStyle w:val="7"/>
        <w:spacing w:line="271" w:lineRule="exact"/>
        <w:ind w:left="916"/>
        <w:jc w:val="both"/>
      </w:pPr>
      <w:r>
        <w:t>Структура</w:t>
      </w:r>
      <w:r>
        <w:rPr>
          <w:spacing w:val="69"/>
        </w:rPr>
        <w:t xml:space="preserve"> </w:t>
      </w:r>
      <w:r>
        <w:t>и</w:t>
      </w:r>
      <w:r>
        <w:rPr>
          <w:spacing w:val="76"/>
        </w:rPr>
        <w:t xml:space="preserve"> </w:t>
      </w:r>
      <w:r>
        <w:t>разработка</w:t>
      </w:r>
      <w:r>
        <w:rPr>
          <w:spacing w:val="77"/>
        </w:rPr>
        <w:t xml:space="preserve"> </w:t>
      </w:r>
      <w:r>
        <w:t xml:space="preserve">сайтов.  </w:t>
      </w:r>
      <w:r>
        <w:rPr>
          <w:spacing w:val="4"/>
        </w:rPr>
        <w:t xml:space="preserve"> </w:t>
      </w:r>
      <w:r>
        <w:t xml:space="preserve">Знакомство  </w:t>
      </w:r>
      <w:r>
        <w:rPr>
          <w:spacing w:val="17"/>
        </w:rPr>
        <w:t xml:space="preserve"> </w:t>
      </w:r>
      <w:r>
        <w:t xml:space="preserve">со  </w:t>
      </w:r>
      <w:r>
        <w:rPr>
          <w:spacing w:val="15"/>
        </w:rPr>
        <w:t xml:space="preserve"> </w:t>
      </w:r>
      <w:r>
        <w:t xml:space="preserve">специалистами  </w:t>
      </w:r>
      <w:r>
        <w:rPr>
          <w:spacing w:val="8"/>
        </w:rPr>
        <w:t xml:space="preserve"> </w:t>
      </w:r>
      <w:r>
        <w:t xml:space="preserve">по  </w:t>
      </w:r>
      <w:r>
        <w:rPr>
          <w:spacing w:val="16"/>
        </w:rPr>
        <w:t xml:space="preserve"> </w:t>
      </w:r>
      <w:r>
        <w:t xml:space="preserve">разработке  </w:t>
      </w:r>
      <w:r>
        <w:rPr>
          <w:spacing w:val="11"/>
        </w:rPr>
        <w:t xml:space="preserve"> </w:t>
      </w:r>
      <w:r>
        <w:t>сайтов.</w:t>
      </w:r>
    </w:p>
    <w:p w14:paraId="5F06FDFB">
      <w:pPr>
        <w:pStyle w:val="7"/>
        <w:spacing w:line="275" w:lineRule="exact"/>
        <w:ind w:left="350"/>
        <w:jc w:val="both"/>
      </w:pPr>
      <w:r>
        <w:t>Конструкторы</w:t>
      </w:r>
      <w:r>
        <w:rPr>
          <w:spacing w:val="-1"/>
        </w:rPr>
        <w:t xml:space="preserve"> </w:t>
      </w:r>
      <w:r>
        <w:t>сайтов.</w:t>
      </w:r>
      <w:r>
        <w:rPr>
          <w:spacing w:val="-5"/>
        </w:rPr>
        <w:t xml:space="preserve"> </w:t>
      </w:r>
      <w:r>
        <w:t>Создание</w:t>
      </w:r>
      <w:r>
        <w:rPr>
          <w:spacing w:val="-12"/>
        </w:rPr>
        <w:t xml:space="preserve"> </w:t>
      </w:r>
      <w:r>
        <w:t>сайта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конструкторе</w:t>
      </w:r>
      <w:r>
        <w:rPr>
          <w:spacing w:val="-12"/>
        </w:rPr>
        <w:t xml:space="preserve"> </w:t>
      </w:r>
      <w:r>
        <w:t>Google. Язык</w:t>
      </w:r>
      <w:r>
        <w:rPr>
          <w:spacing w:val="-8"/>
        </w:rPr>
        <w:t xml:space="preserve"> </w:t>
      </w:r>
      <w:r>
        <w:t>HTML.</w:t>
      </w:r>
      <w:r>
        <w:rPr>
          <w:spacing w:val="-1"/>
        </w:rPr>
        <w:t xml:space="preserve"> </w:t>
      </w:r>
      <w:r>
        <w:t>Основы</w:t>
      </w:r>
      <w:r>
        <w:rPr>
          <w:spacing w:val="-10"/>
        </w:rPr>
        <w:t xml:space="preserve"> </w:t>
      </w:r>
      <w:r>
        <w:t>веб-дизайна.</w:t>
      </w:r>
    </w:p>
    <w:p w14:paraId="2A5C3226">
      <w:pPr>
        <w:pStyle w:val="3"/>
        <w:numPr>
          <w:ilvl w:val="0"/>
          <w:numId w:val="8"/>
        </w:numPr>
        <w:tabs>
          <w:tab w:val="left" w:pos="917"/>
        </w:tabs>
        <w:spacing w:before="2" w:after="0" w:line="272" w:lineRule="exact"/>
        <w:ind w:left="916" w:right="0" w:hanging="567"/>
        <w:jc w:val="both"/>
      </w:pPr>
      <w:bookmarkStart w:id="50" w:name="4. Информационная безопасность (раздел «"/>
      <w:bookmarkEnd w:id="50"/>
      <w:bookmarkStart w:id="51" w:name="4. Информационная безопасность (раздел «"/>
      <w:bookmarkEnd w:id="51"/>
      <w:r>
        <w:t>Информационная</w:t>
      </w:r>
      <w:r>
        <w:rPr>
          <w:spacing w:val="-10"/>
        </w:rPr>
        <w:t xml:space="preserve"> </w:t>
      </w:r>
      <w:r>
        <w:t>безопасность</w:t>
      </w:r>
      <w:r>
        <w:rPr>
          <w:spacing w:val="-8"/>
        </w:rPr>
        <w:t xml:space="preserve"> </w:t>
      </w:r>
      <w:r>
        <w:t>(раздел</w:t>
      </w:r>
      <w:r>
        <w:rPr>
          <w:spacing w:val="-11"/>
        </w:rPr>
        <w:t xml:space="preserve"> </w:t>
      </w:r>
      <w:r>
        <w:t>«Цифровая</w:t>
      </w:r>
      <w:r>
        <w:rPr>
          <w:spacing w:val="-10"/>
        </w:rPr>
        <w:t xml:space="preserve"> </w:t>
      </w:r>
      <w:r>
        <w:t>грамотность»)</w:t>
      </w:r>
    </w:p>
    <w:p w14:paraId="22CCE7DE">
      <w:pPr>
        <w:pStyle w:val="7"/>
        <w:ind w:left="350" w:right="401" w:firstLine="566"/>
        <w:jc w:val="both"/>
      </w:pPr>
      <w:r>
        <w:t>Информационная безопасность. Приватность и защита персональных данных. Основные типы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Интернете.</w:t>
      </w:r>
      <w:r>
        <w:rPr>
          <w:spacing w:val="1"/>
        </w:rPr>
        <w:t xml:space="preserve"> </w:t>
      </w:r>
      <w:r>
        <w:t>Кибербуллинг.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приватных</w:t>
      </w:r>
      <w:r>
        <w:rPr>
          <w:spacing w:val="1"/>
        </w:rPr>
        <w:t xml:space="preserve"> </w:t>
      </w:r>
      <w:r>
        <w:t>данных.</w:t>
      </w:r>
      <w:r>
        <w:rPr>
          <w:spacing w:val="1"/>
        </w:rPr>
        <w:t xml:space="preserve"> </w:t>
      </w:r>
      <w:r>
        <w:t>Финансовая</w:t>
      </w:r>
      <w:r>
        <w:rPr>
          <w:spacing w:val="1"/>
        </w:rPr>
        <w:t xml:space="preserve"> </w:t>
      </w:r>
      <w:r>
        <w:t>информационная</w:t>
      </w:r>
      <w:r>
        <w:rPr>
          <w:spacing w:val="1"/>
        </w:rPr>
        <w:t xml:space="preserve"> </w:t>
      </w:r>
      <w:r>
        <w:t>безопасность.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мошенничества.</w:t>
      </w:r>
      <w:r>
        <w:rPr>
          <w:spacing w:val="1"/>
        </w:rPr>
        <w:t xml:space="preserve"> </w:t>
      </w:r>
      <w:r>
        <w:t>Шифрование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криптография.</w:t>
      </w:r>
    </w:p>
    <w:p w14:paraId="31829D8D">
      <w:pPr>
        <w:pStyle w:val="7"/>
        <w:spacing w:before="9"/>
        <w:ind w:left="0"/>
      </w:pPr>
    </w:p>
    <w:p w14:paraId="06BE6829">
      <w:pPr>
        <w:pStyle w:val="3"/>
        <w:spacing w:line="240" w:lineRule="auto"/>
        <w:ind w:left="561" w:right="69"/>
        <w:jc w:val="center"/>
      </w:pPr>
      <w:bookmarkStart w:id="52" w:name="ТЕМАТИЧЕСКОЕ ПЛАНИРОВАНИЕ КУРСА ВНЕУРОЧН"/>
      <w:bookmarkEnd w:id="52"/>
      <w:r>
        <w:rPr>
          <w:spacing w:val="-1"/>
        </w:rPr>
        <w:t>ТЕМАТИЧЕСКОЕ</w:t>
      </w:r>
      <w:r>
        <w:rPr>
          <w:spacing w:val="-14"/>
        </w:rPr>
        <w:t xml:space="preserve"> </w:t>
      </w:r>
      <w:r>
        <w:rPr>
          <w:spacing w:val="-1"/>
        </w:rPr>
        <w:t>ПЛАНИРОВАНИЕ</w:t>
      </w:r>
      <w:r>
        <w:rPr>
          <w:spacing w:val="-12"/>
        </w:rPr>
        <w:t xml:space="preserve"> </w:t>
      </w:r>
      <w:r>
        <w:rPr>
          <w:spacing w:val="-1"/>
        </w:rPr>
        <w:t>КУРСА</w:t>
      </w:r>
      <w:r>
        <w:rPr>
          <w:spacing w:val="-13"/>
        </w:rPr>
        <w:t xml:space="preserve"> </w:t>
      </w:r>
      <w:r>
        <w:t>ВНЕУРОЧНОЙ</w:t>
      </w:r>
      <w:r>
        <w:rPr>
          <w:spacing w:val="-10"/>
        </w:rPr>
        <w:t xml:space="preserve"> </w:t>
      </w:r>
      <w:r>
        <w:t>ДЕЯТЕЛЬНОСТИ</w:t>
      </w:r>
    </w:p>
    <w:p w14:paraId="7535A1EE">
      <w:pPr>
        <w:spacing w:before="2"/>
        <w:ind w:left="561" w:right="77" w:firstLine="0"/>
        <w:jc w:val="center"/>
        <w:rPr>
          <w:b/>
          <w:sz w:val="24"/>
        </w:rPr>
      </w:pPr>
      <w:r>
        <w:rPr>
          <w:b/>
          <w:sz w:val="24"/>
        </w:rPr>
        <w:t>«ОСНОВЫ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ПРОГРАММИРОВАНИЯ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PYTHON»</w:t>
      </w:r>
    </w:p>
    <w:p w14:paraId="16BE018B">
      <w:pPr>
        <w:pStyle w:val="7"/>
        <w:spacing w:line="269" w:lineRule="exact"/>
        <w:ind w:left="916"/>
      </w:pPr>
      <w:r>
        <w:t>7</w:t>
      </w:r>
      <w:r>
        <w:rPr>
          <w:spacing w:val="-6"/>
        </w:rPr>
        <w:t xml:space="preserve"> </w:t>
      </w:r>
      <w:r>
        <w:t>КЛАСС</w:t>
      </w:r>
    </w:p>
    <w:p w14:paraId="7CB99FDD">
      <w:pPr>
        <w:pStyle w:val="7"/>
        <w:spacing w:line="275" w:lineRule="exact"/>
        <w:ind w:left="916"/>
      </w:pPr>
      <w:r>
        <w:t>1 ч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6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ч —</w:t>
      </w:r>
      <w:r>
        <w:rPr>
          <w:spacing w:val="-4"/>
        </w:rPr>
        <w:t xml:space="preserve"> </w:t>
      </w:r>
      <w:r>
        <w:t>резервное</w:t>
      </w:r>
      <w:r>
        <w:rPr>
          <w:spacing w:val="-5"/>
        </w:rPr>
        <w:t xml:space="preserve"> </w:t>
      </w:r>
      <w:r>
        <w:t>время.</w:t>
      </w:r>
    </w:p>
    <w:p w14:paraId="33D7FC57">
      <w:pPr>
        <w:pStyle w:val="7"/>
        <w:spacing w:before="11"/>
        <w:ind w:left="0"/>
        <w:rPr>
          <w:sz w:val="25"/>
        </w:rPr>
      </w:pPr>
    </w:p>
    <w:tbl>
      <w:tblPr>
        <w:tblStyle w:val="6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4"/>
        <w:gridCol w:w="2948"/>
        <w:gridCol w:w="4811"/>
      </w:tblGrid>
      <w:tr w14:paraId="7AA985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2394" w:type="dxa"/>
            <w:tcBorders>
              <w:bottom w:val="single" w:color="000000" w:sz="6" w:space="0"/>
            </w:tcBorders>
          </w:tcPr>
          <w:p w14:paraId="599FADA3">
            <w:pPr>
              <w:pStyle w:val="11"/>
              <w:ind w:left="369" w:right="307" w:firstLine="514"/>
              <w:rPr>
                <w:b/>
                <w:sz w:val="24"/>
              </w:rPr>
            </w:pPr>
            <w:r>
              <w:rPr>
                <w:b/>
                <w:sz w:val="24"/>
              </w:rPr>
              <w:t>Темы,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раскрывающие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</w:p>
          <w:p w14:paraId="0C24D8D0">
            <w:pPr>
              <w:pStyle w:val="11"/>
              <w:spacing w:before="1" w:line="264" w:lineRule="exact"/>
              <w:ind w:left="76" w:right="33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программы, и число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2948" w:type="dxa"/>
            <w:tcBorders>
              <w:bottom w:val="single" w:color="000000" w:sz="6" w:space="0"/>
            </w:tcBorders>
          </w:tcPr>
          <w:p w14:paraId="04B7B930">
            <w:pPr>
              <w:pStyle w:val="11"/>
              <w:rPr>
                <w:sz w:val="26"/>
              </w:rPr>
            </w:pPr>
          </w:p>
          <w:p w14:paraId="6CF6E311">
            <w:pPr>
              <w:pStyle w:val="11"/>
              <w:spacing w:before="4"/>
              <w:rPr>
                <w:sz w:val="33"/>
              </w:rPr>
            </w:pPr>
          </w:p>
          <w:p w14:paraId="7D9DC1D0">
            <w:pPr>
              <w:pStyle w:val="11"/>
              <w:spacing w:before="1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11" w:type="dxa"/>
            <w:tcBorders>
              <w:bottom w:val="single" w:color="000000" w:sz="6" w:space="0"/>
            </w:tcBorders>
          </w:tcPr>
          <w:p w14:paraId="4FC7AD1E">
            <w:pPr>
              <w:pStyle w:val="11"/>
              <w:spacing w:before="4"/>
              <w:rPr>
                <w:sz w:val="35"/>
              </w:rPr>
            </w:pPr>
          </w:p>
          <w:p w14:paraId="1D961C23">
            <w:pPr>
              <w:pStyle w:val="11"/>
              <w:spacing w:line="237" w:lineRule="auto"/>
              <w:ind w:left="549" w:right="502" w:firstLine="23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</w:tr>
      <w:tr w14:paraId="78171D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153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 w14:paraId="5D2F30C8">
            <w:pPr>
              <w:pStyle w:val="11"/>
              <w:spacing w:line="268" w:lineRule="exact"/>
              <w:ind w:left="222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54B3A7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0" w:hRule="atLeast"/>
        </w:trPr>
        <w:tc>
          <w:tcPr>
            <w:tcW w:w="239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61107DD">
            <w:pPr>
              <w:pStyle w:val="11"/>
              <w:spacing w:line="264" w:lineRule="exact"/>
              <w:ind w:left="26"/>
              <w:rPr>
                <w:sz w:val="24"/>
              </w:rPr>
            </w:pPr>
            <w:r>
              <w:rPr>
                <w:sz w:val="24"/>
              </w:rPr>
              <w:t>Информация</w:t>
            </w:r>
          </w:p>
          <w:p w14:paraId="6BCE30B8">
            <w:pPr>
              <w:pStyle w:val="11"/>
              <w:spacing w:line="242" w:lineRule="auto"/>
              <w:ind w:left="26" w:right="334"/>
              <w:rPr>
                <w:sz w:val="24"/>
              </w:rPr>
            </w:pPr>
            <w:r>
              <w:rPr>
                <w:sz w:val="24"/>
              </w:rPr>
              <w:t>и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</w:p>
        </w:tc>
        <w:tc>
          <w:tcPr>
            <w:tcW w:w="2948" w:type="dxa"/>
            <w:tcBorders>
              <w:top w:val="single" w:color="000000" w:sz="6" w:space="0"/>
              <w:bottom w:val="single" w:color="000000" w:sz="6" w:space="0"/>
            </w:tcBorders>
          </w:tcPr>
          <w:p w14:paraId="2095FE17">
            <w:pPr>
              <w:pStyle w:val="11"/>
              <w:ind w:left="16" w:right="7" w:firstLine="182"/>
              <w:rPr>
                <w:sz w:val="24"/>
              </w:rPr>
            </w:pPr>
            <w:r>
              <w:rPr>
                <w:sz w:val="24"/>
              </w:rPr>
              <w:t>Техника безопасности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работы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компьютере. Информация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информационные </w:t>
            </w:r>
            <w:r>
              <w:rPr>
                <w:sz w:val="24"/>
              </w:rPr>
              <w:t>процессы.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14:paraId="758A88FF">
            <w:pPr>
              <w:pStyle w:val="11"/>
              <w:spacing w:line="272" w:lineRule="exact"/>
              <w:ind w:left="16"/>
              <w:rPr>
                <w:sz w:val="24"/>
              </w:rPr>
            </w:pPr>
            <w:r>
              <w:rPr>
                <w:sz w:val="24"/>
              </w:rPr>
              <w:t>Хранение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  <w:p w14:paraId="5BD2360B">
            <w:pPr>
              <w:pStyle w:val="11"/>
              <w:spacing w:line="237" w:lineRule="auto"/>
              <w:ind w:left="198" w:right="542" w:hanging="183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информацией.</w:t>
            </w:r>
          </w:p>
          <w:p w14:paraId="1531D155">
            <w:pPr>
              <w:pStyle w:val="11"/>
              <w:ind w:left="16" w:right="-9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Кодирование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кодирования</w:t>
            </w:r>
          </w:p>
          <w:p w14:paraId="07DA0E4F">
            <w:pPr>
              <w:pStyle w:val="11"/>
              <w:spacing w:line="237" w:lineRule="auto"/>
              <w:ind w:left="16" w:right="12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декодирования.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Единицы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105AF2F0">
            <w:pPr>
              <w:pStyle w:val="11"/>
              <w:ind w:left="16" w:right="407" w:firstLine="206"/>
              <w:rPr>
                <w:sz w:val="24"/>
              </w:rPr>
            </w:pPr>
            <w:r>
              <w:rPr>
                <w:sz w:val="24"/>
              </w:rPr>
              <w:t>Повторяет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</w:p>
          <w:p w14:paraId="58F89E5A">
            <w:pPr>
              <w:pStyle w:val="11"/>
              <w:spacing w:line="272" w:lineRule="exact"/>
              <w:ind w:left="223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6ED789BF">
            <w:pPr>
              <w:pStyle w:val="11"/>
              <w:spacing w:line="237" w:lineRule="auto"/>
              <w:ind w:left="16" w:right="35" w:firstLine="206"/>
              <w:rPr>
                <w:sz w:val="24"/>
              </w:rPr>
            </w:pPr>
            <w:r>
              <w:rPr>
                <w:sz w:val="24"/>
              </w:rPr>
              <w:t>Получает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процессах.</w:t>
            </w:r>
          </w:p>
          <w:p w14:paraId="2A11FB47">
            <w:pPr>
              <w:pStyle w:val="11"/>
              <w:ind w:left="16" w:firstLine="206"/>
              <w:rPr>
                <w:sz w:val="24"/>
              </w:rPr>
            </w:pPr>
            <w:r>
              <w:rPr>
                <w:sz w:val="24"/>
              </w:rPr>
              <w:t>Переводит данные из одной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(бит,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килобайт,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мегабайт,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гигабайт).</w:t>
            </w:r>
          </w:p>
          <w:p w14:paraId="6BD25F2D">
            <w:pPr>
              <w:pStyle w:val="11"/>
              <w:spacing w:line="242" w:lineRule="auto"/>
              <w:ind w:left="16" w:right="782" w:firstLine="206"/>
              <w:rPr>
                <w:sz w:val="24"/>
              </w:rPr>
            </w:pPr>
            <w:r>
              <w:rPr>
                <w:sz w:val="24"/>
              </w:rPr>
              <w:t>Кодирует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декодирует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согласно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заданному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sz w:val="24"/>
              </w:rPr>
              <w:t>правилу.</w:t>
            </w:r>
          </w:p>
          <w:p w14:paraId="1732A854">
            <w:pPr>
              <w:pStyle w:val="11"/>
              <w:spacing w:before="1" w:line="232" w:lineRule="auto"/>
              <w:ind w:left="16" w:right="215" w:firstLine="206"/>
              <w:rPr>
                <w:sz w:val="24"/>
              </w:rPr>
            </w:pPr>
            <w:r>
              <w:rPr>
                <w:sz w:val="24"/>
              </w:rPr>
              <w:t>Получает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хранится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</w:tr>
      <w:tr w14:paraId="18456D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2394" w:type="dxa"/>
            <w:tcBorders>
              <w:top w:val="single" w:color="000000" w:sz="6" w:space="0"/>
              <w:bottom w:val="single" w:color="000000" w:sz="6" w:space="0"/>
            </w:tcBorders>
          </w:tcPr>
          <w:p w14:paraId="339444C2">
            <w:pPr>
              <w:pStyle w:val="11"/>
              <w:spacing w:line="268" w:lineRule="exact"/>
              <w:ind w:left="28"/>
              <w:rPr>
                <w:sz w:val="24"/>
              </w:rPr>
            </w:pPr>
            <w:r>
              <w:rPr>
                <w:sz w:val="24"/>
              </w:rPr>
              <w:t>Файлы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папки</w:t>
            </w:r>
          </w:p>
        </w:tc>
        <w:tc>
          <w:tcPr>
            <w:tcW w:w="2948" w:type="dxa"/>
            <w:tcBorders>
              <w:top w:val="single" w:color="000000" w:sz="6" w:space="0"/>
              <w:bottom w:val="single" w:color="000000" w:sz="6" w:space="0"/>
            </w:tcBorders>
          </w:tcPr>
          <w:p w14:paraId="486A9E59">
            <w:pPr>
              <w:pStyle w:val="11"/>
              <w:ind w:left="16" w:right="188" w:firstLine="182"/>
              <w:rPr>
                <w:sz w:val="24"/>
              </w:rPr>
            </w:pPr>
            <w:r>
              <w:rPr>
                <w:sz w:val="24"/>
              </w:rPr>
              <w:t>Файловая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Одноуровневая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многоуровневая </w:t>
            </w:r>
            <w:r>
              <w:rPr>
                <w:sz w:val="24"/>
              </w:rPr>
              <w:t>файловые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</w:p>
          <w:p w14:paraId="08FB5C23">
            <w:pPr>
              <w:pStyle w:val="11"/>
              <w:spacing w:line="274" w:lineRule="exact"/>
              <w:ind w:left="16" w:right="606" w:firstLine="182"/>
              <w:rPr>
                <w:sz w:val="24"/>
              </w:rPr>
            </w:pPr>
            <w:r>
              <w:rPr>
                <w:sz w:val="24"/>
              </w:rPr>
              <w:t>к файлу. Операции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файлами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3AE452A7">
            <w:pPr>
              <w:pStyle w:val="11"/>
              <w:ind w:left="223" w:right="197"/>
              <w:rPr>
                <w:sz w:val="24"/>
              </w:rPr>
            </w:pPr>
            <w:r>
              <w:rPr>
                <w:sz w:val="24"/>
              </w:rPr>
              <w:t>Раскрывает смысл изучаемых понятий.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Определяет тип файла по расширению.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Выполняет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файлами.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файлу</w:t>
            </w:r>
          </w:p>
        </w:tc>
      </w:tr>
      <w:tr w14:paraId="45178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153" w:type="dxa"/>
            <w:gridSpan w:val="3"/>
            <w:tcBorders>
              <w:top w:val="single" w:color="000000" w:sz="6" w:space="0"/>
            </w:tcBorders>
          </w:tcPr>
          <w:p w14:paraId="19B7ED06">
            <w:pPr>
              <w:pStyle w:val="11"/>
              <w:spacing w:line="272" w:lineRule="exact"/>
              <w:ind w:left="224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2.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Основы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языка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69357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2394" w:type="dxa"/>
            <w:tcBorders>
              <w:left w:val="single" w:color="000000" w:sz="6" w:space="0"/>
            </w:tcBorders>
          </w:tcPr>
          <w:p w14:paraId="35F52DC5">
            <w:pPr>
              <w:pStyle w:val="11"/>
              <w:ind w:left="35" w:right="186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языком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2948" w:type="dxa"/>
          </w:tcPr>
          <w:p w14:paraId="60B48114">
            <w:pPr>
              <w:pStyle w:val="11"/>
              <w:spacing w:line="242" w:lineRule="auto"/>
              <w:ind w:left="16" w:right="645" w:firstLine="182"/>
              <w:rPr>
                <w:sz w:val="24"/>
              </w:rPr>
            </w:pPr>
            <w:r>
              <w:rPr>
                <w:sz w:val="24"/>
              </w:rPr>
              <w:t>Современные языки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</w:p>
          <w:p w14:paraId="563019CE">
            <w:pPr>
              <w:pStyle w:val="11"/>
              <w:ind w:left="16" w:right="72"/>
              <w:rPr>
                <w:sz w:val="24"/>
              </w:rPr>
            </w:pPr>
            <w:r>
              <w:rPr>
                <w:sz w:val="24"/>
              </w:rPr>
              <w:t>Алгоритм.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Программа. Среда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IDE.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</w:p>
          <w:p w14:paraId="6521F7FD">
            <w:pPr>
              <w:pStyle w:val="11"/>
              <w:spacing w:line="274" w:lineRule="exact"/>
              <w:ind w:left="16" w:right="286"/>
              <w:rPr>
                <w:sz w:val="24"/>
              </w:rPr>
            </w:pPr>
            <w:r>
              <w:rPr>
                <w:sz w:val="24"/>
              </w:rPr>
              <w:t>Sculpt. Виды алгоритмов: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линейный,</w:t>
            </w:r>
          </w:p>
        </w:tc>
        <w:tc>
          <w:tcPr>
            <w:tcW w:w="4811" w:type="dxa"/>
          </w:tcPr>
          <w:p w14:paraId="2BC8C489">
            <w:pPr>
              <w:pStyle w:val="11"/>
              <w:spacing w:line="262" w:lineRule="exact"/>
              <w:ind w:left="194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62A396DF">
            <w:pPr>
              <w:pStyle w:val="11"/>
              <w:spacing w:line="242" w:lineRule="auto"/>
              <w:ind w:left="16" w:firstLine="178"/>
              <w:rPr>
                <w:sz w:val="24"/>
              </w:rPr>
            </w:pPr>
            <w:r>
              <w:rPr>
                <w:spacing w:val="-1"/>
                <w:sz w:val="24"/>
              </w:rPr>
              <w:t>Получает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объяснение,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Python.</w:t>
            </w:r>
          </w:p>
          <w:p w14:paraId="13A2C623">
            <w:pPr>
              <w:pStyle w:val="11"/>
              <w:spacing w:line="242" w:lineRule="auto"/>
              <w:ind w:left="16" w:right="536" w:firstLine="178"/>
              <w:rPr>
                <w:sz w:val="24"/>
              </w:rPr>
            </w:pPr>
            <w:r>
              <w:rPr>
                <w:sz w:val="24"/>
              </w:rPr>
              <w:t>Определяет вид алгоритма по его блок-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схеме.</w:t>
            </w:r>
          </w:p>
          <w:p w14:paraId="661000DB">
            <w:pPr>
              <w:pStyle w:val="11"/>
              <w:spacing w:line="242" w:lineRule="auto"/>
              <w:ind w:left="194" w:right="2164"/>
              <w:rPr>
                <w:sz w:val="24"/>
              </w:rPr>
            </w:pPr>
            <w:r>
              <w:rPr>
                <w:sz w:val="24"/>
              </w:rPr>
              <w:t>Знает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Sculpt.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Sculpt</w:t>
            </w:r>
          </w:p>
        </w:tc>
      </w:tr>
    </w:tbl>
    <w:p w14:paraId="5E5EF145">
      <w:pPr>
        <w:spacing w:after="0" w:line="242" w:lineRule="auto"/>
        <w:rPr>
          <w:sz w:val="24"/>
        </w:rPr>
        <w:sectPr>
          <w:pgSz w:w="11910" w:h="16840"/>
          <w:pgMar w:top="420" w:right="140" w:bottom="500" w:left="500" w:header="0" w:footer="222" w:gutter="0"/>
          <w:cols w:space="720" w:num="1"/>
        </w:sectPr>
      </w:pPr>
    </w:p>
    <w:tbl>
      <w:tblPr>
        <w:tblStyle w:val="6"/>
        <w:tblW w:w="0" w:type="auto"/>
        <w:tblInd w:w="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2953"/>
        <w:gridCol w:w="4816"/>
      </w:tblGrid>
      <w:tr w14:paraId="29EF5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3" w:hRule="atLeast"/>
        </w:trPr>
        <w:tc>
          <w:tcPr>
            <w:tcW w:w="2384" w:type="dxa"/>
            <w:tcBorders>
              <w:left w:val="single" w:color="000000" w:sz="6" w:space="0"/>
            </w:tcBorders>
          </w:tcPr>
          <w:p w14:paraId="1A0B4804">
            <w:pPr>
              <w:pStyle w:val="11"/>
              <w:rPr>
                <w:sz w:val="24"/>
              </w:rPr>
            </w:pPr>
          </w:p>
        </w:tc>
        <w:tc>
          <w:tcPr>
            <w:tcW w:w="2953" w:type="dxa"/>
          </w:tcPr>
          <w:p w14:paraId="0C9F7B51">
            <w:pPr>
              <w:pStyle w:val="11"/>
              <w:spacing w:line="263" w:lineRule="exact"/>
              <w:ind w:left="21"/>
              <w:rPr>
                <w:sz w:val="24"/>
              </w:rPr>
            </w:pPr>
            <w:r>
              <w:rPr>
                <w:sz w:val="24"/>
              </w:rPr>
              <w:t>разветвляющийся</w:t>
            </w:r>
          </w:p>
        </w:tc>
        <w:tc>
          <w:tcPr>
            <w:tcW w:w="4816" w:type="dxa"/>
          </w:tcPr>
          <w:p w14:paraId="6D99012E">
            <w:pPr>
              <w:pStyle w:val="11"/>
              <w:rPr>
                <w:sz w:val="24"/>
              </w:rPr>
            </w:pPr>
          </w:p>
        </w:tc>
      </w:tr>
      <w:tr w14:paraId="770FAE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1" w:hRule="atLeast"/>
        </w:trPr>
        <w:tc>
          <w:tcPr>
            <w:tcW w:w="2384" w:type="dxa"/>
            <w:tcBorders>
              <w:left w:val="single" w:color="000000" w:sz="6" w:space="0"/>
            </w:tcBorders>
          </w:tcPr>
          <w:p w14:paraId="3F18FCC8">
            <w:pPr>
              <w:pStyle w:val="11"/>
              <w:spacing w:line="237" w:lineRule="auto"/>
              <w:ind w:left="30" w:right="893"/>
              <w:rPr>
                <w:sz w:val="24"/>
              </w:rPr>
            </w:pPr>
            <w:r>
              <w:rPr>
                <w:spacing w:val="-1"/>
                <w:sz w:val="24"/>
              </w:rPr>
              <w:t>Типы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данных.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</w:p>
        </w:tc>
        <w:tc>
          <w:tcPr>
            <w:tcW w:w="2953" w:type="dxa"/>
          </w:tcPr>
          <w:p w14:paraId="1870E535">
            <w:pPr>
              <w:pStyle w:val="11"/>
              <w:ind w:left="21" w:right="91" w:firstLine="182"/>
              <w:rPr>
                <w:sz w:val="24"/>
              </w:rPr>
            </w:pPr>
            <w:r>
              <w:rPr>
                <w:sz w:val="24"/>
              </w:rPr>
              <w:t>Переменные.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 имѐн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переменных.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данных: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число,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строка</w:t>
            </w:r>
          </w:p>
        </w:tc>
        <w:tc>
          <w:tcPr>
            <w:tcW w:w="4816" w:type="dxa"/>
            <w:tcBorders>
              <w:bottom w:val="single" w:color="000000" w:sz="6" w:space="0"/>
            </w:tcBorders>
          </w:tcPr>
          <w:p w14:paraId="00C0AB6A">
            <w:pPr>
              <w:pStyle w:val="11"/>
              <w:spacing w:line="237" w:lineRule="auto"/>
              <w:ind w:left="199" w:right="602"/>
              <w:rPr>
                <w:sz w:val="24"/>
              </w:rPr>
            </w:pPr>
            <w:r>
              <w:rPr>
                <w:spacing w:val="-1"/>
                <w:sz w:val="24"/>
              </w:rPr>
              <w:t>Раскрывает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Создаѐт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именами,</w:t>
            </w:r>
          </w:p>
          <w:p w14:paraId="1ED3924C">
            <w:pPr>
              <w:pStyle w:val="11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удовлетворяющими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условиям.</w:t>
            </w:r>
          </w:p>
          <w:p w14:paraId="04423B72">
            <w:pPr>
              <w:pStyle w:val="11"/>
              <w:spacing w:line="242" w:lineRule="auto"/>
              <w:ind w:left="199" w:right="359"/>
              <w:rPr>
                <w:sz w:val="24"/>
              </w:rPr>
            </w:pPr>
            <w:r>
              <w:rPr>
                <w:sz w:val="24"/>
              </w:rPr>
              <w:t>Исправляет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Дописывает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</w:p>
          <w:p w14:paraId="6309B239">
            <w:pPr>
              <w:pStyle w:val="11"/>
              <w:spacing w:line="256" w:lineRule="exact"/>
              <w:ind w:left="19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  <w:tr w14:paraId="6DE4A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91" w:hRule="atLeast"/>
        </w:trPr>
        <w:tc>
          <w:tcPr>
            <w:tcW w:w="2384" w:type="dxa"/>
            <w:tcBorders>
              <w:left w:val="single" w:color="000000" w:sz="6" w:space="0"/>
              <w:bottom w:val="single" w:color="000000" w:sz="6" w:space="0"/>
            </w:tcBorders>
          </w:tcPr>
          <w:p w14:paraId="0FC6B91B">
            <w:pPr>
              <w:pStyle w:val="11"/>
              <w:spacing w:line="268" w:lineRule="exact"/>
              <w:ind w:left="30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2953" w:type="dxa"/>
            <w:tcBorders>
              <w:bottom w:val="single" w:color="000000" w:sz="6" w:space="0"/>
            </w:tcBorders>
          </w:tcPr>
          <w:p w14:paraId="65602C20">
            <w:pPr>
              <w:pStyle w:val="11"/>
              <w:ind w:left="21" w:right="118" w:firstLine="182"/>
              <w:rPr>
                <w:sz w:val="24"/>
              </w:rPr>
            </w:pPr>
            <w:r>
              <w:rPr>
                <w:spacing w:val="-1"/>
                <w:sz w:val="24"/>
              </w:rPr>
              <w:t>Функция.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Виды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функций.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Функция: print(), input(),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int()</w:t>
            </w:r>
          </w:p>
        </w:tc>
        <w:tc>
          <w:tcPr>
            <w:tcW w:w="4816" w:type="dxa"/>
            <w:tcBorders>
              <w:top w:val="single" w:color="000000" w:sz="6" w:space="0"/>
              <w:bottom w:val="single" w:color="000000" w:sz="6" w:space="0"/>
            </w:tcBorders>
          </w:tcPr>
          <w:p w14:paraId="40CD8D9F">
            <w:pPr>
              <w:pStyle w:val="11"/>
              <w:spacing w:line="267" w:lineRule="exact"/>
              <w:ind w:left="199"/>
              <w:jc w:val="both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579419E6">
            <w:pPr>
              <w:pStyle w:val="11"/>
              <w:spacing w:line="242" w:lineRule="auto"/>
              <w:ind w:left="21" w:right="-44" w:firstLine="178"/>
              <w:jc w:val="both"/>
              <w:rPr>
                <w:sz w:val="24"/>
              </w:rPr>
            </w:pPr>
            <w:r>
              <w:rPr>
                <w:sz w:val="24"/>
              </w:rPr>
              <w:t>Получает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print(),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input(),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int().</w:t>
            </w:r>
          </w:p>
          <w:p w14:paraId="2F0DBFFF">
            <w:pPr>
              <w:pStyle w:val="11"/>
              <w:ind w:left="21" w:right="-44" w:firstLine="178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2C9E2E8B">
            <w:pPr>
              <w:pStyle w:val="11"/>
              <w:spacing w:line="242" w:lineRule="auto"/>
              <w:ind w:left="199" w:right="338"/>
              <w:jc w:val="both"/>
              <w:rPr>
                <w:sz w:val="24"/>
              </w:rPr>
            </w:pPr>
            <w:r>
              <w:rPr>
                <w:sz w:val="24"/>
              </w:rPr>
              <w:t>Исправляет ошибки в программном коде.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Дописывает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</w:p>
          <w:p w14:paraId="69442DC3">
            <w:pPr>
              <w:pStyle w:val="11"/>
              <w:spacing w:line="271" w:lineRule="exact"/>
              <w:ind w:left="199"/>
              <w:jc w:val="both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  <w:tr w14:paraId="3D752D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2384" w:type="dxa"/>
            <w:tcBorders>
              <w:top w:val="single" w:color="000000" w:sz="6" w:space="0"/>
              <w:bottom w:val="single" w:color="000000" w:sz="6" w:space="0"/>
            </w:tcBorders>
          </w:tcPr>
          <w:p w14:paraId="22A9E851">
            <w:pPr>
              <w:pStyle w:val="11"/>
              <w:spacing w:line="263" w:lineRule="exact"/>
              <w:ind w:left="33"/>
              <w:rPr>
                <w:sz w:val="24"/>
              </w:rPr>
            </w:pPr>
            <w:r>
              <w:rPr>
                <w:sz w:val="24"/>
              </w:rPr>
              <w:t>Ветвление</w:t>
            </w:r>
          </w:p>
        </w:tc>
        <w:tc>
          <w:tcPr>
            <w:tcW w:w="2953" w:type="dxa"/>
            <w:tcBorders>
              <w:top w:val="single" w:color="000000" w:sz="6" w:space="0"/>
              <w:bottom w:val="single" w:color="000000" w:sz="6" w:space="0"/>
            </w:tcBorders>
          </w:tcPr>
          <w:p w14:paraId="25867A5A">
            <w:pPr>
              <w:pStyle w:val="11"/>
              <w:ind w:left="21" w:right="-44" w:firstLine="182"/>
              <w:jc w:val="both"/>
              <w:rPr>
                <w:sz w:val="24"/>
              </w:rPr>
            </w:pPr>
            <w:r>
              <w:rPr>
                <w:sz w:val="24"/>
              </w:rPr>
              <w:t>Ветвление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Python.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Оператор if-else. Вложенное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ветвление.</w:t>
            </w:r>
          </w:p>
          <w:p w14:paraId="575D47D8">
            <w:pPr>
              <w:pStyle w:val="11"/>
              <w:spacing w:line="262" w:lineRule="exact"/>
              <w:ind w:left="203"/>
              <w:jc w:val="both"/>
              <w:rPr>
                <w:sz w:val="24"/>
              </w:rPr>
            </w:pPr>
            <w:r>
              <w:rPr>
                <w:sz w:val="24"/>
              </w:rPr>
              <w:t>Оператор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if-elif-else</w:t>
            </w:r>
          </w:p>
        </w:tc>
        <w:tc>
          <w:tcPr>
            <w:tcW w:w="4816" w:type="dxa"/>
            <w:tcBorders>
              <w:top w:val="single" w:color="000000" w:sz="6" w:space="0"/>
              <w:bottom w:val="single" w:color="000000" w:sz="6" w:space="0"/>
            </w:tcBorders>
          </w:tcPr>
          <w:p w14:paraId="435986C4">
            <w:pPr>
              <w:pStyle w:val="11"/>
              <w:spacing w:line="259" w:lineRule="exact"/>
              <w:ind w:left="199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6281D1C2">
            <w:pPr>
              <w:pStyle w:val="11"/>
              <w:ind w:left="21" w:right="368" w:firstLine="178"/>
              <w:rPr>
                <w:sz w:val="24"/>
              </w:rPr>
            </w:pPr>
            <w:r>
              <w:rPr>
                <w:spacing w:val="-1"/>
                <w:sz w:val="24"/>
              </w:rPr>
              <w:t>Получает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объяснение,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вложенное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ветвление можно упростить, используя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множественное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ветвление.</w:t>
            </w:r>
          </w:p>
        </w:tc>
      </w:tr>
      <w:tr w14:paraId="42E7D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2384" w:type="dxa"/>
            <w:tcBorders>
              <w:top w:val="single" w:color="000000" w:sz="6" w:space="0"/>
              <w:left w:val="single" w:color="000000" w:sz="6" w:space="0"/>
            </w:tcBorders>
          </w:tcPr>
          <w:p w14:paraId="443548D6">
            <w:pPr>
              <w:pStyle w:val="11"/>
              <w:rPr>
                <w:sz w:val="24"/>
              </w:rPr>
            </w:pPr>
          </w:p>
        </w:tc>
        <w:tc>
          <w:tcPr>
            <w:tcW w:w="2953" w:type="dxa"/>
            <w:tcBorders>
              <w:top w:val="single" w:color="000000" w:sz="6" w:space="0"/>
            </w:tcBorders>
          </w:tcPr>
          <w:p w14:paraId="1DCA689C">
            <w:pPr>
              <w:pStyle w:val="11"/>
              <w:rPr>
                <w:sz w:val="24"/>
              </w:rPr>
            </w:pPr>
          </w:p>
        </w:tc>
        <w:tc>
          <w:tcPr>
            <w:tcW w:w="4816" w:type="dxa"/>
            <w:tcBorders>
              <w:top w:val="single" w:color="000000" w:sz="6" w:space="0"/>
              <w:bottom w:val="single" w:color="000000" w:sz="6" w:space="0"/>
            </w:tcBorders>
          </w:tcPr>
          <w:p w14:paraId="58F81678">
            <w:pPr>
              <w:pStyle w:val="11"/>
              <w:ind w:left="21" w:right="-44" w:firstLine="178"/>
              <w:jc w:val="both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определить,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выведет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355E1143">
            <w:pPr>
              <w:pStyle w:val="11"/>
              <w:spacing w:line="237" w:lineRule="auto"/>
              <w:ind w:left="199" w:right="338"/>
              <w:jc w:val="both"/>
              <w:rPr>
                <w:sz w:val="24"/>
              </w:rPr>
            </w:pPr>
            <w:r>
              <w:rPr>
                <w:sz w:val="24"/>
              </w:rPr>
              <w:t>Исправляет ошибки в программном коде.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Дописывает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</w:p>
          <w:p w14:paraId="671ECCC3">
            <w:pPr>
              <w:pStyle w:val="11"/>
              <w:spacing w:line="270" w:lineRule="exact"/>
              <w:ind w:left="199"/>
              <w:jc w:val="both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  <w:tr w14:paraId="521E3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2384" w:type="dxa"/>
            <w:tcBorders>
              <w:left w:val="single" w:color="000000" w:sz="6" w:space="0"/>
              <w:bottom w:val="single" w:color="000000" w:sz="6" w:space="0"/>
            </w:tcBorders>
          </w:tcPr>
          <w:p w14:paraId="18039F8B">
            <w:pPr>
              <w:pStyle w:val="11"/>
              <w:spacing w:line="268" w:lineRule="exact"/>
              <w:ind w:left="30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«Чат-бот»</w:t>
            </w:r>
          </w:p>
        </w:tc>
        <w:tc>
          <w:tcPr>
            <w:tcW w:w="2953" w:type="dxa"/>
            <w:tcBorders>
              <w:bottom w:val="single" w:color="000000" w:sz="6" w:space="0"/>
            </w:tcBorders>
          </w:tcPr>
          <w:p w14:paraId="79A78169">
            <w:pPr>
              <w:pStyle w:val="11"/>
              <w:spacing w:line="237" w:lineRule="auto"/>
              <w:ind w:left="21" w:right="563" w:firstLine="182"/>
              <w:rPr>
                <w:sz w:val="24"/>
              </w:rPr>
            </w:pPr>
            <w:r>
              <w:rPr>
                <w:spacing w:val="-1"/>
                <w:sz w:val="24"/>
              </w:rPr>
              <w:t>Цель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проекта.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Чат-бот.</w:t>
            </w:r>
          </w:p>
          <w:p w14:paraId="7198DC99">
            <w:pPr>
              <w:pStyle w:val="11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</w:p>
        </w:tc>
        <w:tc>
          <w:tcPr>
            <w:tcW w:w="4816" w:type="dxa"/>
            <w:tcBorders>
              <w:top w:val="single" w:color="000000" w:sz="6" w:space="0"/>
              <w:bottom w:val="single" w:color="000000" w:sz="6" w:space="0"/>
            </w:tcBorders>
          </w:tcPr>
          <w:p w14:paraId="13D7D6F3">
            <w:pPr>
              <w:pStyle w:val="11"/>
              <w:spacing w:line="237" w:lineRule="auto"/>
              <w:ind w:left="199" w:right="602"/>
              <w:rPr>
                <w:sz w:val="24"/>
              </w:rPr>
            </w:pPr>
            <w:r>
              <w:rPr>
                <w:spacing w:val="-1"/>
                <w:sz w:val="24"/>
              </w:rPr>
              <w:t>Раскрывает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2F57C431">
            <w:pPr>
              <w:pStyle w:val="11"/>
              <w:spacing w:line="237" w:lineRule="auto"/>
              <w:ind w:left="21" w:right="853" w:firstLine="178"/>
              <w:rPr>
                <w:sz w:val="24"/>
              </w:rPr>
            </w:pPr>
            <w:r>
              <w:rPr>
                <w:spacing w:val="-1"/>
                <w:sz w:val="24"/>
              </w:rPr>
              <w:t>Планирует</w:t>
            </w:r>
            <w:r>
              <w:rPr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свою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при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таблицы.</w:t>
            </w:r>
          </w:p>
          <w:p w14:paraId="5469E9D1">
            <w:pPr>
              <w:pStyle w:val="11"/>
              <w:spacing w:line="237" w:lineRule="auto"/>
              <w:ind w:left="21" w:right="18" w:firstLine="178"/>
              <w:rPr>
                <w:sz w:val="24"/>
              </w:rPr>
            </w:pPr>
            <w:r>
              <w:rPr>
                <w:sz w:val="24"/>
              </w:rPr>
              <w:t>Пишет программный код на Python,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используя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print(),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input()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ветвления.</w:t>
            </w:r>
          </w:p>
          <w:p w14:paraId="3DF20D34">
            <w:pPr>
              <w:pStyle w:val="11"/>
              <w:spacing w:before="13" w:line="268" w:lineRule="exact"/>
              <w:ind w:left="199" w:right="144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Выступает </w:t>
            </w:r>
            <w:r>
              <w:rPr>
                <w:sz w:val="24"/>
              </w:rPr>
              <w:t>со своим проектом.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</w:tr>
      <w:tr w14:paraId="7D2EC5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153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 w14:paraId="28BE4FCE">
            <w:pPr>
              <w:pStyle w:val="11"/>
              <w:spacing w:line="272" w:lineRule="exact"/>
              <w:ind w:left="225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Циклы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3192A3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8" w:hRule="atLeast"/>
        </w:trPr>
        <w:tc>
          <w:tcPr>
            <w:tcW w:w="23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1950174D">
            <w:pPr>
              <w:pStyle w:val="11"/>
              <w:ind w:left="21" w:right="1001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</w:p>
        </w:tc>
        <w:tc>
          <w:tcPr>
            <w:tcW w:w="2953" w:type="dxa"/>
            <w:tcBorders>
              <w:top w:val="single" w:color="000000" w:sz="6" w:space="0"/>
              <w:bottom w:val="single" w:color="000000" w:sz="6" w:space="0"/>
            </w:tcBorders>
          </w:tcPr>
          <w:p w14:paraId="1041527B">
            <w:pPr>
              <w:pStyle w:val="11"/>
              <w:ind w:left="21" w:right="291" w:firstLine="182"/>
              <w:rPr>
                <w:sz w:val="24"/>
              </w:rPr>
            </w:pPr>
            <w:r>
              <w:rPr>
                <w:sz w:val="24"/>
              </w:rPr>
              <w:t>Логическое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выражение.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Простые и 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14:paraId="7EDC7932">
            <w:pPr>
              <w:pStyle w:val="11"/>
              <w:ind w:left="21" w:right="407"/>
              <w:rPr>
                <w:sz w:val="24"/>
              </w:rPr>
            </w:pPr>
            <w:r>
              <w:rPr>
                <w:sz w:val="24"/>
              </w:rPr>
              <w:t>Результат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логического выражения.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Условие. Операции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Python.</w:t>
            </w:r>
          </w:p>
          <w:p w14:paraId="6DE3E8EC">
            <w:pPr>
              <w:pStyle w:val="11"/>
              <w:spacing w:line="262" w:lineRule="exact"/>
              <w:ind w:left="203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</w:p>
        </w:tc>
        <w:tc>
          <w:tcPr>
            <w:tcW w:w="4816" w:type="dxa"/>
            <w:tcBorders>
              <w:top w:val="single" w:color="000000" w:sz="6" w:space="0"/>
              <w:bottom w:val="single" w:color="000000" w:sz="6" w:space="0"/>
            </w:tcBorders>
          </w:tcPr>
          <w:p w14:paraId="4F6C105A">
            <w:pPr>
              <w:pStyle w:val="11"/>
              <w:spacing w:line="259" w:lineRule="exact"/>
              <w:ind w:left="199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6AC36C1A">
            <w:pPr>
              <w:pStyle w:val="11"/>
              <w:spacing w:line="237" w:lineRule="auto"/>
              <w:ind w:left="21" w:right="908" w:firstLine="178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выражений.</w:t>
            </w:r>
          </w:p>
          <w:p w14:paraId="48423D9D">
            <w:pPr>
              <w:pStyle w:val="11"/>
              <w:spacing w:before="9" w:line="232" w:lineRule="auto"/>
              <w:ind w:left="21" w:right="26" w:firstLine="178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чѐтности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нечѐтности чисел.</w:t>
            </w:r>
          </w:p>
          <w:p w14:paraId="6E919EC3">
            <w:pPr>
              <w:pStyle w:val="11"/>
              <w:spacing w:before="7" w:line="237" w:lineRule="auto"/>
              <w:ind w:left="199" w:right="359"/>
              <w:rPr>
                <w:sz w:val="24"/>
              </w:rPr>
            </w:pPr>
            <w:r>
              <w:rPr>
                <w:sz w:val="24"/>
              </w:rPr>
              <w:t>Исправляет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Дописывает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</w:p>
          <w:p w14:paraId="7DB6E99D">
            <w:pPr>
              <w:pStyle w:val="11"/>
              <w:spacing w:before="4"/>
              <w:ind w:left="199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  <w:tr w14:paraId="0159C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384" w:type="dxa"/>
            <w:tcBorders>
              <w:top w:val="single" w:color="000000" w:sz="6" w:space="0"/>
            </w:tcBorders>
          </w:tcPr>
          <w:p w14:paraId="0A657531">
            <w:pPr>
              <w:pStyle w:val="11"/>
              <w:rPr>
                <w:sz w:val="24"/>
              </w:rPr>
            </w:pPr>
          </w:p>
        </w:tc>
        <w:tc>
          <w:tcPr>
            <w:tcW w:w="2953" w:type="dxa"/>
            <w:tcBorders>
              <w:top w:val="single" w:color="000000" w:sz="6" w:space="0"/>
            </w:tcBorders>
          </w:tcPr>
          <w:p w14:paraId="43C8D0A4">
            <w:pPr>
              <w:pStyle w:val="11"/>
              <w:spacing w:line="237" w:lineRule="auto"/>
              <w:ind w:left="21" w:right="68" w:firstLine="18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Python: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and,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or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not.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Операторы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целочисленного</w:t>
            </w:r>
          </w:p>
          <w:p w14:paraId="10D14105">
            <w:pPr>
              <w:pStyle w:val="11"/>
              <w:spacing w:before="1" w:line="268" w:lineRule="exact"/>
              <w:ind w:left="21" w:right="842"/>
              <w:rPr>
                <w:sz w:val="24"/>
              </w:rPr>
            </w:pPr>
            <w:r>
              <w:rPr>
                <w:sz w:val="24"/>
              </w:rPr>
              <w:t>деления и деления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4816" w:type="dxa"/>
            <w:tcBorders>
              <w:top w:val="single" w:color="000000" w:sz="6" w:space="0"/>
            </w:tcBorders>
          </w:tcPr>
          <w:p w14:paraId="2CBB5943">
            <w:pPr>
              <w:pStyle w:val="11"/>
              <w:rPr>
                <w:sz w:val="24"/>
              </w:rPr>
            </w:pPr>
          </w:p>
        </w:tc>
      </w:tr>
    </w:tbl>
    <w:p w14:paraId="1AE70393">
      <w:pPr>
        <w:spacing w:after="0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tbl>
      <w:tblPr>
        <w:tblStyle w:val="6"/>
        <w:tblW w:w="0" w:type="auto"/>
        <w:tblInd w:w="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9"/>
        <w:gridCol w:w="2948"/>
        <w:gridCol w:w="4811"/>
      </w:tblGrid>
      <w:tr w14:paraId="2AD745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4" w:hRule="atLeast"/>
        </w:trPr>
        <w:tc>
          <w:tcPr>
            <w:tcW w:w="2389" w:type="dxa"/>
            <w:tcBorders>
              <w:left w:val="single" w:color="000000" w:sz="6" w:space="0"/>
              <w:bottom w:val="single" w:color="000000" w:sz="6" w:space="0"/>
            </w:tcBorders>
          </w:tcPr>
          <w:p w14:paraId="6CF9B9FE">
            <w:pPr>
              <w:pStyle w:val="11"/>
              <w:spacing w:line="263" w:lineRule="exact"/>
              <w:ind w:left="21"/>
              <w:rPr>
                <w:sz w:val="24"/>
              </w:rPr>
            </w:pPr>
            <w:r>
              <w:rPr>
                <w:sz w:val="24"/>
              </w:rPr>
              <w:t>Циклы</w:t>
            </w:r>
          </w:p>
        </w:tc>
        <w:tc>
          <w:tcPr>
            <w:tcW w:w="2948" w:type="dxa"/>
            <w:tcBorders>
              <w:bottom w:val="single" w:color="000000" w:sz="6" w:space="0"/>
            </w:tcBorders>
          </w:tcPr>
          <w:p w14:paraId="287EFD95">
            <w:pPr>
              <w:pStyle w:val="11"/>
              <w:spacing w:line="237" w:lineRule="auto"/>
              <w:ind w:left="21" w:right="485" w:firstLine="177"/>
              <w:rPr>
                <w:sz w:val="24"/>
              </w:rPr>
            </w:pPr>
            <w:r>
              <w:rPr>
                <w:spacing w:val="-1"/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предусловием.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параметром</w:t>
            </w:r>
          </w:p>
        </w:tc>
        <w:tc>
          <w:tcPr>
            <w:tcW w:w="4811" w:type="dxa"/>
            <w:tcBorders>
              <w:bottom w:val="single" w:color="000000" w:sz="6" w:space="0"/>
            </w:tcBorders>
          </w:tcPr>
          <w:p w14:paraId="5A8B8376">
            <w:pPr>
              <w:pStyle w:val="11"/>
              <w:spacing w:line="237" w:lineRule="auto"/>
              <w:ind w:left="199" w:right="397"/>
              <w:rPr>
                <w:sz w:val="24"/>
              </w:rPr>
            </w:pPr>
            <w:r>
              <w:rPr>
                <w:spacing w:val="-1"/>
                <w:sz w:val="24"/>
              </w:rPr>
              <w:t>Программирует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циклические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алгоритмы.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алгоритма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 его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блок-</w:t>
            </w:r>
          </w:p>
          <w:p w14:paraId="48F0D3A3">
            <w:pPr>
              <w:pStyle w:val="11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схеме.</w:t>
            </w:r>
          </w:p>
          <w:p w14:paraId="3783EBE0">
            <w:pPr>
              <w:pStyle w:val="11"/>
              <w:spacing w:line="242" w:lineRule="auto"/>
              <w:ind w:left="21" w:right="277" w:firstLine="178"/>
              <w:rPr>
                <w:sz w:val="24"/>
              </w:rPr>
            </w:pPr>
            <w:r>
              <w:rPr>
                <w:sz w:val="24"/>
              </w:rPr>
              <w:t>Решает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циклов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Blockly.</w:t>
            </w:r>
          </w:p>
          <w:p w14:paraId="72D81732">
            <w:pPr>
              <w:pStyle w:val="11"/>
              <w:spacing w:line="230" w:lineRule="auto"/>
              <w:ind w:left="21" w:right="559" w:firstLine="178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отличие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цикла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 условием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цикла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параметром</w:t>
            </w:r>
          </w:p>
        </w:tc>
      </w:tr>
      <w:tr w14:paraId="7D9EB7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5" w:hRule="atLeast"/>
        </w:trPr>
        <w:tc>
          <w:tcPr>
            <w:tcW w:w="2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7C5BEAB8">
            <w:pPr>
              <w:pStyle w:val="11"/>
              <w:spacing w:line="242" w:lineRule="auto"/>
              <w:ind w:left="21" w:right="165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Проект «Максимум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минимум»</w:t>
            </w:r>
          </w:p>
        </w:tc>
        <w:tc>
          <w:tcPr>
            <w:tcW w:w="2948" w:type="dxa"/>
            <w:tcBorders>
              <w:top w:val="single" w:color="000000" w:sz="6" w:space="0"/>
              <w:bottom w:val="single" w:color="000000" w:sz="6" w:space="0"/>
            </w:tcBorders>
          </w:tcPr>
          <w:p w14:paraId="204208DF">
            <w:pPr>
              <w:pStyle w:val="11"/>
              <w:spacing w:line="242" w:lineRule="auto"/>
              <w:ind w:left="21" w:right="70" w:firstLine="177"/>
              <w:rPr>
                <w:sz w:val="24"/>
              </w:rPr>
            </w:pPr>
            <w:r>
              <w:rPr>
                <w:sz w:val="24"/>
              </w:rPr>
              <w:t>Статистика.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 моделей.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 вычисления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среднего. Функции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вычисления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максимального</w:t>
            </w:r>
          </w:p>
          <w:p w14:paraId="0A76CB56">
            <w:pPr>
              <w:pStyle w:val="11"/>
              <w:spacing w:line="250" w:lineRule="exact"/>
              <w:ind w:left="21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минимального значения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7E0D7FA5">
            <w:pPr>
              <w:pStyle w:val="11"/>
              <w:spacing w:line="242" w:lineRule="auto"/>
              <w:ind w:left="199" w:right="597"/>
              <w:rPr>
                <w:sz w:val="24"/>
              </w:rPr>
            </w:pPr>
            <w:r>
              <w:rPr>
                <w:spacing w:val="-1"/>
                <w:sz w:val="24"/>
              </w:rPr>
              <w:t>Раскрывает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цель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проекта.</w:t>
            </w:r>
          </w:p>
          <w:p w14:paraId="0471AFCF">
            <w:pPr>
              <w:pStyle w:val="11"/>
              <w:spacing w:line="267" w:lineRule="exact"/>
              <w:ind w:left="199"/>
              <w:rPr>
                <w:sz w:val="24"/>
              </w:rPr>
            </w:pPr>
            <w:r>
              <w:rPr>
                <w:sz w:val="24"/>
              </w:rPr>
              <w:t>Планирует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работу.</w:t>
            </w:r>
          </w:p>
          <w:p w14:paraId="2344D010">
            <w:pPr>
              <w:pStyle w:val="11"/>
              <w:spacing w:line="237" w:lineRule="auto"/>
              <w:ind w:left="21" w:right="584" w:firstLine="178"/>
              <w:rPr>
                <w:sz w:val="24"/>
              </w:rPr>
            </w:pPr>
            <w:r>
              <w:rPr>
                <w:spacing w:val="-1"/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воздуха</w:t>
            </w:r>
          </w:p>
        </w:tc>
      </w:tr>
      <w:tr w14:paraId="61A6E4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148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 w14:paraId="09251D5B">
            <w:pPr>
              <w:pStyle w:val="11"/>
              <w:spacing w:line="268" w:lineRule="exact"/>
              <w:ind w:left="294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(7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2A0CC2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81" w:hRule="atLeast"/>
        </w:trPr>
        <w:tc>
          <w:tcPr>
            <w:tcW w:w="238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24D7D21F">
            <w:pPr>
              <w:pStyle w:val="11"/>
              <w:spacing w:line="268" w:lineRule="exact"/>
              <w:ind w:left="3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</w:p>
        </w:tc>
        <w:tc>
          <w:tcPr>
            <w:tcW w:w="2948" w:type="dxa"/>
            <w:tcBorders>
              <w:top w:val="single" w:color="000000" w:sz="6" w:space="0"/>
              <w:bottom w:val="single" w:color="000000" w:sz="6" w:space="0"/>
            </w:tcBorders>
          </w:tcPr>
          <w:p w14:paraId="07769B32">
            <w:pPr>
              <w:pStyle w:val="11"/>
              <w:ind w:left="21" w:right="155" w:firstLine="177"/>
              <w:rPr>
                <w:sz w:val="24"/>
              </w:rPr>
            </w:pPr>
            <w:r>
              <w:rPr>
                <w:spacing w:val="-1"/>
                <w:sz w:val="24"/>
              </w:rPr>
              <w:t>Средства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коммуникации.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Всемирная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паутина (WWW).</w:t>
            </w:r>
          </w:p>
          <w:p w14:paraId="6AC54455">
            <w:pPr>
              <w:pStyle w:val="11"/>
              <w:ind w:left="21" w:right="76"/>
              <w:rPr>
                <w:sz w:val="24"/>
              </w:rPr>
            </w:pPr>
            <w:r>
              <w:rPr>
                <w:sz w:val="24"/>
              </w:rPr>
              <w:t>Назначение браузера.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почтового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ящика.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Облачное хранилище.</w:t>
            </w:r>
          </w:p>
          <w:p w14:paraId="1DB733BC">
            <w:pPr>
              <w:pStyle w:val="11"/>
              <w:spacing w:before="1" w:line="264" w:lineRule="exact"/>
              <w:ind w:left="21" w:right="434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2B854340">
            <w:pPr>
              <w:pStyle w:val="11"/>
              <w:spacing w:line="259" w:lineRule="exact"/>
              <w:ind w:left="199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23FA8EEE">
            <w:pPr>
              <w:pStyle w:val="11"/>
              <w:spacing w:before="3" w:line="232" w:lineRule="auto"/>
              <w:ind w:left="21" w:right="241" w:firstLine="178"/>
              <w:rPr>
                <w:sz w:val="24"/>
              </w:rPr>
            </w:pPr>
            <w:r>
              <w:rPr>
                <w:spacing w:val="-1"/>
                <w:sz w:val="24"/>
              </w:rPr>
              <w:t>Анализирует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14:paraId="07359E43">
            <w:pPr>
              <w:pStyle w:val="11"/>
              <w:spacing w:before="7" w:line="237" w:lineRule="auto"/>
              <w:ind w:left="21" w:right="437" w:firstLine="17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Создаѐт электронную </w:t>
            </w:r>
            <w:r>
              <w:rPr>
                <w:sz w:val="24"/>
              </w:rPr>
              <w:t>почту</w:t>
            </w:r>
            <w:r>
              <w:rPr>
                <w:spacing w:val="-19"/>
                <w:sz w:val="24"/>
              </w:rPr>
              <w:t xml:space="preserve"> </w:t>
            </w:r>
            <w:r>
              <w:rPr>
                <w:sz w:val="24"/>
              </w:rPr>
              <w:t>и работает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облачным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хранилищем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Google.</w:t>
            </w:r>
          </w:p>
          <w:p w14:paraId="6AFD79C4">
            <w:pPr>
              <w:pStyle w:val="11"/>
              <w:spacing w:before="6" w:line="237" w:lineRule="auto"/>
              <w:ind w:left="21" w:right="952" w:firstLine="178"/>
              <w:rPr>
                <w:sz w:val="24"/>
              </w:rPr>
            </w:pP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Интернете</w:t>
            </w:r>
          </w:p>
        </w:tc>
      </w:tr>
      <w:tr w14:paraId="60261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8" w:hRule="atLeast"/>
        </w:trPr>
        <w:tc>
          <w:tcPr>
            <w:tcW w:w="2389" w:type="dxa"/>
            <w:tcBorders>
              <w:top w:val="single" w:color="000000" w:sz="6" w:space="0"/>
              <w:bottom w:val="single" w:color="000000" w:sz="6" w:space="0"/>
            </w:tcBorders>
          </w:tcPr>
          <w:p w14:paraId="5FD6F820">
            <w:pPr>
              <w:pStyle w:val="11"/>
              <w:spacing w:line="232" w:lineRule="auto"/>
              <w:ind w:left="33" w:right="93"/>
              <w:rPr>
                <w:sz w:val="24"/>
              </w:rPr>
            </w:pPr>
            <w:r>
              <w:rPr>
                <w:spacing w:val="-1"/>
                <w:sz w:val="24"/>
              </w:rPr>
              <w:t>Обработка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948" w:type="dxa"/>
            <w:tcBorders>
              <w:top w:val="single" w:color="000000" w:sz="6" w:space="0"/>
              <w:bottom w:val="single" w:color="000000" w:sz="6" w:space="0"/>
            </w:tcBorders>
          </w:tcPr>
          <w:p w14:paraId="1443463E">
            <w:pPr>
              <w:pStyle w:val="11"/>
              <w:spacing w:line="232" w:lineRule="auto"/>
              <w:ind w:left="198" w:right="350"/>
              <w:rPr>
                <w:sz w:val="24"/>
              </w:rPr>
            </w:pPr>
            <w:r>
              <w:rPr>
                <w:sz w:val="24"/>
              </w:rPr>
              <w:t>Текстовая информация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реальной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14:paraId="71C3A110">
            <w:pPr>
              <w:pStyle w:val="11"/>
              <w:spacing w:before="6" w:line="237" w:lineRule="auto"/>
              <w:ind w:left="21" w:right="723"/>
              <w:rPr>
                <w:sz w:val="24"/>
              </w:rPr>
            </w:pPr>
            <w:r>
              <w:rPr>
                <w:sz w:val="24"/>
              </w:rPr>
              <w:t>Обработка текстовой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0241759C">
            <w:pPr>
              <w:pStyle w:val="11"/>
              <w:spacing w:line="262" w:lineRule="exact"/>
              <w:ind w:left="199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220034B7">
            <w:pPr>
              <w:pStyle w:val="11"/>
              <w:spacing w:line="242" w:lineRule="auto"/>
              <w:ind w:left="21" w:right="241" w:firstLine="178"/>
              <w:rPr>
                <w:sz w:val="24"/>
              </w:rPr>
            </w:pPr>
            <w:r>
              <w:rPr>
                <w:spacing w:val="-1"/>
                <w:sz w:val="24"/>
              </w:rPr>
              <w:t>Анализирует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применяемого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</w:tc>
      </w:tr>
      <w:tr w14:paraId="2D1141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7" w:hRule="atLeast"/>
        </w:trPr>
        <w:tc>
          <w:tcPr>
            <w:tcW w:w="2389" w:type="dxa"/>
            <w:tcBorders>
              <w:top w:val="single" w:color="000000" w:sz="6" w:space="0"/>
              <w:left w:val="single" w:color="000000" w:sz="6" w:space="0"/>
            </w:tcBorders>
          </w:tcPr>
          <w:p w14:paraId="5B13D979">
            <w:pPr>
              <w:pStyle w:val="11"/>
              <w:rPr>
                <w:sz w:val="24"/>
              </w:rPr>
            </w:pPr>
          </w:p>
        </w:tc>
        <w:tc>
          <w:tcPr>
            <w:tcW w:w="2948" w:type="dxa"/>
            <w:tcBorders>
              <w:top w:val="single" w:color="000000" w:sz="6" w:space="0"/>
            </w:tcBorders>
          </w:tcPr>
          <w:p w14:paraId="42E9B31E">
            <w:pPr>
              <w:pStyle w:val="11"/>
              <w:ind w:left="30" w:right="35" w:firstLine="168"/>
              <w:rPr>
                <w:sz w:val="24"/>
              </w:rPr>
            </w:pPr>
            <w:r>
              <w:rPr>
                <w:sz w:val="24"/>
              </w:rPr>
              <w:t>Форматирование текста.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Обработка графической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 информации.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 компьютерной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табличным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процессором.</w:t>
            </w:r>
          </w:p>
          <w:p w14:paraId="51017CEC">
            <w:pPr>
              <w:pStyle w:val="11"/>
              <w:spacing w:line="264" w:lineRule="exact"/>
              <w:ind w:left="3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26FD35F3">
            <w:pPr>
              <w:pStyle w:val="11"/>
              <w:spacing w:line="232" w:lineRule="auto"/>
              <w:ind w:left="199" w:right="502"/>
              <w:rPr>
                <w:sz w:val="24"/>
              </w:rPr>
            </w:pPr>
            <w:r>
              <w:rPr>
                <w:sz w:val="24"/>
              </w:rPr>
              <w:t>Создаѐт текстовые документы.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Форматирует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документы.</w:t>
            </w:r>
          </w:p>
          <w:p w14:paraId="7ED896D4">
            <w:pPr>
              <w:pStyle w:val="11"/>
              <w:spacing w:before="1" w:line="237" w:lineRule="auto"/>
              <w:ind w:left="31" w:right="429" w:firstLine="168"/>
              <w:rPr>
                <w:sz w:val="24"/>
              </w:rPr>
            </w:pPr>
            <w:r>
              <w:rPr>
                <w:sz w:val="24"/>
              </w:rPr>
              <w:t>Создаѐт векторный рисунок в текстовом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процессоре.</w:t>
            </w:r>
          </w:p>
          <w:p w14:paraId="04966F4B">
            <w:pPr>
              <w:pStyle w:val="11"/>
              <w:spacing w:before="3"/>
              <w:ind w:left="199"/>
              <w:rPr>
                <w:sz w:val="24"/>
              </w:rPr>
            </w:pPr>
            <w:r>
              <w:rPr>
                <w:sz w:val="24"/>
              </w:rPr>
              <w:t>Создаѐт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14:paraId="794D4D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6" w:hRule="atLeast"/>
        </w:trPr>
        <w:tc>
          <w:tcPr>
            <w:tcW w:w="2389" w:type="dxa"/>
            <w:tcBorders>
              <w:left w:val="single" w:color="000000" w:sz="6" w:space="0"/>
            </w:tcBorders>
          </w:tcPr>
          <w:p w14:paraId="41BC4BC2">
            <w:pPr>
              <w:pStyle w:val="11"/>
              <w:spacing w:line="237" w:lineRule="auto"/>
              <w:ind w:left="30" w:right="96"/>
              <w:rPr>
                <w:sz w:val="24"/>
              </w:rPr>
            </w:pPr>
            <w:r>
              <w:rPr>
                <w:sz w:val="24"/>
              </w:rPr>
              <w:t>Проект «Презентация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ElevatorPitch»</w:t>
            </w:r>
          </w:p>
        </w:tc>
        <w:tc>
          <w:tcPr>
            <w:tcW w:w="2948" w:type="dxa"/>
          </w:tcPr>
          <w:p w14:paraId="64DD1B79">
            <w:pPr>
              <w:pStyle w:val="11"/>
              <w:ind w:left="30" w:right="213" w:firstLine="168"/>
              <w:rPr>
                <w:sz w:val="24"/>
              </w:rPr>
            </w:pPr>
            <w:r>
              <w:rPr>
                <w:sz w:val="24"/>
              </w:rPr>
              <w:t>Свойства и 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хорошей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презентации.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Особенности </w:t>
            </w:r>
            <w:r>
              <w:rPr>
                <w:sz w:val="24"/>
              </w:rPr>
              <w:t>презентации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типа «ElevatorPitch»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78817D1B">
            <w:pPr>
              <w:pStyle w:val="11"/>
              <w:spacing w:line="237" w:lineRule="auto"/>
              <w:ind w:left="31" w:right="474" w:firstLine="168"/>
              <w:rPr>
                <w:sz w:val="24"/>
              </w:rPr>
            </w:pPr>
            <w:r>
              <w:rPr>
                <w:sz w:val="24"/>
              </w:rPr>
              <w:t>Получает информацию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типа «ElevatorPitch».</w:t>
            </w:r>
          </w:p>
          <w:p w14:paraId="6D36312A">
            <w:pPr>
              <w:pStyle w:val="11"/>
              <w:spacing w:line="237" w:lineRule="auto"/>
              <w:ind w:left="31" w:right="283" w:firstLine="168"/>
              <w:rPr>
                <w:sz w:val="24"/>
              </w:rPr>
            </w:pPr>
            <w:r>
              <w:rPr>
                <w:spacing w:val="-1"/>
                <w:sz w:val="24"/>
              </w:rPr>
              <w:t>Создаѐт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презентацию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«ElevatorPitch»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14:paraId="5D9FC5D1">
            <w:pPr>
              <w:pStyle w:val="11"/>
              <w:spacing w:line="237" w:lineRule="auto"/>
              <w:ind w:left="199" w:right="1448"/>
              <w:rPr>
                <w:sz w:val="24"/>
              </w:rPr>
            </w:pPr>
            <w:r>
              <w:rPr>
                <w:spacing w:val="-1"/>
                <w:sz w:val="24"/>
              </w:rPr>
              <w:t>Выступает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своим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Оценивает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чужой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проект</w:t>
            </w:r>
          </w:p>
        </w:tc>
      </w:tr>
    </w:tbl>
    <w:p w14:paraId="2F77C1AC">
      <w:pPr>
        <w:pStyle w:val="7"/>
        <w:spacing w:before="8"/>
        <w:ind w:left="0"/>
        <w:rPr>
          <w:sz w:val="15"/>
        </w:rPr>
      </w:pPr>
    </w:p>
    <w:p w14:paraId="21C947CB">
      <w:pPr>
        <w:pStyle w:val="7"/>
        <w:spacing w:before="90" w:line="275" w:lineRule="exact"/>
        <w:ind w:left="916"/>
      </w:pPr>
      <w:r>
        <w:t>8</w:t>
      </w:r>
      <w:r>
        <w:rPr>
          <w:spacing w:val="-6"/>
        </w:rPr>
        <w:t xml:space="preserve"> </w:t>
      </w:r>
      <w:r>
        <w:t>КЛАСС</w:t>
      </w:r>
    </w:p>
    <w:p w14:paraId="6E545CE9">
      <w:pPr>
        <w:pStyle w:val="7"/>
        <w:spacing w:line="275" w:lineRule="exact"/>
        <w:ind w:left="916"/>
      </w:pPr>
      <w:r>
        <w:t>1 ч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6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6</w:t>
      </w:r>
      <w:r>
        <w:rPr>
          <w:spacing w:val="-5"/>
        </w:rPr>
        <w:t xml:space="preserve"> </w:t>
      </w:r>
      <w:r>
        <w:t>ч —</w:t>
      </w:r>
      <w:r>
        <w:rPr>
          <w:spacing w:val="-4"/>
        </w:rPr>
        <w:t xml:space="preserve"> </w:t>
      </w:r>
      <w:r>
        <w:t>резервное</w:t>
      </w:r>
      <w:r>
        <w:rPr>
          <w:spacing w:val="-5"/>
        </w:rPr>
        <w:t xml:space="preserve"> </w:t>
      </w:r>
      <w:r>
        <w:t>время.</w:t>
      </w:r>
    </w:p>
    <w:p w14:paraId="4B4652C9">
      <w:pPr>
        <w:pStyle w:val="7"/>
        <w:spacing w:before="10" w:after="1"/>
        <w:ind w:left="0"/>
        <w:rPr>
          <w:sz w:val="25"/>
        </w:rPr>
      </w:pPr>
    </w:p>
    <w:tbl>
      <w:tblPr>
        <w:tblStyle w:val="6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2"/>
        <w:gridCol w:w="2953"/>
        <w:gridCol w:w="4812"/>
      </w:tblGrid>
      <w:tr w14:paraId="4831CD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</w:trPr>
        <w:tc>
          <w:tcPr>
            <w:tcW w:w="2382" w:type="dxa"/>
          </w:tcPr>
          <w:p w14:paraId="6203E44B">
            <w:pPr>
              <w:pStyle w:val="11"/>
              <w:ind w:left="350" w:right="314" w:firstLine="792"/>
              <w:rPr>
                <w:b/>
                <w:sz w:val="24"/>
              </w:rPr>
            </w:pPr>
            <w:r>
              <w:rPr>
                <w:b/>
                <w:sz w:val="24"/>
              </w:rPr>
              <w:t>Темы,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раскрывающие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</w:p>
          <w:p w14:paraId="7D5A3DD3">
            <w:pPr>
              <w:pStyle w:val="11"/>
              <w:spacing w:before="2" w:line="264" w:lineRule="exact"/>
              <w:ind w:left="52" w:right="45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программы, и число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изучение</w:t>
            </w:r>
          </w:p>
        </w:tc>
        <w:tc>
          <w:tcPr>
            <w:tcW w:w="2953" w:type="dxa"/>
          </w:tcPr>
          <w:p w14:paraId="3D719545">
            <w:pPr>
              <w:pStyle w:val="11"/>
              <w:rPr>
                <w:sz w:val="23"/>
              </w:rPr>
            </w:pPr>
          </w:p>
          <w:p w14:paraId="7DE5262E">
            <w:pPr>
              <w:pStyle w:val="11"/>
              <w:spacing w:before="1" w:line="242" w:lineRule="auto"/>
              <w:ind w:left="13" w:right="1022" w:firstLine="56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Содержание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812" w:type="dxa"/>
          </w:tcPr>
          <w:p w14:paraId="386582C7">
            <w:pPr>
              <w:pStyle w:val="11"/>
              <w:rPr>
                <w:sz w:val="23"/>
              </w:rPr>
            </w:pPr>
          </w:p>
          <w:p w14:paraId="7DDAC44E">
            <w:pPr>
              <w:pStyle w:val="11"/>
              <w:spacing w:before="1" w:line="242" w:lineRule="auto"/>
              <w:ind w:left="13" w:right="928" w:firstLine="56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изучении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</w:tr>
      <w:tr w14:paraId="3C094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147" w:type="dxa"/>
            <w:gridSpan w:val="3"/>
            <w:tcBorders>
              <w:bottom w:val="single" w:color="000000" w:sz="6" w:space="0"/>
            </w:tcBorders>
          </w:tcPr>
          <w:p w14:paraId="1E73E231">
            <w:pPr>
              <w:pStyle w:val="11"/>
              <w:spacing w:line="268" w:lineRule="exact"/>
              <w:ind w:left="293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(9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14:paraId="79E27558">
      <w:pPr>
        <w:spacing w:after="0" w:line="268" w:lineRule="exact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tbl>
      <w:tblPr>
        <w:tblStyle w:val="6"/>
        <w:tblW w:w="0" w:type="auto"/>
        <w:tblInd w:w="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9"/>
        <w:gridCol w:w="2948"/>
        <w:gridCol w:w="4811"/>
      </w:tblGrid>
      <w:tr w14:paraId="0B3E33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3" w:hRule="atLeast"/>
        </w:trPr>
        <w:tc>
          <w:tcPr>
            <w:tcW w:w="2389" w:type="dxa"/>
            <w:tcBorders>
              <w:left w:val="single" w:color="000000" w:sz="6" w:space="0"/>
            </w:tcBorders>
          </w:tcPr>
          <w:p w14:paraId="30927C1F">
            <w:pPr>
              <w:pStyle w:val="11"/>
              <w:spacing w:line="237" w:lineRule="auto"/>
              <w:ind w:left="30" w:right="469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2948" w:type="dxa"/>
          </w:tcPr>
          <w:p w14:paraId="77897914">
            <w:pPr>
              <w:pStyle w:val="11"/>
              <w:ind w:left="21" w:right="-19" w:firstLine="177"/>
              <w:rPr>
                <w:sz w:val="24"/>
              </w:rPr>
            </w:pPr>
            <w:r>
              <w:rPr>
                <w:sz w:val="24"/>
              </w:rPr>
              <w:t>История 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 и персонального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14:paraId="2A3C845E">
            <w:pPr>
              <w:pStyle w:val="11"/>
              <w:spacing w:line="242" w:lineRule="auto"/>
              <w:ind w:left="198" w:right="359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информацией.</w:t>
            </w:r>
          </w:p>
          <w:p w14:paraId="421CB104">
            <w:pPr>
              <w:pStyle w:val="11"/>
              <w:ind w:left="21" w:right="111"/>
              <w:rPr>
                <w:sz w:val="24"/>
              </w:rPr>
            </w:pPr>
            <w:r>
              <w:rPr>
                <w:sz w:val="24"/>
              </w:rPr>
              <w:t>Архитектура Неймана.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Программное </w:t>
            </w:r>
            <w:r>
              <w:rPr>
                <w:sz w:val="24"/>
              </w:rPr>
              <w:t>обеспечение.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обеспечения.</w:t>
            </w:r>
          </w:p>
          <w:p w14:paraId="4F887D86">
            <w:pPr>
              <w:pStyle w:val="11"/>
              <w:ind w:left="21"/>
              <w:rPr>
                <w:sz w:val="24"/>
              </w:rPr>
            </w:pPr>
            <w:r>
              <w:rPr>
                <w:sz w:val="24"/>
              </w:rPr>
              <w:t>Пользовательский</w:t>
            </w:r>
          </w:p>
          <w:p w14:paraId="52FF0C2C">
            <w:pPr>
              <w:pStyle w:val="11"/>
              <w:spacing w:line="274" w:lineRule="exact"/>
              <w:ind w:left="21"/>
              <w:rPr>
                <w:sz w:val="24"/>
              </w:rPr>
            </w:pPr>
            <w:r>
              <w:rPr>
                <w:sz w:val="24"/>
              </w:rPr>
              <w:t>интерфейс.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Работас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поисковыми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системами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581E1394">
            <w:pPr>
              <w:pStyle w:val="11"/>
              <w:spacing w:line="237" w:lineRule="auto"/>
              <w:ind w:left="199" w:right="597"/>
              <w:rPr>
                <w:sz w:val="24"/>
              </w:rPr>
            </w:pPr>
            <w:r>
              <w:rPr>
                <w:spacing w:val="-1"/>
                <w:sz w:val="24"/>
              </w:rPr>
              <w:t>Раскрывает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Определяет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средства,</w:t>
            </w:r>
          </w:p>
          <w:p w14:paraId="0E0409DC">
            <w:pPr>
              <w:pStyle w:val="11"/>
              <w:ind w:left="21" w:right="459"/>
              <w:rPr>
                <w:sz w:val="24"/>
              </w:rPr>
            </w:pPr>
            <w:r>
              <w:rPr>
                <w:sz w:val="24"/>
              </w:rPr>
              <w:t>необходимые для осуществления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  <w:p w14:paraId="02D5FD15">
            <w:pPr>
              <w:pStyle w:val="11"/>
              <w:ind w:left="21" w:right="385" w:firstLine="178"/>
              <w:rPr>
                <w:sz w:val="24"/>
              </w:rPr>
            </w:pPr>
            <w:r>
              <w:rPr>
                <w:sz w:val="24"/>
              </w:rPr>
              <w:t>Оперирует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информационными объектами в наглядно-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интерфейсе</w:t>
            </w:r>
          </w:p>
        </w:tc>
      </w:tr>
      <w:tr w14:paraId="079227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2389" w:type="dxa"/>
            <w:tcBorders>
              <w:left w:val="single" w:color="000000" w:sz="6" w:space="0"/>
              <w:bottom w:val="single" w:color="000000" w:sz="6" w:space="0"/>
            </w:tcBorders>
          </w:tcPr>
          <w:p w14:paraId="30232C6C">
            <w:pPr>
              <w:pStyle w:val="11"/>
              <w:spacing w:line="242" w:lineRule="auto"/>
              <w:ind w:left="30" w:right="107"/>
              <w:rPr>
                <w:sz w:val="24"/>
              </w:rPr>
            </w:pPr>
            <w:r>
              <w:rPr>
                <w:sz w:val="24"/>
              </w:rPr>
              <w:t>Обработка различной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</w:p>
        </w:tc>
        <w:tc>
          <w:tcPr>
            <w:tcW w:w="2948" w:type="dxa"/>
            <w:tcBorders>
              <w:bottom w:val="single" w:color="000000" w:sz="6" w:space="0"/>
            </w:tcBorders>
          </w:tcPr>
          <w:p w14:paraId="3773C1F7">
            <w:pPr>
              <w:pStyle w:val="11"/>
              <w:ind w:left="21" w:right="206" w:firstLine="177"/>
              <w:rPr>
                <w:sz w:val="24"/>
              </w:rPr>
            </w:pPr>
            <w:r>
              <w:rPr>
                <w:sz w:val="24"/>
              </w:rPr>
              <w:t>Повторение: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редактирование 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работав облачном сервисе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Google. Изучение 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форматирования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14:paraId="03F793AB">
            <w:pPr>
              <w:pStyle w:val="11"/>
              <w:spacing w:line="275" w:lineRule="exact"/>
              <w:ind w:left="21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  <w:p w14:paraId="09F8F678">
            <w:pPr>
              <w:pStyle w:val="11"/>
              <w:spacing w:line="274" w:lineRule="exact"/>
              <w:ind w:left="21" w:right="69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Совместный доступ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046FADF6">
            <w:pPr>
              <w:pStyle w:val="11"/>
              <w:spacing w:line="242" w:lineRule="auto"/>
              <w:ind w:left="199" w:right="597"/>
              <w:rPr>
                <w:sz w:val="24"/>
              </w:rPr>
            </w:pPr>
            <w:r>
              <w:rPr>
                <w:spacing w:val="-1"/>
                <w:sz w:val="24"/>
              </w:rPr>
              <w:t>Раскрывает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Применяет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</w:p>
          <w:p w14:paraId="4534EAC2">
            <w:pPr>
              <w:pStyle w:val="11"/>
              <w:spacing w:line="242" w:lineRule="auto"/>
              <w:ind w:left="21" w:right="901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Google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Презентаций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</w:tr>
      <w:tr w14:paraId="72965D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10148" w:type="dxa"/>
            <w:gridSpan w:val="3"/>
            <w:tcBorders>
              <w:top w:val="single" w:color="000000" w:sz="6" w:space="0"/>
            </w:tcBorders>
          </w:tcPr>
          <w:p w14:paraId="5DC75F45">
            <w:pPr>
              <w:pStyle w:val="11"/>
              <w:spacing w:line="268" w:lineRule="exact"/>
              <w:ind w:left="1128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2. Графический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Turtle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025563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3" w:hRule="atLeast"/>
        </w:trPr>
        <w:tc>
          <w:tcPr>
            <w:tcW w:w="2389" w:type="dxa"/>
            <w:tcBorders>
              <w:left w:val="single" w:color="000000" w:sz="6" w:space="0"/>
              <w:bottom w:val="single" w:color="000000" w:sz="6" w:space="0"/>
            </w:tcBorders>
          </w:tcPr>
          <w:p w14:paraId="2ABD3027">
            <w:pPr>
              <w:pStyle w:val="11"/>
              <w:spacing w:line="237" w:lineRule="auto"/>
              <w:ind w:left="30" w:right="59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модулем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Turtle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2948" w:type="dxa"/>
            <w:tcBorders>
              <w:bottom w:val="single" w:color="000000" w:sz="6" w:space="0"/>
            </w:tcBorders>
          </w:tcPr>
          <w:p w14:paraId="09B20C7B">
            <w:pPr>
              <w:pStyle w:val="11"/>
              <w:ind w:left="26" w:right="365" w:firstLine="172"/>
              <w:rPr>
                <w:sz w:val="24"/>
              </w:rPr>
            </w:pPr>
            <w:r>
              <w:rPr>
                <w:sz w:val="24"/>
              </w:rPr>
              <w:t>Подключение модуля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Turtle. Объект.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Метод.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команды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черепашкой.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Заливка замкнутых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многоугольников.</w:t>
            </w:r>
          </w:p>
          <w:p w14:paraId="2E8375E1">
            <w:pPr>
              <w:pStyle w:val="11"/>
              <w:ind w:left="26" w:right="443"/>
              <w:rPr>
                <w:sz w:val="24"/>
              </w:rPr>
            </w:pPr>
            <w:r>
              <w:rPr>
                <w:sz w:val="24"/>
              </w:rPr>
              <w:t>Рисование окружности.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 внешности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черепашки при помощи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Shape.</w:t>
            </w:r>
          </w:p>
          <w:p w14:paraId="74993FC7">
            <w:pPr>
              <w:pStyle w:val="11"/>
              <w:spacing w:line="237" w:lineRule="auto"/>
              <w:ind w:left="26" w:right="110" w:firstLine="17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Управление </w:t>
            </w:r>
            <w:r>
              <w:rPr>
                <w:sz w:val="24"/>
              </w:rPr>
              <w:t>несколькими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черепашками</w:t>
            </w:r>
          </w:p>
        </w:tc>
        <w:tc>
          <w:tcPr>
            <w:tcW w:w="4811" w:type="dxa"/>
            <w:tcBorders>
              <w:bottom w:val="single" w:color="000000" w:sz="6" w:space="0"/>
            </w:tcBorders>
          </w:tcPr>
          <w:p w14:paraId="3F66140D">
            <w:pPr>
              <w:pStyle w:val="11"/>
              <w:spacing w:line="237" w:lineRule="auto"/>
              <w:ind w:left="199" w:right="561"/>
              <w:rPr>
                <w:sz w:val="24"/>
              </w:rPr>
            </w:pPr>
            <w:r>
              <w:rPr>
                <w:sz w:val="24"/>
              </w:rPr>
              <w:t>Раскрывает смысл изучаемых 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Объясняет,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такое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исполнитель.</w:t>
            </w:r>
          </w:p>
          <w:p w14:paraId="31A804D0">
            <w:pPr>
              <w:pStyle w:val="11"/>
              <w:spacing w:line="242" w:lineRule="auto"/>
              <w:ind w:left="26" w:right="1087" w:firstLine="17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Описывает черепашку </w:t>
            </w:r>
            <w:r>
              <w:rPr>
                <w:sz w:val="24"/>
              </w:rPr>
              <w:t>как пример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исполнителя.</w:t>
            </w:r>
          </w:p>
          <w:p w14:paraId="24E606DD">
            <w:pPr>
              <w:pStyle w:val="11"/>
              <w:ind w:left="26" w:right="121" w:firstLine="173"/>
              <w:rPr>
                <w:sz w:val="24"/>
              </w:rPr>
            </w:pPr>
            <w:r>
              <w:rPr>
                <w:sz w:val="24"/>
              </w:rPr>
              <w:t>Устанавливает связь между движением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черепашки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единицами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(пиксели,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градусы).</w:t>
            </w:r>
          </w:p>
          <w:p w14:paraId="04A29CA3">
            <w:pPr>
              <w:pStyle w:val="11"/>
              <w:spacing w:line="242" w:lineRule="auto"/>
              <w:ind w:left="26" w:right="1017" w:firstLine="173"/>
              <w:rPr>
                <w:sz w:val="24"/>
              </w:rPr>
            </w:pPr>
            <w:r>
              <w:rPr>
                <w:sz w:val="24"/>
              </w:rPr>
              <w:t>Определяет координаты как адрес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пространстве.</w:t>
            </w:r>
          </w:p>
          <w:p w14:paraId="746E664F">
            <w:pPr>
              <w:pStyle w:val="11"/>
              <w:spacing w:line="242" w:lineRule="auto"/>
              <w:ind w:left="26" w:right="522" w:firstLine="173"/>
              <w:rPr>
                <w:sz w:val="24"/>
              </w:rPr>
            </w:pPr>
            <w:r>
              <w:rPr>
                <w:sz w:val="24"/>
              </w:rPr>
              <w:t>Определяет на экране начало движения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черепашки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(начало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отсчѐта).</w:t>
            </w:r>
          </w:p>
          <w:p w14:paraId="0D88DBBE">
            <w:pPr>
              <w:pStyle w:val="11"/>
              <w:spacing w:line="242" w:lineRule="auto"/>
              <w:ind w:left="26" w:right="527" w:firstLine="173"/>
              <w:rPr>
                <w:sz w:val="24"/>
              </w:rPr>
            </w:pPr>
            <w:r>
              <w:rPr>
                <w:sz w:val="24"/>
              </w:rPr>
              <w:t>Решает задачи на рисование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геометрических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фигур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черепашкой.</w:t>
            </w:r>
          </w:p>
          <w:p w14:paraId="41D78FFC">
            <w:pPr>
              <w:pStyle w:val="11"/>
              <w:spacing w:line="242" w:lineRule="auto"/>
              <w:ind w:left="26" w:right="403" w:firstLine="173"/>
              <w:rPr>
                <w:sz w:val="24"/>
              </w:rPr>
            </w:pPr>
            <w:r>
              <w:rPr>
                <w:sz w:val="24"/>
              </w:rPr>
              <w:t>Настраивает цвет исполнителя, толщину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пера,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выполняет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заливку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цветом.</w:t>
            </w:r>
          </w:p>
          <w:p w14:paraId="5A3535C9">
            <w:pPr>
              <w:pStyle w:val="11"/>
              <w:spacing w:line="271" w:lineRule="exact"/>
              <w:ind w:left="26" w:firstLine="173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015D9214">
            <w:pPr>
              <w:pStyle w:val="11"/>
              <w:spacing w:line="274" w:lineRule="exact"/>
              <w:ind w:left="26" w:right="792"/>
              <w:rPr>
                <w:sz w:val="24"/>
              </w:rPr>
            </w:pPr>
            <w:r>
              <w:rPr>
                <w:sz w:val="24"/>
              </w:rPr>
              <w:t>использованием нескольких объектов-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черепашек</w:t>
            </w:r>
          </w:p>
        </w:tc>
      </w:tr>
      <w:tr w14:paraId="734F6A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0148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 w14:paraId="466FA2E6">
            <w:pPr>
              <w:pStyle w:val="11"/>
              <w:spacing w:line="230" w:lineRule="auto"/>
              <w:ind w:left="23" w:firstLine="56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3. Функции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примере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Turtle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7EB97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03" w:hRule="atLeast"/>
        </w:trPr>
        <w:tc>
          <w:tcPr>
            <w:tcW w:w="2389" w:type="dxa"/>
            <w:tcBorders>
              <w:top w:val="single" w:color="000000" w:sz="6" w:space="0"/>
              <w:bottom w:val="single" w:color="000000" w:sz="6" w:space="0"/>
            </w:tcBorders>
          </w:tcPr>
          <w:p w14:paraId="7290037F">
            <w:pPr>
              <w:pStyle w:val="11"/>
              <w:spacing w:line="242" w:lineRule="auto"/>
              <w:ind w:left="33" w:right="121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2948" w:type="dxa"/>
            <w:tcBorders>
              <w:top w:val="single" w:color="000000" w:sz="6" w:space="0"/>
              <w:bottom w:val="single" w:color="000000" w:sz="6" w:space="0"/>
            </w:tcBorders>
          </w:tcPr>
          <w:p w14:paraId="3782D15A">
            <w:pPr>
              <w:pStyle w:val="11"/>
              <w:spacing w:line="242" w:lineRule="auto"/>
              <w:ind w:left="64" w:right="388" w:firstLine="18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Повторение: </w:t>
            </w:r>
            <w:r>
              <w:rPr>
                <w:sz w:val="24"/>
              </w:rPr>
              <w:t>функция,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функций.</w:t>
            </w:r>
          </w:p>
          <w:p w14:paraId="3F532421">
            <w:pPr>
              <w:pStyle w:val="11"/>
              <w:spacing w:line="264" w:lineRule="exact"/>
              <w:ind w:left="74" w:right="128" w:firstLine="177"/>
              <w:rPr>
                <w:sz w:val="24"/>
              </w:rPr>
            </w:pPr>
            <w:r>
              <w:rPr>
                <w:sz w:val="24"/>
              </w:rPr>
              <w:t>Функции модуля Turtle.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Самостоятельное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создание</w:t>
            </w:r>
          </w:p>
        </w:tc>
        <w:tc>
          <w:tcPr>
            <w:tcW w:w="4811" w:type="dxa"/>
            <w:tcBorders>
              <w:top w:val="single" w:color="000000" w:sz="6" w:space="0"/>
              <w:bottom w:val="single" w:color="000000" w:sz="6" w:space="0"/>
            </w:tcBorders>
          </w:tcPr>
          <w:p w14:paraId="776A06A3">
            <w:pPr>
              <w:pStyle w:val="11"/>
              <w:spacing w:line="242" w:lineRule="auto"/>
              <w:ind w:left="247" w:right="513"/>
              <w:rPr>
                <w:sz w:val="24"/>
              </w:rPr>
            </w:pPr>
            <w:r>
              <w:rPr>
                <w:sz w:val="24"/>
              </w:rPr>
              <w:t>Раскрывает смысл изучаемых 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Создаѐт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14:paraId="61E5FD70">
            <w:pPr>
              <w:pStyle w:val="11"/>
              <w:spacing w:line="264" w:lineRule="exact"/>
              <w:ind w:left="64" w:right="766" w:firstLine="182"/>
              <w:rPr>
                <w:sz w:val="24"/>
              </w:rPr>
            </w:pPr>
            <w:r>
              <w:rPr>
                <w:sz w:val="24"/>
              </w:rPr>
              <w:t>Пишет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событий.</w:t>
            </w:r>
          </w:p>
        </w:tc>
      </w:tr>
      <w:tr w14:paraId="57194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</w:trPr>
        <w:tc>
          <w:tcPr>
            <w:tcW w:w="2389" w:type="dxa"/>
            <w:tcBorders>
              <w:top w:val="single" w:color="000000" w:sz="6" w:space="0"/>
            </w:tcBorders>
          </w:tcPr>
          <w:p w14:paraId="76E61A97">
            <w:pPr>
              <w:pStyle w:val="11"/>
              <w:rPr>
                <w:sz w:val="24"/>
              </w:rPr>
            </w:pPr>
          </w:p>
        </w:tc>
        <w:tc>
          <w:tcPr>
            <w:tcW w:w="2948" w:type="dxa"/>
            <w:tcBorders>
              <w:top w:val="single" w:color="000000" w:sz="6" w:space="0"/>
            </w:tcBorders>
          </w:tcPr>
          <w:p w14:paraId="23981025">
            <w:pPr>
              <w:pStyle w:val="11"/>
              <w:ind w:left="59" w:right="235" w:firstLine="177"/>
              <w:rPr>
                <w:sz w:val="24"/>
              </w:rPr>
            </w:pPr>
            <w:r>
              <w:rPr>
                <w:sz w:val="24"/>
              </w:rPr>
              <w:t>функции. Глобальные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локальные переменные.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</w:p>
          <w:p w14:paraId="31CF7248">
            <w:pPr>
              <w:pStyle w:val="11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«экран».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4811" w:type="dxa"/>
            <w:tcBorders>
              <w:top w:val="single" w:color="000000" w:sz="6" w:space="0"/>
            </w:tcBorders>
          </w:tcPr>
          <w:p w14:paraId="48BC9906">
            <w:pPr>
              <w:pStyle w:val="11"/>
              <w:ind w:left="59" w:right="174" w:firstLine="178"/>
              <w:rPr>
                <w:sz w:val="24"/>
              </w:rPr>
            </w:pPr>
            <w:r>
              <w:rPr>
                <w:sz w:val="24"/>
              </w:rPr>
              <w:t>Получает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различиях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областью видимости функции и областью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программы.</w:t>
            </w:r>
          </w:p>
          <w:p w14:paraId="0241EBAE">
            <w:pPr>
              <w:pStyle w:val="11"/>
              <w:spacing w:line="274" w:lineRule="exact"/>
              <w:ind w:left="237"/>
              <w:rPr>
                <w:sz w:val="24"/>
              </w:rPr>
            </w:pPr>
            <w:r>
              <w:rPr>
                <w:sz w:val="24"/>
              </w:rPr>
              <w:t>Решает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задачи 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</w:tbl>
    <w:p w14:paraId="0ABFE307">
      <w:pPr>
        <w:spacing w:after="0" w:line="274" w:lineRule="exact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tbl>
      <w:tblPr>
        <w:tblStyle w:val="6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4"/>
        <w:gridCol w:w="2948"/>
        <w:gridCol w:w="4811"/>
      </w:tblGrid>
      <w:tr w14:paraId="109063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2" w:hRule="atLeast"/>
        </w:trPr>
        <w:tc>
          <w:tcPr>
            <w:tcW w:w="2394" w:type="dxa"/>
          </w:tcPr>
          <w:p w14:paraId="18BFF23D">
            <w:pPr>
              <w:pStyle w:val="11"/>
              <w:rPr>
                <w:sz w:val="24"/>
              </w:rPr>
            </w:pPr>
          </w:p>
        </w:tc>
        <w:tc>
          <w:tcPr>
            <w:tcW w:w="2948" w:type="dxa"/>
          </w:tcPr>
          <w:p w14:paraId="33B5D59B">
            <w:pPr>
              <w:pStyle w:val="11"/>
              <w:spacing w:line="237" w:lineRule="auto"/>
              <w:ind w:left="54"/>
              <w:rPr>
                <w:sz w:val="24"/>
              </w:rPr>
            </w:pPr>
            <w:r>
              <w:rPr>
                <w:spacing w:val="-1"/>
                <w:sz w:val="24"/>
              </w:rPr>
              <w:t>с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событиями.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Фракталы.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Рекурсия.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Кривая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Коха</w:t>
            </w:r>
          </w:p>
        </w:tc>
        <w:tc>
          <w:tcPr>
            <w:tcW w:w="4811" w:type="dxa"/>
          </w:tcPr>
          <w:p w14:paraId="53D0E210">
            <w:pPr>
              <w:pStyle w:val="11"/>
              <w:spacing w:line="263" w:lineRule="exact"/>
              <w:ind w:left="54"/>
              <w:rPr>
                <w:sz w:val="24"/>
              </w:rPr>
            </w:pPr>
            <w:r>
              <w:rPr>
                <w:sz w:val="24"/>
              </w:rPr>
              <w:t>глобальных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переменных</w:t>
            </w:r>
          </w:p>
        </w:tc>
      </w:tr>
      <w:tr w14:paraId="3F582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153" w:type="dxa"/>
            <w:gridSpan w:val="3"/>
          </w:tcPr>
          <w:p w14:paraId="168EF9B3">
            <w:pPr>
              <w:pStyle w:val="11"/>
              <w:spacing w:line="273" w:lineRule="exact"/>
              <w:ind w:left="313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алгебры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3BDCA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0" w:hRule="atLeast"/>
        </w:trPr>
        <w:tc>
          <w:tcPr>
            <w:tcW w:w="2394" w:type="dxa"/>
            <w:tcBorders>
              <w:left w:val="single" w:color="000000" w:sz="6" w:space="0"/>
            </w:tcBorders>
          </w:tcPr>
          <w:p w14:paraId="6BBA0747">
            <w:pPr>
              <w:pStyle w:val="11"/>
              <w:spacing w:line="237" w:lineRule="auto"/>
              <w:ind w:left="35" w:right="423"/>
              <w:rPr>
                <w:sz w:val="24"/>
              </w:rPr>
            </w:pPr>
            <w:r>
              <w:rPr>
                <w:spacing w:val="-1"/>
                <w:sz w:val="24"/>
              </w:rPr>
              <w:t>Элементы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алгебры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</w:p>
        </w:tc>
        <w:tc>
          <w:tcPr>
            <w:tcW w:w="2948" w:type="dxa"/>
          </w:tcPr>
          <w:p w14:paraId="2B03F4B1">
            <w:pPr>
              <w:pStyle w:val="11"/>
              <w:ind w:left="16" w:firstLine="182"/>
              <w:rPr>
                <w:sz w:val="24"/>
              </w:rPr>
            </w:pPr>
            <w:r>
              <w:rPr>
                <w:sz w:val="24"/>
              </w:rPr>
              <w:t>Электронное устройство.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Логическое высказывание.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 операции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выражения. Таблица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истинности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элементы.</w:t>
            </w:r>
          </w:p>
          <w:p w14:paraId="0DAE6F14">
            <w:pPr>
              <w:pStyle w:val="11"/>
              <w:spacing w:line="235" w:lineRule="auto"/>
              <w:ind w:left="16" w:right="-44" w:firstLine="182"/>
              <w:jc w:val="both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схем. Алгоритм 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  <w:tc>
          <w:tcPr>
            <w:tcW w:w="4811" w:type="dxa"/>
            <w:tcBorders>
              <w:bottom w:val="single" w:color="000000" w:sz="6" w:space="0"/>
            </w:tcBorders>
          </w:tcPr>
          <w:p w14:paraId="161B6D1C">
            <w:pPr>
              <w:pStyle w:val="11"/>
              <w:spacing w:line="264" w:lineRule="exact"/>
              <w:ind w:left="194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1DFBAE82">
            <w:pPr>
              <w:pStyle w:val="11"/>
              <w:spacing w:line="242" w:lineRule="auto"/>
              <w:ind w:left="16" w:right="908" w:firstLine="178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логическую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высказываний.</w:t>
            </w:r>
          </w:p>
          <w:p w14:paraId="7C66F7B7">
            <w:pPr>
              <w:pStyle w:val="11"/>
              <w:spacing w:line="242" w:lineRule="auto"/>
              <w:ind w:left="16" w:right="897" w:firstLine="178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Составляет </w:t>
            </w:r>
            <w:r>
              <w:rPr>
                <w:sz w:val="24"/>
              </w:rPr>
              <w:t>таблицу истинности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выражения.</w:t>
            </w:r>
          </w:p>
          <w:p w14:paraId="5A77D7A3">
            <w:pPr>
              <w:pStyle w:val="11"/>
              <w:spacing w:line="271" w:lineRule="exact"/>
              <w:ind w:left="194"/>
              <w:rPr>
                <w:sz w:val="24"/>
              </w:rPr>
            </w:pPr>
            <w:r>
              <w:rPr>
                <w:sz w:val="24"/>
              </w:rPr>
              <w:t>Строит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</w:p>
        </w:tc>
      </w:tr>
    </w:tbl>
    <w:p w14:paraId="67F73260">
      <w:pPr>
        <w:pStyle w:val="7"/>
        <w:spacing w:before="9"/>
        <w:ind w:left="0"/>
        <w:rPr>
          <w:sz w:val="14"/>
        </w:rPr>
      </w:pPr>
    </w:p>
    <w:p w14:paraId="432958D0">
      <w:pPr>
        <w:pStyle w:val="7"/>
        <w:spacing w:before="90"/>
        <w:ind w:left="916"/>
      </w:pPr>
      <w:r>
        <w:t>9</w:t>
      </w:r>
      <w:r>
        <w:rPr>
          <w:spacing w:val="-6"/>
        </w:rPr>
        <w:t xml:space="preserve"> </w:t>
      </w:r>
      <w:r>
        <w:t>КЛАСС</w:t>
      </w:r>
    </w:p>
    <w:p w14:paraId="670905F2">
      <w:pPr>
        <w:pStyle w:val="7"/>
        <w:spacing w:before="3"/>
        <w:ind w:left="916"/>
      </w:pPr>
      <w:r>
        <w:t>1 ч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неделю,</w:t>
      </w:r>
      <w:r>
        <w:rPr>
          <w:spacing w:val="-2"/>
        </w:rPr>
        <w:t xml:space="preserve"> </w:t>
      </w:r>
      <w:r>
        <w:t>всего</w:t>
      </w:r>
      <w:r>
        <w:rPr>
          <w:spacing w:val="6"/>
        </w:rPr>
        <w:t xml:space="preserve"> </w:t>
      </w:r>
      <w:r>
        <w:t>34</w:t>
      </w:r>
      <w:r>
        <w:rPr>
          <w:spacing w:val="-5"/>
        </w:rPr>
        <w:t xml:space="preserve"> </w:t>
      </w:r>
      <w:r>
        <w:t>ч,</w:t>
      </w:r>
      <w:r>
        <w:rPr>
          <w:spacing w:val="-1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них</w:t>
      </w:r>
      <w:r>
        <w:rPr>
          <w:spacing w:val="-9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ч —</w:t>
      </w:r>
      <w:r>
        <w:rPr>
          <w:spacing w:val="-4"/>
        </w:rPr>
        <w:t xml:space="preserve"> </w:t>
      </w:r>
      <w:r>
        <w:t>резервное</w:t>
      </w:r>
      <w:r>
        <w:rPr>
          <w:spacing w:val="-5"/>
        </w:rPr>
        <w:t xml:space="preserve"> </w:t>
      </w:r>
      <w:r>
        <w:t>время.</w:t>
      </w:r>
    </w:p>
    <w:p w14:paraId="3E9DDDA7">
      <w:pPr>
        <w:pStyle w:val="7"/>
        <w:ind w:left="0"/>
        <w:rPr>
          <w:sz w:val="26"/>
        </w:rPr>
      </w:pPr>
    </w:p>
    <w:tbl>
      <w:tblPr>
        <w:tblStyle w:val="6"/>
        <w:tblW w:w="0" w:type="auto"/>
        <w:tblInd w:w="4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94"/>
        <w:gridCol w:w="3515"/>
        <w:gridCol w:w="4245"/>
      </w:tblGrid>
      <w:tr w14:paraId="54F30C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6" w:hRule="atLeast"/>
        </w:trPr>
        <w:tc>
          <w:tcPr>
            <w:tcW w:w="2394" w:type="dxa"/>
          </w:tcPr>
          <w:p w14:paraId="3C15CF9A">
            <w:pPr>
              <w:pStyle w:val="11"/>
              <w:ind w:left="364" w:right="312" w:firstLine="797"/>
              <w:rPr>
                <w:b/>
                <w:sz w:val="24"/>
              </w:rPr>
            </w:pPr>
            <w:r>
              <w:rPr>
                <w:b/>
                <w:sz w:val="24"/>
              </w:rPr>
              <w:t>Темы,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раскрывающие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данный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</w:t>
            </w:r>
          </w:p>
          <w:p w14:paraId="1068AB60">
            <w:pPr>
              <w:pStyle w:val="11"/>
              <w:spacing w:line="280" w:lineRule="atLeast"/>
              <w:ind w:left="71" w:right="38" w:firstLine="33"/>
              <w:rPr>
                <w:b/>
                <w:sz w:val="24"/>
              </w:rPr>
            </w:pPr>
            <w:r>
              <w:rPr>
                <w:b/>
                <w:sz w:val="24"/>
              </w:rPr>
              <w:t>программы, и число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часов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их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изучение</w:t>
            </w:r>
          </w:p>
        </w:tc>
        <w:tc>
          <w:tcPr>
            <w:tcW w:w="3515" w:type="dxa"/>
          </w:tcPr>
          <w:p w14:paraId="0C03A4AF">
            <w:pPr>
              <w:pStyle w:val="11"/>
              <w:rPr>
                <w:sz w:val="23"/>
              </w:rPr>
            </w:pPr>
          </w:p>
          <w:p w14:paraId="6E0968D5">
            <w:pPr>
              <w:pStyle w:val="11"/>
              <w:spacing w:before="1"/>
              <w:ind w:left="582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4245" w:type="dxa"/>
          </w:tcPr>
          <w:p w14:paraId="204F448B">
            <w:pPr>
              <w:pStyle w:val="11"/>
              <w:spacing w:before="5"/>
              <w:rPr>
                <w:sz w:val="23"/>
              </w:rPr>
            </w:pPr>
          </w:p>
          <w:p w14:paraId="12963CAA">
            <w:pPr>
              <w:pStyle w:val="11"/>
              <w:spacing w:line="242" w:lineRule="auto"/>
              <w:ind w:left="21" w:right="353" w:firstLine="56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виды деятельности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 изучении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</w:tr>
      <w:tr w14:paraId="29A1AE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4" w:hRule="atLeast"/>
        </w:trPr>
        <w:tc>
          <w:tcPr>
            <w:tcW w:w="10154" w:type="dxa"/>
            <w:gridSpan w:val="3"/>
            <w:tcBorders>
              <w:bottom w:val="single" w:color="000000" w:sz="6" w:space="0"/>
            </w:tcBorders>
          </w:tcPr>
          <w:p w14:paraId="00CF8428">
            <w:pPr>
              <w:pStyle w:val="11"/>
              <w:spacing w:line="262" w:lineRule="exact"/>
              <w:ind w:left="26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2AF7AD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2394" w:type="dxa"/>
            <w:tcBorders>
              <w:top w:val="single" w:color="000000" w:sz="6" w:space="0"/>
              <w:left w:val="single" w:color="000000" w:sz="6" w:space="0"/>
            </w:tcBorders>
          </w:tcPr>
          <w:p w14:paraId="1D2EC4C0">
            <w:pPr>
              <w:pStyle w:val="11"/>
              <w:spacing w:line="237" w:lineRule="auto"/>
              <w:ind w:left="26" w:right="909" w:firstLine="56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программами</w:t>
            </w:r>
          </w:p>
        </w:tc>
        <w:tc>
          <w:tcPr>
            <w:tcW w:w="3515" w:type="dxa"/>
            <w:tcBorders>
              <w:top w:val="single" w:color="000000" w:sz="6" w:space="0"/>
            </w:tcBorders>
          </w:tcPr>
          <w:p w14:paraId="5B5C4A52">
            <w:pPr>
              <w:pStyle w:val="11"/>
              <w:spacing w:line="237" w:lineRule="auto"/>
              <w:ind w:left="16" w:right="126" w:firstLine="182"/>
              <w:rPr>
                <w:sz w:val="24"/>
              </w:rPr>
            </w:pPr>
            <w:r>
              <w:rPr>
                <w:sz w:val="24"/>
              </w:rPr>
              <w:t>Повторение: 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технологии.</w:t>
            </w:r>
          </w:p>
          <w:p w14:paraId="053E223C">
            <w:pPr>
              <w:pStyle w:val="11"/>
              <w:ind w:left="16" w:right="71" w:firstLine="182"/>
              <w:rPr>
                <w:sz w:val="24"/>
              </w:rPr>
            </w:pPr>
            <w:r>
              <w:rPr>
                <w:sz w:val="24"/>
              </w:rPr>
              <w:t>Документооборот.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Электронный документооборот.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документами.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электронного </w:t>
            </w:r>
            <w:r>
              <w:rPr>
                <w:sz w:val="24"/>
              </w:rPr>
              <w:t>документооборота.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Достоинства и недостатки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бумажного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документооборота.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</w:p>
          <w:p w14:paraId="5528DD46">
            <w:pPr>
              <w:pStyle w:val="11"/>
              <w:spacing w:line="237" w:lineRule="auto"/>
              <w:ind w:left="16" w:right="693"/>
              <w:rPr>
                <w:sz w:val="24"/>
              </w:rPr>
            </w:pPr>
            <w:r>
              <w:rPr>
                <w:sz w:val="24"/>
              </w:rPr>
              <w:t>подлинности. Электронная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цифровая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подпись</w:t>
            </w:r>
          </w:p>
        </w:tc>
        <w:tc>
          <w:tcPr>
            <w:tcW w:w="4245" w:type="dxa"/>
            <w:tcBorders>
              <w:top w:val="single" w:color="000000" w:sz="6" w:space="0"/>
            </w:tcBorders>
          </w:tcPr>
          <w:p w14:paraId="4D8DCB85">
            <w:pPr>
              <w:pStyle w:val="11"/>
              <w:spacing w:line="259" w:lineRule="exact"/>
              <w:ind w:left="203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14FF8650">
            <w:pPr>
              <w:pStyle w:val="11"/>
              <w:ind w:left="21" w:right="300" w:firstLine="182"/>
              <w:rPr>
                <w:sz w:val="24"/>
              </w:rPr>
            </w:pPr>
            <w:r>
              <w:rPr>
                <w:sz w:val="24"/>
              </w:rPr>
              <w:t>Получает информацию о причинах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документооборота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вместо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бумажного.</w:t>
            </w:r>
          </w:p>
          <w:p w14:paraId="2A7528E6">
            <w:pPr>
              <w:pStyle w:val="11"/>
              <w:ind w:left="21" w:right="24" w:firstLine="182"/>
              <w:jc w:val="both"/>
              <w:rPr>
                <w:sz w:val="24"/>
              </w:rPr>
            </w:pPr>
            <w:r>
              <w:rPr>
                <w:sz w:val="24"/>
              </w:rPr>
              <w:t>Форматирует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текстовую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информацию в облачном сервисе Google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</w:tr>
      <w:tr w14:paraId="4C3DE8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2394" w:type="dxa"/>
            <w:tcBorders>
              <w:left w:val="single" w:color="000000" w:sz="6" w:space="0"/>
              <w:bottom w:val="single" w:color="000000" w:sz="6" w:space="0"/>
            </w:tcBorders>
          </w:tcPr>
          <w:p w14:paraId="634B29F0">
            <w:pPr>
              <w:pStyle w:val="11"/>
              <w:spacing w:line="242" w:lineRule="auto"/>
              <w:ind w:left="26" w:right="243" w:firstLine="566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3515" w:type="dxa"/>
            <w:tcBorders>
              <w:bottom w:val="single" w:color="000000" w:sz="6" w:space="0"/>
            </w:tcBorders>
          </w:tcPr>
          <w:p w14:paraId="1ECD8905">
            <w:pPr>
              <w:pStyle w:val="11"/>
              <w:ind w:left="16" w:right="197" w:firstLine="182"/>
              <w:rPr>
                <w:sz w:val="24"/>
              </w:rPr>
            </w:pPr>
            <w:r>
              <w:rPr>
                <w:sz w:val="24"/>
              </w:rPr>
              <w:t>Компьютерная графика.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хранения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</w:p>
          <w:p w14:paraId="769EB60D">
            <w:pPr>
              <w:pStyle w:val="11"/>
              <w:ind w:left="16" w:right="3"/>
              <w:rPr>
                <w:sz w:val="24"/>
              </w:rPr>
            </w:pPr>
            <w:r>
              <w:rPr>
                <w:sz w:val="24"/>
              </w:rPr>
              <w:t>Отличия растровой графики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векторной. Преимущества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 растровой и век-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торной графики. Трѐхмерная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компьютерной графики.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UX/</w:t>
            </w:r>
          </w:p>
          <w:p w14:paraId="77AA97FE">
            <w:pPr>
              <w:pStyle w:val="11"/>
              <w:spacing w:before="4" w:line="264" w:lineRule="exact"/>
              <w:ind w:left="30" w:right="48" w:firstLine="182"/>
              <w:rPr>
                <w:sz w:val="24"/>
              </w:rPr>
            </w:pPr>
            <w:r>
              <w:rPr>
                <w:spacing w:val="-1"/>
                <w:sz w:val="24"/>
              </w:rPr>
              <w:t>UI-дизайн.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Трѐхмерная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координат.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Интерфейс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Tinkercad</w:t>
            </w:r>
          </w:p>
        </w:tc>
        <w:tc>
          <w:tcPr>
            <w:tcW w:w="4245" w:type="dxa"/>
            <w:tcBorders>
              <w:bottom w:val="single" w:color="000000" w:sz="6" w:space="0"/>
            </w:tcBorders>
          </w:tcPr>
          <w:p w14:paraId="3A5F9F5D">
            <w:pPr>
              <w:pStyle w:val="11"/>
              <w:spacing w:line="259" w:lineRule="exact"/>
              <w:ind w:left="203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01E97117">
            <w:pPr>
              <w:pStyle w:val="11"/>
              <w:ind w:left="21" w:right="93" w:firstLine="182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пользовательский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интерфейс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применяемого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средства.</w:t>
            </w:r>
          </w:p>
          <w:p w14:paraId="2ED887BD">
            <w:pPr>
              <w:pStyle w:val="11"/>
              <w:spacing w:line="274" w:lineRule="exact"/>
              <w:ind w:left="203"/>
              <w:rPr>
                <w:sz w:val="24"/>
              </w:rPr>
            </w:pPr>
            <w:r>
              <w:rPr>
                <w:sz w:val="24"/>
              </w:rPr>
              <w:t>Создаѐт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трѐхмерное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</w:p>
        </w:tc>
      </w:tr>
      <w:tr w14:paraId="75832D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10154" w:type="dxa"/>
            <w:gridSpan w:val="3"/>
            <w:tcBorders>
              <w:top w:val="single" w:color="000000" w:sz="6" w:space="0"/>
            </w:tcBorders>
          </w:tcPr>
          <w:p w14:paraId="6350BC60">
            <w:pPr>
              <w:pStyle w:val="11"/>
              <w:spacing w:line="272" w:lineRule="exact"/>
              <w:ind w:left="347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Структуры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(11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</w:tbl>
    <w:p w14:paraId="6EB26E26">
      <w:pPr>
        <w:spacing w:after="0" w:line="272" w:lineRule="exact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tbl>
      <w:tblPr>
        <w:tblStyle w:val="6"/>
        <w:tblW w:w="0" w:type="auto"/>
        <w:tblInd w:w="50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84"/>
        <w:gridCol w:w="3524"/>
        <w:gridCol w:w="4244"/>
      </w:tblGrid>
      <w:tr w14:paraId="50A331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2" w:hRule="atLeast"/>
        </w:trPr>
        <w:tc>
          <w:tcPr>
            <w:tcW w:w="2384" w:type="dxa"/>
            <w:tcBorders>
              <w:left w:val="single" w:color="000000" w:sz="6" w:space="0"/>
            </w:tcBorders>
          </w:tcPr>
          <w:p w14:paraId="0EB75265">
            <w:pPr>
              <w:pStyle w:val="11"/>
              <w:spacing w:line="263" w:lineRule="exact"/>
              <w:ind w:left="40"/>
              <w:rPr>
                <w:sz w:val="24"/>
              </w:rPr>
            </w:pPr>
            <w:r>
              <w:rPr>
                <w:sz w:val="24"/>
              </w:rPr>
              <w:t>База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524" w:type="dxa"/>
          </w:tcPr>
          <w:p w14:paraId="18F8D1BE">
            <w:pPr>
              <w:pStyle w:val="11"/>
              <w:ind w:left="21" w:right="694" w:firstLine="182"/>
              <w:rPr>
                <w:sz w:val="24"/>
              </w:rPr>
            </w:pPr>
            <w:r>
              <w:rPr>
                <w:sz w:val="24"/>
              </w:rPr>
              <w:t>Базы данных.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(СУБД).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Запросы.</w:t>
            </w:r>
          </w:p>
          <w:p w14:paraId="00939201">
            <w:pPr>
              <w:pStyle w:val="11"/>
              <w:ind w:left="21" w:right="358"/>
              <w:rPr>
                <w:sz w:val="24"/>
              </w:rPr>
            </w:pPr>
            <w:r>
              <w:rPr>
                <w:sz w:val="24"/>
              </w:rPr>
              <w:t>Структурированные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неструктурированные </w:t>
            </w:r>
            <w:r>
              <w:rPr>
                <w:sz w:val="24"/>
              </w:rPr>
              <w:t>данные.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большими данными.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 структурирования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 Реляционная база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данных. Виды баз данных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способу организации </w:t>
            </w:r>
            <w:r>
              <w:rPr>
                <w:sz w:val="24"/>
              </w:rPr>
              <w:t>данных.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баз данных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способу</w:t>
            </w:r>
          </w:p>
          <w:p w14:paraId="79C3DD4A">
            <w:pPr>
              <w:pStyle w:val="11"/>
              <w:spacing w:line="261" w:lineRule="exact"/>
              <w:ind w:left="21"/>
              <w:rPr>
                <w:sz w:val="24"/>
              </w:rPr>
            </w:pPr>
            <w:r>
              <w:rPr>
                <w:sz w:val="24"/>
              </w:rPr>
              <w:t>хранения</w:t>
            </w:r>
          </w:p>
        </w:tc>
        <w:tc>
          <w:tcPr>
            <w:tcW w:w="4244" w:type="dxa"/>
          </w:tcPr>
          <w:p w14:paraId="0E2C61CF">
            <w:pPr>
              <w:pStyle w:val="11"/>
              <w:spacing w:line="237" w:lineRule="auto"/>
              <w:ind w:left="199" w:right="27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базах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</w:tr>
      <w:tr w14:paraId="4128BC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38" w:hRule="atLeast"/>
        </w:trPr>
        <w:tc>
          <w:tcPr>
            <w:tcW w:w="2384" w:type="dxa"/>
            <w:tcBorders>
              <w:left w:val="single" w:color="000000" w:sz="6" w:space="0"/>
              <w:bottom w:val="single" w:color="000000" w:sz="6" w:space="0"/>
            </w:tcBorders>
          </w:tcPr>
          <w:p w14:paraId="79276287">
            <w:pPr>
              <w:pStyle w:val="11"/>
              <w:spacing w:line="263" w:lineRule="exact"/>
              <w:ind w:left="40"/>
              <w:rPr>
                <w:sz w:val="24"/>
              </w:rPr>
            </w:pPr>
            <w:r>
              <w:rPr>
                <w:sz w:val="24"/>
              </w:rPr>
              <w:t>Список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3524" w:type="dxa"/>
            <w:tcBorders>
              <w:bottom w:val="single" w:color="000000" w:sz="6" w:space="0"/>
            </w:tcBorders>
          </w:tcPr>
          <w:p w14:paraId="30B61871">
            <w:pPr>
              <w:pStyle w:val="11"/>
              <w:spacing w:line="237" w:lineRule="auto"/>
              <w:ind w:left="21" w:right="313" w:firstLine="182"/>
              <w:rPr>
                <w:sz w:val="24"/>
              </w:rPr>
            </w:pP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str()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int().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со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строками.</w:t>
            </w:r>
          </w:p>
          <w:p w14:paraId="51B1FFC6">
            <w:pPr>
              <w:pStyle w:val="11"/>
              <w:ind w:left="21" w:right="49"/>
              <w:rPr>
                <w:sz w:val="24"/>
              </w:rPr>
            </w:pPr>
            <w:r>
              <w:rPr>
                <w:sz w:val="24"/>
              </w:rPr>
              <w:t>Создание списка в Python.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списка.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append(),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remove().</w:t>
            </w:r>
          </w:p>
          <w:p w14:paraId="5798700C">
            <w:pPr>
              <w:pStyle w:val="11"/>
              <w:spacing w:before="2" w:line="237" w:lineRule="auto"/>
              <w:ind w:left="203" w:right="101" w:hanging="183"/>
              <w:rPr>
                <w:sz w:val="24"/>
              </w:rPr>
            </w:pPr>
            <w:r>
              <w:rPr>
                <w:sz w:val="24"/>
              </w:rPr>
              <w:t>Объединение списков.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Циклический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списка.</w:t>
            </w:r>
          </w:p>
          <w:p w14:paraId="2F6C3AC8">
            <w:pPr>
              <w:pStyle w:val="11"/>
              <w:ind w:left="21" w:right="470"/>
              <w:rPr>
                <w:sz w:val="24"/>
              </w:rPr>
            </w:pPr>
            <w:r>
              <w:rPr>
                <w:sz w:val="24"/>
              </w:rPr>
              <w:t>Сортировка списков. Сумма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списка.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Обработка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списков.</w:t>
            </w:r>
          </w:p>
          <w:p w14:paraId="66DDC419">
            <w:pPr>
              <w:pStyle w:val="11"/>
              <w:spacing w:line="269" w:lineRule="exact"/>
              <w:ind w:left="203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</w:p>
        </w:tc>
        <w:tc>
          <w:tcPr>
            <w:tcW w:w="4244" w:type="dxa"/>
            <w:tcBorders>
              <w:bottom w:val="single" w:color="000000" w:sz="6" w:space="0"/>
            </w:tcBorders>
          </w:tcPr>
          <w:p w14:paraId="2B2F45B5">
            <w:pPr>
              <w:pStyle w:val="11"/>
              <w:spacing w:line="237" w:lineRule="auto"/>
              <w:ind w:left="199" w:right="-6"/>
              <w:rPr>
                <w:sz w:val="24"/>
              </w:rPr>
            </w:pPr>
            <w:r>
              <w:rPr>
                <w:sz w:val="24"/>
              </w:rPr>
              <w:t>Раскрывает смысл изучаемых 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Создаѐт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списки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Python.</w:t>
            </w:r>
          </w:p>
          <w:p w14:paraId="6E3FB7EA">
            <w:pPr>
              <w:pStyle w:val="11"/>
              <w:spacing w:line="237" w:lineRule="auto"/>
              <w:ind w:left="17" w:right="365" w:firstLine="182"/>
              <w:rPr>
                <w:sz w:val="24"/>
              </w:rPr>
            </w:pPr>
            <w:r>
              <w:rPr>
                <w:sz w:val="24"/>
              </w:rPr>
              <w:t>Исправляет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коде.</w:t>
            </w:r>
          </w:p>
          <w:p w14:paraId="4B7E603D">
            <w:pPr>
              <w:pStyle w:val="11"/>
              <w:spacing w:line="237" w:lineRule="auto"/>
              <w:ind w:left="199" w:right="845"/>
              <w:rPr>
                <w:sz w:val="24"/>
              </w:rPr>
            </w:pPr>
            <w:r>
              <w:rPr>
                <w:sz w:val="24"/>
              </w:rPr>
              <w:t>Дописывает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  <w:tr w14:paraId="4442D2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152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 w14:paraId="1850634B">
            <w:pPr>
              <w:pStyle w:val="11"/>
              <w:spacing w:line="268" w:lineRule="exact"/>
              <w:ind w:left="165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Списки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языке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программирования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4E793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5" w:hRule="atLeast"/>
        </w:trPr>
        <w:tc>
          <w:tcPr>
            <w:tcW w:w="23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6E3DD76D">
            <w:pPr>
              <w:pStyle w:val="11"/>
              <w:spacing w:before="1"/>
              <w:ind w:left="30" w:right="649"/>
              <w:rPr>
                <w:sz w:val="24"/>
              </w:rPr>
            </w:pPr>
            <w:r>
              <w:rPr>
                <w:sz w:val="24"/>
              </w:rPr>
              <w:t>Словарь в языке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3524" w:type="dxa"/>
            <w:tcBorders>
              <w:top w:val="single" w:color="000000" w:sz="6" w:space="0"/>
              <w:bottom w:val="single" w:color="000000" w:sz="6" w:space="0"/>
            </w:tcBorders>
          </w:tcPr>
          <w:p w14:paraId="467B9A75">
            <w:pPr>
              <w:pStyle w:val="11"/>
              <w:spacing w:before="1"/>
              <w:ind w:left="203" w:right="453"/>
              <w:rPr>
                <w:sz w:val="24"/>
              </w:rPr>
            </w:pPr>
            <w:r>
              <w:rPr>
                <w:sz w:val="24"/>
              </w:rPr>
              <w:t>Словарь. Создание словаря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Python.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Добавление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новой</w:t>
            </w:r>
          </w:p>
          <w:p w14:paraId="7FED2C50">
            <w:pPr>
              <w:pStyle w:val="11"/>
              <w:ind w:left="21" w:right="-31"/>
              <w:rPr>
                <w:sz w:val="24"/>
              </w:rPr>
            </w:pPr>
            <w:r>
              <w:rPr>
                <w:sz w:val="24"/>
              </w:rPr>
              <w:t>записи в словарь. Вывод 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ключу.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Замена элемента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Удаление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</w:p>
          <w:p w14:paraId="7019758D">
            <w:pPr>
              <w:pStyle w:val="11"/>
              <w:spacing w:line="242" w:lineRule="auto"/>
              <w:ind w:left="21" w:right="267" w:firstLine="18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Методы работы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списками</w:t>
            </w:r>
          </w:p>
          <w:p w14:paraId="068823CC">
            <w:pPr>
              <w:pStyle w:val="11"/>
              <w:spacing w:line="274" w:lineRule="exact"/>
              <w:ind w:left="21" w:right="537"/>
              <w:rPr>
                <w:sz w:val="24"/>
              </w:rPr>
            </w:pPr>
            <w:r>
              <w:rPr>
                <w:sz w:val="24"/>
              </w:rPr>
              <w:t>(len(),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clear(),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keys(),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values(),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items())</w:t>
            </w:r>
          </w:p>
        </w:tc>
        <w:tc>
          <w:tcPr>
            <w:tcW w:w="4244" w:type="dxa"/>
            <w:tcBorders>
              <w:top w:val="single" w:color="000000" w:sz="6" w:space="0"/>
              <w:bottom w:val="single" w:color="000000" w:sz="6" w:space="0"/>
            </w:tcBorders>
          </w:tcPr>
          <w:p w14:paraId="1CBFE8C4">
            <w:pPr>
              <w:pStyle w:val="11"/>
              <w:spacing w:before="1"/>
              <w:ind w:left="199" w:right="-6"/>
              <w:rPr>
                <w:sz w:val="24"/>
              </w:rPr>
            </w:pPr>
            <w:r>
              <w:rPr>
                <w:sz w:val="24"/>
              </w:rPr>
              <w:t>Раскрывает смысл изучаемых понятий.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Создаѐт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Python.</w:t>
            </w:r>
          </w:p>
          <w:p w14:paraId="4BC6E478">
            <w:pPr>
              <w:pStyle w:val="11"/>
              <w:spacing w:line="242" w:lineRule="auto"/>
              <w:ind w:left="17" w:right="365" w:firstLine="182"/>
              <w:rPr>
                <w:sz w:val="24"/>
              </w:rPr>
            </w:pPr>
            <w:r>
              <w:rPr>
                <w:sz w:val="24"/>
              </w:rPr>
              <w:t>Исправляет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коде.</w:t>
            </w:r>
          </w:p>
          <w:p w14:paraId="2DF39957">
            <w:pPr>
              <w:pStyle w:val="11"/>
              <w:spacing w:line="242" w:lineRule="auto"/>
              <w:ind w:left="199" w:right="845"/>
              <w:rPr>
                <w:sz w:val="24"/>
              </w:rPr>
            </w:pPr>
            <w:r>
              <w:rPr>
                <w:sz w:val="24"/>
              </w:rPr>
              <w:t>Дописывает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код.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Пишет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код</w:t>
            </w:r>
          </w:p>
        </w:tc>
      </w:tr>
      <w:tr w14:paraId="576FAD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10152" w:type="dxa"/>
            <w:gridSpan w:val="3"/>
            <w:tcBorders>
              <w:top w:val="single" w:color="000000" w:sz="6" w:space="0"/>
            </w:tcBorders>
          </w:tcPr>
          <w:p w14:paraId="38278A4D">
            <w:pPr>
              <w:pStyle w:val="11"/>
              <w:spacing w:line="268" w:lineRule="exact"/>
              <w:ind w:left="336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7"/>
                <w:sz w:val="24"/>
              </w:rPr>
              <w:t xml:space="preserve"> </w:t>
            </w: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веб-сайтов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73FDCF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9" w:hRule="atLeast"/>
        </w:trPr>
        <w:tc>
          <w:tcPr>
            <w:tcW w:w="2384" w:type="dxa"/>
            <w:tcBorders>
              <w:left w:val="single" w:color="000000" w:sz="6" w:space="0"/>
              <w:bottom w:val="single" w:color="000000" w:sz="6" w:space="0"/>
            </w:tcBorders>
          </w:tcPr>
          <w:p w14:paraId="25865DB4">
            <w:pPr>
              <w:pStyle w:val="11"/>
              <w:spacing w:line="268" w:lineRule="exact"/>
              <w:ind w:left="3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сайтов</w:t>
            </w:r>
          </w:p>
        </w:tc>
        <w:tc>
          <w:tcPr>
            <w:tcW w:w="3524" w:type="dxa"/>
            <w:tcBorders>
              <w:bottom w:val="single" w:color="000000" w:sz="6" w:space="0"/>
            </w:tcBorders>
          </w:tcPr>
          <w:p w14:paraId="5EF26181">
            <w:pPr>
              <w:pStyle w:val="11"/>
              <w:ind w:left="21" w:right="40" w:firstLine="182"/>
              <w:rPr>
                <w:sz w:val="24"/>
              </w:rPr>
            </w:pPr>
            <w:r>
              <w:rPr>
                <w:sz w:val="24"/>
              </w:rPr>
              <w:t>Структура и разработка сайтов.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Знакомство со специалистами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разработке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сайтов.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Конструкторы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сайтов. Создание сайта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конструкторе Google.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HTML.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веб-дизайна</w:t>
            </w:r>
          </w:p>
        </w:tc>
        <w:tc>
          <w:tcPr>
            <w:tcW w:w="4244" w:type="dxa"/>
            <w:tcBorders>
              <w:bottom w:val="single" w:color="000000" w:sz="6" w:space="0"/>
            </w:tcBorders>
          </w:tcPr>
          <w:p w14:paraId="5477AF2A">
            <w:pPr>
              <w:pStyle w:val="11"/>
              <w:spacing w:line="259" w:lineRule="exact"/>
              <w:ind w:left="199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58E73386">
            <w:pPr>
              <w:pStyle w:val="11"/>
              <w:spacing w:line="237" w:lineRule="auto"/>
              <w:ind w:left="17" w:right="658" w:firstLine="18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Имеет представление </w:t>
            </w:r>
            <w:r>
              <w:rPr>
                <w:sz w:val="24"/>
              </w:rPr>
              <w:t>о создании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сайтов.</w:t>
            </w:r>
          </w:p>
          <w:p w14:paraId="00A441C9">
            <w:pPr>
              <w:pStyle w:val="11"/>
              <w:spacing w:before="9" w:line="232" w:lineRule="auto"/>
              <w:ind w:left="41" w:right="760" w:firstLine="187"/>
              <w:jc w:val="right"/>
              <w:rPr>
                <w:sz w:val="24"/>
              </w:rPr>
            </w:pPr>
            <w:r>
              <w:rPr>
                <w:sz w:val="24"/>
              </w:rPr>
              <w:t>Выполняет оформление сайта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готового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конструктора.</w:t>
            </w:r>
          </w:p>
          <w:p w14:paraId="59CB92C1">
            <w:pPr>
              <w:pStyle w:val="11"/>
              <w:spacing w:line="284" w:lineRule="exact"/>
              <w:ind w:left="17" w:right="764" w:firstLine="182"/>
              <w:rPr>
                <w:sz w:val="24"/>
              </w:rPr>
            </w:pPr>
            <w:r>
              <w:rPr>
                <w:sz w:val="24"/>
              </w:rPr>
              <w:t>Создаѐт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одностраничный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сайт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HTML</w:t>
            </w:r>
          </w:p>
        </w:tc>
      </w:tr>
      <w:tr w14:paraId="4CE09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10152" w:type="dxa"/>
            <w:gridSpan w:val="3"/>
            <w:tcBorders>
              <w:top w:val="single" w:color="000000" w:sz="6" w:space="0"/>
              <w:bottom w:val="single" w:color="000000" w:sz="6" w:space="0"/>
            </w:tcBorders>
          </w:tcPr>
          <w:p w14:paraId="4FF7CD6C">
            <w:pPr>
              <w:pStyle w:val="11"/>
              <w:spacing w:line="272" w:lineRule="exact"/>
              <w:ind w:left="288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ч)</w:t>
            </w:r>
          </w:p>
        </w:tc>
      </w:tr>
      <w:tr w14:paraId="3076C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21" w:hRule="atLeast"/>
        </w:trPr>
        <w:tc>
          <w:tcPr>
            <w:tcW w:w="23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</w:tcPr>
          <w:p w14:paraId="04593FE6">
            <w:pPr>
              <w:pStyle w:val="11"/>
              <w:spacing w:line="237" w:lineRule="auto"/>
              <w:ind w:left="30" w:right="515"/>
              <w:rPr>
                <w:sz w:val="24"/>
              </w:rPr>
            </w:pPr>
            <w:r>
              <w:rPr>
                <w:sz w:val="24"/>
              </w:rPr>
              <w:t>Информационная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3524" w:type="dxa"/>
            <w:tcBorders>
              <w:top w:val="single" w:color="000000" w:sz="6" w:space="0"/>
              <w:bottom w:val="single" w:color="000000" w:sz="6" w:space="0"/>
            </w:tcBorders>
          </w:tcPr>
          <w:p w14:paraId="49239FB6">
            <w:pPr>
              <w:pStyle w:val="11"/>
              <w:ind w:left="21" w:right="25" w:firstLine="18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Информационная </w:t>
            </w:r>
            <w:r>
              <w:rPr>
                <w:sz w:val="24"/>
              </w:rPr>
              <w:t>безопасность.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Приватность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персональных данных. Основные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типы угроз в Интернете. 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  <w:p w14:paraId="42861499">
            <w:pPr>
              <w:pStyle w:val="11"/>
              <w:spacing w:line="242" w:lineRule="auto"/>
              <w:ind w:left="21" w:right="403" w:firstLine="18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Интернете.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Кибербуллинг.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приватных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  <w:p w14:paraId="3E46B0D0">
            <w:pPr>
              <w:pStyle w:val="11"/>
              <w:spacing w:line="242" w:lineRule="auto"/>
              <w:ind w:left="21" w:right="413"/>
              <w:rPr>
                <w:sz w:val="24"/>
              </w:rPr>
            </w:pPr>
            <w:r>
              <w:rPr>
                <w:sz w:val="24"/>
              </w:rPr>
              <w:t>Финансовая информационная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безопасность.</w:t>
            </w:r>
          </w:p>
          <w:p w14:paraId="1F072B7C">
            <w:pPr>
              <w:pStyle w:val="11"/>
              <w:spacing w:line="232" w:lineRule="auto"/>
              <w:ind w:left="21" w:right="229" w:firstLine="182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финансового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мошенничества.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Шифрование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7C4C5E54">
            <w:pPr>
              <w:pStyle w:val="11"/>
              <w:spacing w:before="1" w:line="271" w:lineRule="exact"/>
              <w:ind w:left="21"/>
              <w:rPr>
                <w:sz w:val="24"/>
              </w:rPr>
            </w:pPr>
            <w:r>
              <w:rPr>
                <w:sz w:val="24"/>
              </w:rPr>
              <w:t>криптография</w:t>
            </w:r>
          </w:p>
        </w:tc>
        <w:tc>
          <w:tcPr>
            <w:tcW w:w="4244" w:type="dxa"/>
            <w:tcBorders>
              <w:top w:val="single" w:color="000000" w:sz="6" w:space="0"/>
              <w:bottom w:val="single" w:color="000000" w:sz="6" w:space="0"/>
            </w:tcBorders>
          </w:tcPr>
          <w:p w14:paraId="3C883BDD">
            <w:pPr>
              <w:pStyle w:val="11"/>
              <w:spacing w:line="259" w:lineRule="exact"/>
              <w:ind w:left="199"/>
              <w:rPr>
                <w:sz w:val="24"/>
              </w:rPr>
            </w:pPr>
            <w:r>
              <w:rPr>
                <w:sz w:val="24"/>
              </w:rPr>
              <w:t>Раскрывает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понятий.</w:t>
            </w:r>
          </w:p>
          <w:p w14:paraId="5D545A08">
            <w:pPr>
              <w:pStyle w:val="11"/>
              <w:spacing w:line="237" w:lineRule="auto"/>
              <w:ind w:left="17" w:right="996" w:firstLine="182"/>
              <w:rPr>
                <w:sz w:val="24"/>
              </w:rPr>
            </w:pPr>
            <w:r>
              <w:rPr>
                <w:sz w:val="24"/>
              </w:rPr>
              <w:t>Имеет представление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информационной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</w:tr>
    </w:tbl>
    <w:p w14:paraId="36E971ED">
      <w:pPr>
        <w:spacing w:after="0" w:line="237" w:lineRule="auto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p w14:paraId="739A8E44">
      <w:pPr>
        <w:pStyle w:val="3"/>
        <w:spacing w:before="75"/>
        <w:ind w:left="561" w:right="54"/>
        <w:jc w:val="center"/>
      </w:pPr>
      <w:bookmarkStart w:id="53" w:name="ФОРМА ПРОВЕДЕНИЯ ЗАНЯТИЙ"/>
      <w:bookmarkEnd w:id="53"/>
      <w:r>
        <w:rPr>
          <w:spacing w:val="-1"/>
        </w:rPr>
        <w:t>ФОРМА</w:t>
      </w:r>
      <w:r>
        <w:rPr>
          <w:spacing w:val="-10"/>
        </w:rPr>
        <w:t xml:space="preserve"> </w:t>
      </w:r>
      <w:r>
        <w:rPr>
          <w:spacing w:val="-1"/>
        </w:rPr>
        <w:t>ПРОВЕДЕНИЯ</w:t>
      </w:r>
      <w:r>
        <w:t xml:space="preserve"> ЗАНЯТИЙ</w:t>
      </w:r>
    </w:p>
    <w:p w14:paraId="26501005">
      <w:pPr>
        <w:pStyle w:val="7"/>
        <w:ind w:left="350" w:right="398" w:firstLine="566"/>
        <w:jc w:val="both"/>
      </w:pPr>
      <w:r>
        <w:t>Курс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программирования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Python»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7—9</w:t>
      </w:r>
      <w:r>
        <w:rPr>
          <w:spacing w:val="1"/>
        </w:rPr>
        <w:t xml:space="preserve"> </w:t>
      </w:r>
      <w:r>
        <w:t>классов</w:t>
      </w:r>
      <w:r>
        <w:rPr>
          <w:spacing w:val="1"/>
        </w:rPr>
        <w:t xml:space="preserve"> </w:t>
      </w:r>
      <w:r>
        <w:t>рассчитан на 1 академический час в неделю. Обучение предусматривает групповую форму занятий в</w:t>
      </w:r>
      <w:r>
        <w:rPr>
          <w:spacing w:val="1"/>
        </w:rPr>
        <w:t xml:space="preserve"> </w:t>
      </w:r>
      <w:r>
        <w:t>классе с учителем. Тематическое планирование каждого класса состоит из 4—5 модулей, в каждом из</w:t>
      </w:r>
      <w:r>
        <w:rPr>
          <w:spacing w:val="-57"/>
        </w:rPr>
        <w:t xml:space="preserve"> </w:t>
      </w:r>
      <w:r>
        <w:t>которых</w:t>
      </w:r>
      <w:r>
        <w:rPr>
          <w:spacing w:val="-7"/>
        </w:rPr>
        <w:t xml:space="preserve"> </w:t>
      </w:r>
      <w:r>
        <w:t>5—14</w:t>
      </w:r>
      <w:r>
        <w:rPr>
          <w:spacing w:val="-3"/>
        </w:rPr>
        <w:t xml:space="preserve"> </w:t>
      </w:r>
      <w:r>
        <w:t>занятий.</w:t>
      </w:r>
    </w:p>
    <w:p w14:paraId="465AE389">
      <w:pPr>
        <w:pStyle w:val="7"/>
        <w:ind w:left="350" w:right="414" w:firstLine="566"/>
        <w:jc w:val="both"/>
      </w:pPr>
      <w:r>
        <w:t>Занятия</w:t>
      </w:r>
      <w:r>
        <w:rPr>
          <w:spacing w:val="1"/>
        </w:rPr>
        <w:t xml:space="preserve"> </w:t>
      </w:r>
      <w:r>
        <w:t>предусматривают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школьников,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предоставляют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проявить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самостоятельность.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распространены</w:t>
      </w:r>
      <w:r>
        <w:rPr>
          <w:spacing w:val="-7"/>
        </w:rPr>
        <w:t xml:space="preserve"> </w:t>
      </w:r>
      <w:r>
        <w:t>следующие</w:t>
      </w:r>
      <w:r>
        <w:rPr>
          <w:spacing w:val="-5"/>
        </w:rPr>
        <w:t xml:space="preserve"> </w:t>
      </w:r>
      <w:r>
        <w:t>формы</w:t>
      </w:r>
      <w:r>
        <w:rPr>
          <w:spacing w:val="-2"/>
        </w:rPr>
        <w:t xml:space="preserve"> </w:t>
      </w:r>
      <w:r>
        <w:t>работы:</w:t>
      </w:r>
      <w:r>
        <w:rPr>
          <w:spacing w:val="-13"/>
        </w:rPr>
        <w:t xml:space="preserve"> </w:t>
      </w:r>
      <w:r>
        <w:t>обсуждения,</w:t>
      </w:r>
      <w:r>
        <w:rPr>
          <w:spacing w:val="4"/>
        </w:rPr>
        <w:t xml:space="preserve"> </w:t>
      </w:r>
      <w:r>
        <w:t>дискуссии,</w:t>
      </w:r>
      <w:r>
        <w:rPr>
          <w:spacing w:val="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кейсов,</w:t>
      </w:r>
      <w:r>
        <w:rPr>
          <w:spacing w:val="-7"/>
        </w:rPr>
        <w:t xml:space="preserve"> </w:t>
      </w:r>
      <w:r>
        <w:t>викторины.</w:t>
      </w:r>
    </w:p>
    <w:p w14:paraId="30781E39">
      <w:pPr>
        <w:pStyle w:val="7"/>
        <w:ind w:left="0"/>
        <w:rPr>
          <w:sz w:val="25"/>
        </w:rPr>
      </w:pPr>
    </w:p>
    <w:p w14:paraId="23EFF05D">
      <w:pPr>
        <w:pStyle w:val="3"/>
        <w:ind w:left="561" w:right="82"/>
        <w:jc w:val="center"/>
      </w:pPr>
      <w:bookmarkStart w:id="54" w:name="УЧЕБНО-МЕТОДИЧЕСКОЕ ОБЕСПЕЧЕНИЕ ОБРАЗОВА"/>
      <w:bookmarkEnd w:id="54"/>
      <w:r>
        <w:rPr>
          <w:spacing w:val="-1"/>
        </w:rPr>
        <w:t>УЧЕБНО-МЕТОДИЧЕСКОЕ</w:t>
      </w:r>
      <w:r>
        <w:rPr>
          <w:spacing w:val="-11"/>
        </w:rPr>
        <w:t xml:space="preserve"> </w:t>
      </w:r>
      <w:r>
        <w:rPr>
          <w:spacing w:val="-1"/>
        </w:rPr>
        <w:t>ОБЕСПЕЧЕНИЕ</w:t>
      </w:r>
      <w:r>
        <w:rPr>
          <w:spacing w:val="-5"/>
        </w:rPr>
        <w:t xml:space="preserve"> </w:t>
      </w:r>
      <w:r>
        <w:rPr>
          <w:spacing w:val="-1"/>
        </w:rPr>
        <w:t>ОБРАЗОВАТЕЛЬНОГО</w:t>
      </w:r>
      <w:r>
        <w:rPr>
          <w:spacing w:val="-8"/>
        </w:rPr>
        <w:t xml:space="preserve"> </w:t>
      </w:r>
      <w:r>
        <w:t>ПРОЦЕССА</w:t>
      </w:r>
    </w:p>
    <w:p w14:paraId="36A01C1A">
      <w:pPr>
        <w:pStyle w:val="7"/>
        <w:spacing w:line="269" w:lineRule="exact"/>
        <w:ind w:left="916"/>
      </w:pPr>
      <w:r>
        <w:t>МЕТОДИЧЕСКИЕ</w:t>
      </w:r>
      <w:r>
        <w:rPr>
          <w:spacing w:val="-1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УЧЕНИКА</w:t>
      </w:r>
    </w:p>
    <w:p w14:paraId="0347FFB2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0" w:after="0" w:line="237" w:lineRule="auto"/>
        <w:ind w:left="1344" w:right="471" w:hanging="361"/>
        <w:jc w:val="left"/>
        <w:rPr>
          <w:sz w:val="24"/>
        </w:rPr>
      </w:pPr>
      <w:r>
        <w:rPr>
          <w:sz w:val="24"/>
        </w:rPr>
        <w:t>Помодульные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материалы, представленные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платформе</w:t>
      </w:r>
      <w:r>
        <w:rPr>
          <w:spacing w:val="-8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том</w:t>
      </w:r>
      <w:r>
        <w:rPr>
          <w:spacing w:val="8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раздаточный материал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т.</w:t>
      </w:r>
      <w:r>
        <w:rPr>
          <w:spacing w:val="3"/>
          <w:sz w:val="24"/>
        </w:rPr>
        <w:t xml:space="preserve"> </w:t>
      </w:r>
      <w:r>
        <w:rPr>
          <w:sz w:val="24"/>
        </w:rPr>
        <w:t>д.).</w:t>
      </w:r>
    </w:p>
    <w:p w14:paraId="5F3C1FBB">
      <w:pPr>
        <w:pStyle w:val="7"/>
        <w:spacing w:before="5"/>
        <w:ind w:left="0"/>
      </w:pPr>
    </w:p>
    <w:p w14:paraId="2B1FDE42">
      <w:pPr>
        <w:pStyle w:val="7"/>
        <w:ind w:left="916"/>
      </w:pPr>
      <w:r>
        <w:t>МЕТОДИЧЕСКИЕ</w:t>
      </w:r>
      <w:r>
        <w:rPr>
          <w:spacing w:val="-11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УЧИТЕЛЯ</w:t>
      </w:r>
    </w:p>
    <w:p w14:paraId="4FBE1ABF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3" w:after="0" w:line="275" w:lineRule="exact"/>
        <w:ind w:left="1344" w:right="0" w:hanging="362"/>
        <w:jc w:val="left"/>
        <w:rPr>
          <w:sz w:val="24"/>
        </w:rPr>
      </w:pPr>
      <w:r>
        <w:rPr>
          <w:sz w:val="24"/>
        </w:rPr>
        <w:t>Методические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материалы.</w:t>
      </w:r>
    </w:p>
    <w:p w14:paraId="5F6218CA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0" w:after="0" w:line="274" w:lineRule="exact"/>
        <w:ind w:left="1344" w:right="0" w:hanging="362"/>
        <w:jc w:val="left"/>
        <w:rPr>
          <w:sz w:val="24"/>
        </w:rPr>
      </w:pPr>
      <w:r>
        <w:rPr>
          <w:sz w:val="24"/>
        </w:rPr>
        <w:t>Демонстрационные</w:t>
      </w:r>
      <w:r>
        <w:rPr>
          <w:spacing w:val="-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теме</w:t>
      </w:r>
      <w:r>
        <w:rPr>
          <w:spacing w:val="-11"/>
          <w:sz w:val="24"/>
        </w:rPr>
        <w:t xml:space="preserve"> </w:t>
      </w:r>
      <w:r>
        <w:rPr>
          <w:sz w:val="24"/>
        </w:rPr>
        <w:t>занятия.</w:t>
      </w:r>
    </w:p>
    <w:p w14:paraId="1513AA09">
      <w:pPr>
        <w:pStyle w:val="10"/>
        <w:numPr>
          <w:ilvl w:val="0"/>
          <w:numId w:val="9"/>
        </w:numPr>
        <w:tabs>
          <w:tab w:val="left" w:pos="1344"/>
          <w:tab w:val="left" w:pos="1345"/>
          <w:tab w:val="left" w:pos="3101"/>
          <w:tab w:val="left" w:pos="3975"/>
          <w:tab w:val="left" w:pos="4364"/>
          <w:tab w:val="left" w:pos="5819"/>
          <w:tab w:val="left" w:pos="7057"/>
          <w:tab w:val="left" w:pos="8575"/>
          <w:tab w:val="left" w:pos="10496"/>
        </w:tabs>
        <w:spacing w:before="0" w:after="0" w:line="240" w:lineRule="auto"/>
        <w:ind w:left="1344" w:right="420" w:hanging="361"/>
        <w:jc w:val="left"/>
        <w:rPr>
          <w:sz w:val="24"/>
        </w:rPr>
      </w:pPr>
      <w:r>
        <w:rPr>
          <w:sz w:val="24"/>
        </w:rPr>
        <w:t>Методическое</w:t>
      </w:r>
      <w:r>
        <w:rPr>
          <w:sz w:val="24"/>
        </w:rPr>
        <w:tab/>
      </w:r>
      <w:r>
        <w:rPr>
          <w:sz w:val="24"/>
        </w:rPr>
        <w:t>видео</w:t>
      </w:r>
      <w:r>
        <w:rPr>
          <w:sz w:val="24"/>
        </w:rPr>
        <w:tab/>
      </w:r>
      <w:r>
        <w:rPr>
          <w:sz w:val="24"/>
        </w:rPr>
        <w:t>с</w:t>
      </w:r>
      <w:r>
        <w:rPr>
          <w:sz w:val="24"/>
        </w:rPr>
        <w:tab/>
      </w:r>
      <w:r>
        <w:rPr>
          <w:sz w:val="24"/>
        </w:rPr>
        <w:t>подробным</w:t>
      </w:r>
      <w:r>
        <w:rPr>
          <w:sz w:val="24"/>
        </w:rPr>
        <w:tab/>
      </w:r>
      <w:r>
        <w:rPr>
          <w:sz w:val="24"/>
        </w:rPr>
        <w:t>разбором</w:t>
      </w:r>
      <w:r>
        <w:rPr>
          <w:sz w:val="24"/>
        </w:rPr>
        <w:tab/>
      </w:r>
      <w:r>
        <w:rPr>
          <w:sz w:val="24"/>
        </w:rPr>
        <w:t>материалов,</w:t>
      </w:r>
      <w:r>
        <w:rPr>
          <w:sz w:val="24"/>
        </w:rPr>
        <w:tab/>
      </w:r>
      <w:r>
        <w:rPr>
          <w:sz w:val="24"/>
        </w:rPr>
        <w:t>рекомендуемых</w:t>
      </w:r>
      <w:r>
        <w:rPr>
          <w:sz w:val="24"/>
        </w:rPr>
        <w:tab/>
      </w:r>
      <w:r>
        <w:rPr>
          <w:spacing w:val="-2"/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занятии.</w:t>
      </w:r>
    </w:p>
    <w:p w14:paraId="2ECC51C3">
      <w:pPr>
        <w:pStyle w:val="7"/>
        <w:spacing w:before="8"/>
        <w:ind w:left="0"/>
        <w:rPr>
          <w:sz w:val="23"/>
        </w:rPr>
      </w:pPr>
    </w:p>
    <w:p w14:paraId="3FF090F3">
      <w:pPr>
        <w:pStyle w:val="7"/>
        <w:ind w:left="916"/>
      </w:pPr>
      <w:r>
        <w:rPr>
          <w:spacing w:val="-1"/>
        </w:rPr>
        <w:t>ЦИФРОВЫЕ</w:t>
      </w:r>
      <w:r>
        <w:rPr>
          <w:spacing w:val="-2"/>
        </w:rPr>
        <w:t xml:space="preserve"> </w:t>
      </w:r>
      <w:r>
        <w:rPr>
          <w:spacing w:val="-1"/>
        </w:rPr>
        <w:t>ОБРАЗОВАТЕЛЬНЫЕ</w:t>
      </w:r>
      <w:r>
        <w:rPr>
          <w:spacing w:val="-5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ИНТЕРНЕТА</w:t>
      </w:r>
    </w:p>
    <w:p w14:paraId="09B7C225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3" w:after="0" w:line="240" w:lineRule="auto"/>
        <w:ind w:left="1344" w:right="0" w:hanging="362"/>
        <w:jc w:val="left"/>
        <w:rPr>
          <w:sz w:val="24"/>
        </w:rPr>
      </w:pPr>
      <w:r>
        <w:rPr>
          <w:sz w:val="24"/>
        </w:rPr>
        <w:t>Образовательная</w:t>
      </w:r>
      <w:r>
        <w:rPr>
          <w:spacing w:val="-14"/>
          <w:sz w:val="24"/>
        </w:rPr>
        <w:t xml:space="preserve"> </w:t>
      </w:r>
      <w:r>
        <w:rPr>
          <w:sz w:val="24"/>
        </w:rPr>
        <w:t>платформа.</w:t>
      </w:r>
    </w:p>
    <w:p w14:paraId="299854EE">
      <w:pPr>
        <w:pStyle w:val="7"/>
        <w:spacing w:before="4"/>
        <w:ind w:left="0"/>
      </w:pPr>
    </w:p>
    <w:p w14:paraId="4743E462">
      <w:pPr>
        <w:pStyle w:val="7"/>
        <w:spacing w:line="275" w:lineRule="exact"/>
        <w:ind w:left="916"/>
      </w:pPr>
      <w:r>
        <w:rPr>
          <w:spacing w:val="-1"/>
        </w:rPr>
        <w:t>УЧЕБНОЕ</w:t>
      </w:r>
      <w:r>
        <w:rPr>
          <w:spacing w:val="-13"/>
        </w:rPr>
        <w:t xml:space="preserve"> </w:t>
      </w:r>
      <w:r>
        <w:t>ОБОРУДОВАНИЕ</w:t>
      </w:r>
    </w:p>
    <w:p w14:paraId="45D1895C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0" w:after="0" w:line="275" w:lineRule="exact"/>
        <w:ind w:left="1344" w:right="0" w:hanging="362"/>
        <w:jc w:val="left"/>
        <w:rPr>
          <w:sz w:val="24"/>
        </w:rPr>
      </w:pPr>
      <w:r>
        <w:rPr>
          <w:sz w:val="24"/>
        </w:rPr>
        <w:t>Компьютер</w:t>
      </w:r>
      <w:r>
        <w:rPr>
          <w:spacing w:val="-15"/>
          <w:sz w:val="24"/>
        </w:rPr>
        <w:t xml:space="preserve"> </w:t>
      </w:r>
      <w:r>
        <w:rPr>
          <w:sz w:val="24"/>
        </w:rPr>
        <w:t>(стационарный</w:t>
      </w:r>
      <w:r>
        <w:rPr>
          <w:spacing w:val="-14"/>
          <w:sz w:val="24"/>
        </w:rPr>
        <w:t xml:space="preserve"> </w:t>
      </w:r>
      <w:r>
        <w:rPr>
          <w:sz w:val="24"/>
        </w:rPr>
        <w:t>компьютер,</w:t>
      </w:r>
      <w:r>
        <w:rPr>
          <w:spacing w:val="-8"/>
          <w:sz w:val="24"/>
        </w:rPr>
        <w:t xml:space="preserve"> </w:t>
      </w:r>
      <w:r>
        <w:rPr>
          <w:sz w:val="24"/>
        </w:rPr>
        <w:t>ноутбук,</w:t>
      </w:r>
      <w:r>
        <w:rPr>
          <w:spacing w:val="-4"/>
          <w:sz w:val="24"/>
        </w:rPr>
        <w:t xml:space="preserve"> </w:t>
      </w:r>
      <w:r>
        <w:rPr>
          <w:sz w:val="24"/>
        </w:rPr>
        <w:t>планшет).</w:t>
      </w:r>
    </w:p>
    <w:p w14:paraId="145B44D9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3" w:after="0" w:line="275" w:lineRule="exact"/>
        <w:ind w:left="1344" w:right="0" w:hanging="362"/>
        <w:jc w:val="left"/>
        <w:rPr>
          <w:sz w:val="24"/>
        </w:rPr>
      </w:pPr>
      <w:r>
        <w:rPr>
          <w:sz w:val="24"/>
        </w:rPr>
        <w:t>Компьютерные</w:t>
      </w:r>
      <w:r>
        <w:rPr>
          <w:spacing w:val="-8"/>
          <w:sz w:val="24"/>
        </w:rPr>
        <w:t xml:space="preserve"> </w:t>
      </w:r>
      <w:r>
        <w:rPr>
          <w:sz w:val="24"/>
        </w:rPr>
        <w:t>мыши.</w:t>
      </w:r>
    </w:p>
    <w:p w14:paraId="4B6D88EB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0" w:after="0" w:line="275" w:lineRule="exact"/>
        <w:ind w:left="1344" w:right="0" w:hanging="362"/>
        <w:jc w:val="left"/>
        <w:rPr>
          <w:sz w:val="24"/>
        </w:rPr>
      </w:pPr>
      <w:r>
        <w:rPr>
          <w:sz w:val="24"/>
        </w:rPr>
        <w:t>Клавиатуры.</w:t>
      </w:r>
    </w:p>
    <w:p w14:paraId="0EE76724">
      <w:pPr>
        <w:pStyle w:val="7"/>
        <w:spacing w:before="2"/>
        <w:ind w:left="0"/>
      </w:pPr>
    </w:p>
    <w:p w14:paraId="13053B21">
      <w:pPr>
        <w:pStyle w:val="7"/>
        <w:spacing w:line="237" w:lineRule="auto"/>
        <w:ind w:left="1896" w:right="829" w:firstLine="1320"/>
      </w:pPr>
      <w:r>
        <w:t>УЧЕБНОЕ ОБОРУДОВАНИЕ ДЛЯ ПРОВЕДЕНИЯ</w:t>
      </w:r>
      <w:r>
        <w:rPr>
          <w:spacing w:val="1"/>
        </w:rPr>
        <w:t xml:space="preserve"> </w:t>
      </w:r>
      <w:r>
        <w:rPr>
          <w:spacing w:val="-1"/>
        </w:rPr>
        <w:t>ЛАБОРАТОРНЫХ</w:t>
      </w:r>
      <w:r>
        <w:rPr>
          <w:spacing w:val="-9"/>
        </w:rPr>
        <w:t xml:space="preserve"> </w:t>
      </w:r>
      <w:r>
        <w:rPr>
          <w:spacing w:val="-1"/>
        </w:rPr>
        <w:t>РАБОТ,</w:t>
      </w:r>
      <w:r>
        <w:rPr>
          <w:spacing w:val="-10"/>
        </w:rPr>
        <w:t xml:space="preserve"> </w:t>
      </w:r>
      <w:r>
        <w:rPr>
          <w:spacing w:val="-1"/>
        </w:rPr>
        <w:t>ПРАКТИЧЕСКИХ</w:t>
      </w:r>
      <w:r>
        <w:rPr>
          <w:spacing w:val="-13"/>
        </w:rPr>
        <w:t xml:space="preserve"> </w:t>
      </w:r>
      <w:r>
        <w:rPr>
          <w:spacing w:val="-1"/>
        </w:rPr>
        <w:t>РАБОТ И</w:t>
      </w:r>
      <w:r>
        <w:rPr>
          <w:spacing w:val="-14"/>
        </w:rPr>
        <w:t xml:space="preserve"> </w:t>
      </w:r>
      <w:r>
        <w:rPr>
          <w:spacing w:val="-1"/>
        </w:rPr>
        <w:t>ДЕМОНСТРАЦИЙ</w:t>
      </w:r>
    </w:p>
    <w:p w14:paraId="0D0D9B33">
      <w:pPr>
        <w:pStyle w:val="10"/>
        <w:numPr>
          <w:ilvl w:val="0"/>
          <w:numId w:val="9"/>
        </w:numPr>
        <w:tabs>
          <w:tab w:val="left" w:pos="1344"/>
          <w:tab w:val="left" w:pos="1345"/>
        </w:tabs>
        <w:spacing w:before="4" w:after="0" w:line="240" w:lineRule="auto"/>
        <w:ind w:left="1344" w:right="0" w:hanging="362"/>
        <w:jc w:val="left"/>
        <w:rPr>
          <w:sz w:val="24"/>
        </w:rPr>
      </w:pPr>
      <w:r>
        <w:rPr>
          <w:sz w:val="24"/>
        </w:rPr>
        <w:t>Мультимедийный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проектор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экраном</w:t>
      </w:r>
      <w:r>
        <w:rPr>
          <w:spacing w:val="-9"/>
          <w:sz w:val="24"/>
        </w:rPr>
        <w:t xml:space="preserve"> </w:t>
      </w:r>
      <w:r>
        <w:rPr>
          <w:sz w:val="24"/>
        </w:rPr>
        <w:t>(интерактивной</w:t>
      </w:r>
      <w:r>
        <w:rPr>
          <w:spacing w:val="-13"/>
          <w:sz w:val="24"/>
        </w:rPr>
        <w:t xml:space="preserve"> </w:t>
      </w:r>
      <w:r>
        <w:rPr>
          <w:sz w:val="24"/>
        </w:rPr>
        <w:t>доской)</w:t>
      </w:r>
      <w:r>
        <w:rPr>
          <w:spacing w:val="-12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интерактивная</w:t>
      </w:r>
      <w:r>
        <w:rPr>
          <w:spacing w:val="-9"/>
          <w:sz w:val="24"/>
        </w:rPr>
        <w:t xml:space="preserve"> </w:t>
      </w:r>
      <w:r>
        <w:rPr>
          <w:sz w:val="24"/>
        </w:rPr>
        <w:t>панель.</w:t>
      </w:r>
    </w:p>
    <w:p w14:paraId="7C09865A">
      <w:pPr>
        <w:pStyle w:val="7"/>
        <w:spacing w:before="5"/>
        <w:ind w:left="0"/>
        <w:rPr>
          <w:sz w:val="25"/>
        </w:rPr>
      </w:pPr>
    </w:p>
    <w:p w14:paraId="1B5E50E0">
      <w:pPr>
        <w:pStyle w:val="3"/>
        <w:spacing w:line="237" w:lineRule="auto"/>
        <w:ind w:left="2535" w:right="829" w:hanging="1206"/>
        <w:jc w:val="left"/>
      </w:pPr>
      <w:bookmarkStart w:id="55" w:name="Тематическое планирование с учетом рабоч"/>
      <w:bookmarkEnd w:id="55"/>
      <w:r>
        <w:t>Тематическое планирование с учетом рабочей программы воспитания с указанием</w:t>
      </w:r>
      <w:r>
        <w:rPr>
          <w:spacing w:val="-57"/>
        </w:rPr>
        <w:t xml:space="preserve"> </w:t>
      </w:r>
      <w:r>
        <w:t>количества</w:t>
      </w:r>
      <w:r>
        <w:rPr>
          <w:spacing w:val="2"/>
        </w:rPr>
        <w:t xml:space="preserve"> </w:t>
      </w:r>
      <w:r>
        <w:t>часов,</w:t>
      </w:r>
      <w:r>
        <w:rPr>
          <w:spacing w:val="3"/>
        </w:rPr>
        <w:t xml:space="preserve"> </w:t>
      </w:r>
      <w:r>
        <w:t>отводимых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изучение</w:t>
      </w:r>
      <w:r>
        <w:rPr>
          <w:spacing w:val="-4"/>
        </w:rPr>
        <w:t xml:space="preserve"> </w:t>
      </w:r>
      <w:r>
        <w:t>каждой</w:t>
      </w:r>
      <w:r>
        <w:rPr>
          <w:spacing w:val="2"/>
        </w:rPr>
        <w:t xml:space="preserve"> </w:t>
      </w:r>
      <w:r>
        <w:t>темы</w:t>
      </w:r>
    </w:p>
    <w:p w14:paraId="7500F08F">
      <w:pPr>
        <w:pStyle w:val="7"/>
        <w:spacing w:before="9"/>
        <w:ind w:left="0"/>
        <w:rPr>
          <w:b/>
          <w:sz w:val="22"/>
        </w:rPr>
      </w:pPr>
    </w:p>
    <w:p w14:paraId="559F4EA2">
      <w:pPr>
        <w:spacing w:before="1" w:line="240" w:lineRule="auto"/>
        <w:ind w:left="350" w:right="415" w:firstLine="566"/>
        <w:jc w:val="both"/>
        <w:rPr>
          <w:i/>
          <w:sz w:val="24"/>
        </w:rPr>
      </w:pPr>
      <w:r>
        <w:rPr>
          <w:i/>
          <w:sz w:val="24"/>
        </w:rPr>
        <w:t>Тематическое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планирование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составлено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3"/>
          <w:sz w:val="24"/>
        </w:rPr>
        <w:t xml:space="preserve"> </w:t>
      </w:r>
      <w:r>
        <w:rPr>
          <w:i/>
          <w:sz w:val="24"/>
        </w:rPr>
        <w:t>учетом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Календарного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плана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воспитательной</w:t>
      </w:r>
      <w:r>
        <w:rPr>
          <w:i/>
          <w:spacing w:val="-14"/>
          <w:sz w:val="24"/>
        </w:rPr>
        <w:t xml:space="preserve"> </w:t>
      </w:r>
      <w:r>
        <w:rPr>
          <w:i/>
          <w:sz w:val="24"/>
        </w:rPr>
        <w:t>работы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(модуль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«Школьный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урок»), который составлен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соответствии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 календарем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образовательных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событий,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приуроченных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 государственным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национальным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праздникам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Федерации,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памятным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датам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событиям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российской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истории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культуры.</w:t>
      </w:r>
    </w:p>
    <w:p w14:paraId="5AB010D5">
      <w:pPr>
        <w:pStyle w:val="7"/>
        <w:spacing w:before="9"/>
        <w:ind w:left="0"/>
        <w:rPr>
          <w:i/>
          <w:sz w:val="25"/>
        </w:rPr>
      </w:pPr>
    </w:p>
    <w:tbl>
      <w:tblPr>
        <w:tblStyle w:val="6"/>
        <w:tblW w:w="0" w:type="auto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5623"/>
        <w:gridCol w:w="1508"/>
      </w:tblGrid>
      <w:tr w14:paraId="7BC0A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2175B457">
            <w:pPr>
              <w:pStyle w:val="11"/>
              <w:spacing w:before="135"/>
              <w:ind w:left="84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Название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темы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0287127D">
            <w:pPr>
              <w:pStyle w:val="11"/>
              <w:spacing w:line="262" w:lineRule="exact"/>
              <w:ind w:left="807" w:right="79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Модуль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воспитательной</w:t>
            </w:r>
            <w:r>
              <w:rPr>
                <w:b/>
                <w:i/>
                <w:spacing w:val="-1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программы</w:t>
            </w:r>
          </w:p>
          <w:p w14:paraId="7FD81776">
            <w:pPr>
              <w:pStyle w:val="11"/>
              <w:spacing w:line="270" w:lineRule="exact"/>
              <w:ind w:left="813" w:right="7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«Школьный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урок»</w:t>
            </w:r>
          </w:p>
        </w:tc>
        <w:tc>
          <w:tcPr>
            <w:tcW w:w="1508" w:type="dxa"/>
          </w:tcPr>
          <w:p w14:paraId="563EF9B2">
            <w:pPr>
              <w:pStyle w:val="11"/>
              <w:spacing w:line="230" w:lineRule="auto"/>
              <w:ind w:left="465" w:right="76" w:hanging="3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Количество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14:paraId="6A77C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502" w:type="dxa"/>
            <w:gridSpan w:val="3"/>
          </w:tcPr>
          <w:p w14:paraId="280A5A15">
            <w:pPr>
              <w:pStyle w:val="11"/>
              <w:spacing w:before="1"/>
              <w:ind w:left="5363" w:right="3485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7</w:t>
            </w:r>
            <w:r>
              <w:rPr>
                <w:b/>
                <w:i/>
                <w:spacing w:val="1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класс</w:t>
            </w:r>
            <w:r>
              <w:rPr>
                <w:b/>
                <w:i/>
                <w:spacing w:val="-1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(34</w:t>
            </w:r>
            <w:r>
              <w:rPr>
                <w:b/>
                <w:i/>
                <w:spacing w:val="-2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часа)</w:t>
            </w:r>
          </w:p>
        </w:tc>
      </w:tr>
      <w:tr w14:paraId="7E9C3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1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18F42766">
            <w:pPr>
              <w:pStyle w:val="11"/>
              <w:spacing w:before="20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14:paraId="24F40921">
            <w:pPr>
              <w:pStyle w:val="11"/>
              <w:spacing w:before="8" w:line="242" w:lineRule="auto"/>
              <w:ind w:left="431" w:right="27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ИНФОРМАЦИОННЫЕ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073A588D">
            <w:pPr>
              <w:pStyle w:val="11"/>
              <w:spacing w:line="242" w:lineRule="auto"/>
              <w:ind w:left="1442" w:right="1422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День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Неизвестного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солдата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День героев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Отечества</w:t>
            </w:r>
          </w:p>
          <w:p w14:paraId="6042F9B9">
            <w:pPr>
              <w:pStyle w:val="11"/>
              <w:spacing w:line="244" w:lineRule="exact"/>
              <w:ind w:left="810" w:right="798"/>
              <w:jc w:val="center"/>
              <w:rPr>
                <w:sz w:val="22"/>
              </w:rPr>
            </w:pPr>
            <w:r>
              <w:rPr>
                <w:sz w:val="22"/>
              </w:rPr>
              <w:t>Единый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урок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«Права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человека»</w:t>
            </w:r>
          </w:p>
          <w:p w14:paraId="47DA41F2">
            <w:pPr>
              <w:pStyle w:val="11"/>
              <w:spacing w:line="244" w:lineRule="exact"/>
              <w:ind w:left="813" w:right="798"/>
              <w:jc w:val="center"/>
              <w:rPr>
                <w:sz w:val="22"/>
              </w:rPr>
            </w:pPr>
            <w:r>
              <w:rPr>
                <w:sz w:val="22"/>
              </w:rPr>
              <w:t>Интеллектуальная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(урок Цифры,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Час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кода)</w:t>
            </w:r>
          </w:p>
        </w:tc>
        <w:tc>
          <w:tcPr>
            <w:tcW w:w="1508" w:type="dxa"/>
          </w:tcPr>
          <w:p w14:paraId="5A29C95E">
            <w:pPr>
              <w:pStyle w:val="11"/>
              <w:rPr>
                <w:i/>
                <w:sz w:val="26"/>
              </w:rPr>
            </w:pPr>
          </w:p>
          <w:p w14:paraId="44ECD1B1">
            <w:pPr>
              <w:pStyle w:val="11"/>
              <w:spacing w:before="182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14:paraId="07E9E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6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2E6DE3A1">
            <w:pPr>
              <w:pStyle w:val="11"/>
              <w:rPr>
                <w:i/>
                <w:sz w:val="26"/>
              </w:rPr>
            </w:pPr>
          </w:p>
          <w:p w14:paraId="6654E55C">
            <w:pPr>
              <w:pStyle w:val="11"/>
              <w:spacing w:before="2"/>
              <w:rPr>
                <w:i/>
                <w:sz w:val="38"/>
              </w:rPr>
            </w:pPr>
          </w:p>
          <w:p w14:paraId="54262942">
            <w:pPr>
              <w:pStyle w:val="11"/>
              <w:spacing w:line="232" w:lineRule="auto"/>
              <w:ind w:left="115" w:right="1151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 ЯЗЫКА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2589AD4B">
            <w:pPr>
              <w:pStyle w:val="11"/>
              <w:spacing w:line="237" w:lineRule="auto"/>
              <w:ind w:left="847" w:right="839" w:firstLine="1382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знаний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Всероссийский урок науки и технологий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День окончания Второй мировой войны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Неделя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безопасного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дорожного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движения</w:t>
            </w:r>
          </w:p>
          <w:p w14:paraId="2D8FF04E">
            <w:pPr>
              <w:pStyle w:val="11"/>
              <w:ind w:left="1442" w:right="1419"/>
              <w:jc w:val="center"/>
              <w:rPr>
                <w:sz w:val="22"/>
              </w:rPr>
            </w:pPr>
            <w:r>
              <w:rPr>
                <w:sz w:val="22"/>
              </w:rPr>
              <w:t>Всемирный день математики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День народного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единства</w:t>
            </w:r>
          </w:p>
          <w:p w14:paraId="0BE65A2C">
            <w:pPr>
              <w:pStyle w:val="11"/>
              <w:spacing w:line="250" w:lineRule="exact"/>
              <w:ind w:left="813" w:right="798"/>
              <w:jc w:val="center"/>
              <w:rPr>
                <w:sz w:val="22"/>
              </w:rPr>
            </w:pPr>
            <w:r>
              <w:rPr>
                <w:sz w:val="22"/>
              </w:rPr>
              <w:t>310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лет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дня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рождения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М.В.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Ломоносова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Предметные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олимпиады</w:t>
            </w:r>
          </w:p>
        </w:tc>
        <w:tc>
          <w:tcPr>
            <w:tcW w:w="1508" w:type="dxa"/>
          </w:tcPr>
          <w:p w14:paraId="38304663">
            <w:pPr>
              <w:pStyle w:val="11"/>
              <w:rPr>
                <w:i/>
                <w:sz w:val="26"/>
              </w:rPr>
            </w:pPr>
          </w:p>
          <w:p w14:paraId="66BC54FB">
            <w:pPr>
              <w:pStyle w:val="11"/>
              <w:rPr>
                <w:i/>
                <w:sz w:val="26"/>
              </w:rPr>
            </w:pPr>
          </w:p>
          <w:p w14:paraId="2CA4BA3A">
            <w:pPr>
              <w:pStyle w:val="11"/>
              <w:spacing w:before="3"/>
              <w:rPr>
                <w:i/>
                <w:sz w:val="23"/>
              </w:rPr>
            </w:pPr>
          </w:p>
          <w:p w14:paraId="7A940117">
            <w:pPr>
              <w:pStyle w:val="11"/>
              <w:ind w:right="61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</w:tr>
    </w:tbl>
    <w:p w14:paraId="109C3670">
      <w:pPr>
        <w:spacing w:after="0"/>
        <w:jc w:val="right"/>
        <w:rPr>
          <w:sz w:val="24"/>
        </w:rPr>
        <w:sectPr>
          <w:pgSz w:w="11910" w:h="16840"/>
          <w:pgMar w:top="700" w:right="140" w:bottom="420" w:left="500" w:header="0" w:footer="222" w:gutter="0"/>
          <w:cols w:space="720" w:num="1"/>
        </w:sectPr>
      </w:pPr>
    </w:p>
    <w:tbl>
      <w:tblPr>
        <w:tblStyle w:val="6"/>
        <w:tblW w:w="0" w:type="auto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5623"/>
        <w:gridCol w:w="1508"/>
      </w:tblGrid>
      <w:tr w14:paraId="3BBB84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5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41433D25">
            <w:pPr>
              <w:pStyle w:val="11"/>
              <w:rPr>
                <w:i/>
                <w:sz w:val="26"/>
              </w:rPr>
            </w:pPr>
          </w:p>
          <w:p w14:paraId="3282D096">
            <w:pPr>
              <w:pStyle w:val="11"/>
              <w:rPr>
                <w:i/>
                <w:sz w:val="26"/>
              </w:rPr>
            </w:pPr>
          </w:p>
          <w:p w14:paraId="604A21ED">
            <w:pPr>
              <w:pStyle w:val="11"/>
              <w:spacing w:before="5"/>
              <w:rPr>
                <w:i/>
                <w:sz w:val="22"/>
              </w:rPr>
            </w:pPr>
          </w:p>
          <w:p w14:paraId="7ABAEE5F">
            <w:pPr>
              <w:pStyle w:val="1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ЦИКЛЫ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2ECF7251">
            <w:pPr>
              <w:pStyle w:val="11"/>
              <w:spacing w:line="247" w:lineRule="auto"/>
              <w:ind w:left="155" w:right="154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полного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освобождения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Ленинграда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от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фашистской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блокады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(1944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г.)</w:t>
            </w:r>
          </w:p>
          <w:p w14:paraId="43A817AA">
            <w:pPr>
              <w:pStyle w:val="11"/>
              <w:spacing w:line="242" w:lineRule="auto"/>
              <w:ind w:left="1553" w:right="1538" w:firstLine="5"/>
              <w:jc w:val="center"/>
              <w:rPr>
                <w:sz w:val="22"/>
              </w:rPr>
            </w:pPr>
            <w:r>
              <w:rPr>
                <w:sz w:val="22"/>
              </w:rPr>
              <w:t>День российской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науки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День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защитника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Отечества</w:t>
            </w:r>
          </w:p>
          <w:p w14:paraId="16A7116D">
            <w:pPr>
              <w:pStyle w:val="11"/>
              <w:spacing w:line="242" w:lineRule="auto"/>
              <w:ind w:left="1019" w:right="995" w:hanging="7"/>
              <w:jc w:val="center"/>
              <w:rPr>
                <w:sz w:val="22"/>
              </w:rPr>
            </w:pPr>
            <w:r>
              <w:rPr>
                <w:sz w:val="22"/>
              </w:rPr>
              <w:t>Международный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женский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Неделя</w:t>
            </w:r>
            <w:r>
              <w:rPr>
                <w:spacing w:val="54"/>
                <w:sz w:val="22"/>
              </w:rPr>
              <w:t xml:space="preserve"> </w:t>
            </w:r>
            <w:r>
              <w:rPr>
                <w:sz w:val="22"/>
              </w:rPr>
              <w:t>математики</w:t>
            </w:r>
          </w:p>
          <w:p w14:paraId="46E428EE">
            <w:pPr>
              <w:pStyle w:val="11"/>
              <w:spacing w:line="232" w:lineRule="auto"/>
              <w:ind w:left="813" w:right="789"/>
              <w:jc w:val="center"/>
              <w:rPr>
                <w:sz w:val="22"/>
              </w:rPr>
            </w:pPr>
            <w:r>
              <w:rPr>
                <w:sz w:val="22"/>
              </w:rPr>
              <w:t>Интеллектуальная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(урок Цифры,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Час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кода)</w:t>
            </w:r>
          </w:p>
        </w:tc>
        <w:tc>
          <w:tcPr>
            <w:tcW w:w="1508" w:type="dxa"/>
          </w:tcPr>
          <w:p w14:paraId="1F5DAB2C">
            <w:pPr>
              <w:pStyle w:val="11"/>
              <w:rPr>
                <w:i/>
                <w:sz w:val="26"/>
              </w:rPr>
            </w:pPr>
          </w:p>
          <w:p w14:paraId="24E2E0F0">
            <w:pPr>
              <w:pStyle w:val="11"/>
              <w:rPr>
                <w:i/>
                <w:sz w:val="26"/>
              </w:rPr>
            </w:pPr>
          </w:p>
          <w:p w14:paraId="436D9B64">
            <w:pPr>
              <w:pStyle w:val="11"/>
              <w:spacing w:before="3"/>
              <w:rPr>
                <w:i/>
                <w:sz w:val="23"/>
              </w:rPr>
            </w:pPr>
          </w:p>
          <w:p w14:paraId="4DB94328">
            <w:pPr>
              <w:pStyle w:val="11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</w:tr>
      <w:tr w14:paraId="11D950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5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1476891A">
            <w:pPr>
              <w:pStyle w:val="11"/>
              <w:rPr>
                <w:i/>
                <w:sz w:val="26"/>
              </w:rPr>
            </w:pPr>
          </w:p>
          <w:p w14:paraId="18FC4801">
            <w:pPr>
              <w:pStyle w:val="11"/>
              <w:rPr>
                <w:i/>
                <w:sz w:val="26"/>
              </w:rPr>
            </w:pPr>
          </w:p>
          <w:p w14:paraId="1100B623">
            <w:pPr>
              <w:pStyle w:val="11"/>
              <w:spacing w:before="8"/>
              <w:rPr>
                <w:i/>
                <w:sz w:val="30"/>
              </w:rPr>
            </w:pPr>
          </w:p>
          <w:p w14:paraId="531032D9">
            <w:pPr>
              <w:pStyle w:val="11"/>
              <w:spacing w:before="1" w:line="259" w:lineRule="auto"/>
              <w:ind w:left="115" w:right="416"/>
              <w:rPr>
                <w:b/>
                <w:sz w:val="24"/>
              </w:rPr>
            </w:pPr>
            <w:r>
              <w:rPr>
                <w:sz w:val="22"/>
              </w:rPr>
              <w:t xml:space="preserve">4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582C7999">
            <w:pPr>
              <w:pStyle w:val="11"/>
              <w:spacing w:line="242" w:lineRule="auto"/>
              <w:ind w:left="160" w:right="117"/>
              <w:jc w:val="center"/>
              <w:rPr>
                <w:sz w:val="22"/>
              </w:rPr>
            </w:pPr>
            <w:r>
              <w:rPr>
                <w:sz w:val="22"/>
              </w:rPr>
              <w:t>День космонавтики. Гагаринский урок «Космос – это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мы»</w:t>
            </w:r>
          </w:p>
          <w:p w14:paraId="01B88DA8">
            <w:pPr>
              <w:pStyle w:val="11"/>
              <w:spacing w:line="249" w:lineRule="exact"/>
              <w:ind w:left="807" w:right="798"/>
              <w:jc w:val="center"/>
              <w:rPr>
                <w:sz w:val="22"/>
              </w:rPr>
            </w:pPr>
            <w:r>
              <w:rPr>
                <w:sz w:val="22"/>
              </w:rPr>
              <w:t>Всемирный день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Земли</w:t>
            </w:r>
          </w:p>
          <w:p w14:paraId="4A89FA69">
            <w:pPr>
              <w:pStyle w:val="11"/>
              <w:ind w:left="794" w:right="783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День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Победы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советского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народа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Великой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Отечественной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z w:val="22"/>
              </w:rPr>
              <w:t>войне</w:t>
            </w:r>
          </w:p>
          <w:p w14:paraId="303D51FF">
            <w:pPr>
              <w:pStyle w:val="11"/>
              <w:ind w:left="1015" w:right="997" w:hanging="3"/>
              <w:jc w:val="center"/>
              <w:rPr>
                <w:sz w:val="22"/>
              </w:rPr>
            </w:pPr>
            <w:r>
              <w:rPr>
                <w:sz w:val="22"/>
              </w:rPr>
              <w:t>День славянской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письменности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Создание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презентации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тему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«ПДД»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Международный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семьи</w:t>
            </w:r>
          </w:p>
          <w:p w14:paraId="2ADCF01D">
            <w:pPr>
              <w:pStyle w:val="11"/>
              <w:spacing w:line="240" w:lineRule="exact"/>
              <w:ind w:left="812" w:right="798"/>
              <w:jc w:val="center"/>
              <w:rPr>
                <w:sz w:val="22"/>
              </w:rPr>
            </w:pPr>
            <w:r>
              <w:rPr>
                <w:sz w:val="22"/>
              </w:rPr>
              <w:t>Интеллектуальная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4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(урок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Цифры,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Час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кода)</w:t>
            </w:r>
          </w:p>
        </w:tc>
        <w:tc>
          <w:tcPr>
            <w:tcW w:w="1508" w:type="dxa"/>
          </w:tcPr>
          <w:p w14:paraId="03F1D768">
            <w:pPr>
              <w:pStyle w:val="11"/>
              <w:rPr>
                <w:i/>
                <w:sz w:val="26"/>
              </w:rPr>
            </w:pPr>
          </w:p>
          <w:p w14:paraId="213FE9CE">
            <w:pPr>
              <w:pStyle w:val="11"/>
              <w:rPr>
                <w:i/>
                <w:sz w:val="26"/>
              </w:rPr>
            </w:pPr>
          </w:p>
          <w:p w14:paraId="2BA1485E">
            <w:pPr>
              <w:pStyle w:val="11"/>
              <w:rPr>
                <w:i/>
                <w:sz w:val="26"/>
              </w:rPr>
            </w:pPr>
          </w:p>
          <w:p w14:paraId="16B358F8">
            <w:pPr>
              <w:pStyle w:val="11"/>
              <w:spacing w:before="213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</w:tr>
      <w:tr w14:paraId="4B1FFD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0502" w:type="dxa"/>
            <w:gridSpan w:val="3"/>
          </w:tcPr>
          <w:p w14:paraId="69EC859F">
            <w:pPr>
              <w:pStyle w:val="11"/>
              <w:spacing w:before="1"/>
              <w:ind w:left="5363" w:right="3485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8</w:t>
            </w:r>
            <w:r>
              <w:rPr>
                <w:b/>
                <w:i/>
                <w:spacing w:val="1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класс</w:t>
            </w:r>
            <w:r>
              <w:rPr>
                <w:b/>
                <w:i/>
                <w:spacing w:val="-1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(34</w:t>
            </w:r>
            <w:r>
              <w:rPr>
                <w:b/>
                <w:i/>
                <w:spacing w:val="-2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часа)</w:t>
            </w:r>
          </w:p>
        </w:tc>
      </w:tr>
      <w:tr w14:paraId="3D7D0C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76953C36">
            <w:pPr>
              <w:pStyle w:val="11"/>
              <w:rPr>
                <w:i/>
                <w:sz w:val="26"/>
              </w:rPr>
            </w:pPr>
          </w:p>
          <w:p w14:paraId="22562E0D">
            <w:pPr>
              <w:pStyle w:val="11"/>
              <w:spacing w:before="173" w:line="280" w:lineRule="auto"/>
              <w:ind w:left="115" w:right="581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6D09C33E">
            <w:pPr>
              <w:pStyle w:val="11"/>
              <w:spacing w:line="237" w:lineRule="auto"/>
              <w:ind w:left="895" w:right="891" w:firstLine="1330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знаний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Всероссийский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урок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науки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технологий</w:t>
            </w:r>
          </w:p>
          <w:p w14:paraId="6FD162C9">
            <w:pPr>
              <w:pStyle w:val="11"/>
              <w:ind w:left="151" w:right="154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Международный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день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распространения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грамотности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Неделя безопасного дорожного движения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Международный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школьных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библиотек</w:t>
            </w:r>
          </w:p>
          <w:p w14:paraId="5045D451">
            <w:pPr>
              <w:pStyle w:val="11"/>
              <w:spacing w:line="242" w:lineRule="exact"/>
              <w:ind w:left="813" w:right="796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народного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единства</w:t>
            </w:r>
          </w:p>
        </w:tc>
        <w:tc>
          <w:tcPr>
            <w:tcW w:w="1508" w:type="dxa"/>
          </w:tcPr>
          <w:p w14:paraId="2DC071D4">
            <w:pPr>
              <w:pStyle w:val="11"/>
              <w:rPr>
                <w:i/>
                <w:sz w:val="26"/>
              </w:rPr>
            </w:pPr>
          </w:p>
          <w:p w14:paraId="4204F1FA">
            <w:pPr>
              <w:pStyle w:val="11"/>
              <w:spacing w:before="6"/>
              <w:rPr>
                <w:i/>
                <w:sz w:val="27"/>
              </w:rPr>
            </w:pPr>
          </w:p>
          <w:p w14:paraId="19F87F76">
            <w:pPr>
              <w:pStyle w:val="11"/>
              <w:spacing w:before="1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9</w:t>
            </w:r>
          </w:p>
        </w:tc>
      </w:tr>
      <w:tr w14:paraId="01640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09759227">
            <w:pPr>
              <w:pStyle w:val="11"/>
              <w:spacing w:before="8"/>
              <w:rPr>
                <w:i/>
                <w:sz w:val="29"/>
              </w:rPr>
            </w:pPr>
          </w:p>
          <w:p w14:paraId="6BFDE6F1">
            <w:pPr>
              <w:pStyle w:val="11"/>
              <w:spacing w:line="283" w:lineRule="auto"/>
              <w:ind w:left="115" w:right="16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ГРАФИЧЕКСИЙ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TURTLE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1C018878">
            <w:pPr>
              <w:pStyle w:val="11"/>
              <w:spacing w:line="242" w:lineRule="exact"/>
              <w:ind w:left="813" w:right="796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матери</w:t>
            </w:r>
          </w:p>
          <w:p w14:paraId="71139C22">
            <w:pPr>
              <w:pStyle w:val="11"/>
              <w:spacing w:line="251" w:lineRule="exact"/>
              <w:ind w:left="806" w:right="798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Неизвестного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солдата</w:t>
            </w:r>
          </w:p>
          <w:p w14:paraId="65BB93E3">
            <w:pPr>
              <w:pStyle w:val="11"/>
              <w:spacing w:before="3" w:line="250" w:lineRule="exact"/>
              <w:ind w:left="736" w:right="726"/>
              <w:jc w:val="center"/>
              <w:rPr>
                <w:sz w:val="22"/>
              </w:rPr>
            </w:pPr>
            <w:r>
              <w:rPr>
                <w:sz w:val="22"/>
              </w:rPr>
              <w:t>165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лет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дня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рождения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И.И.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Александрова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Интеллектуальная работа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55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(урок Цифры,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Час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кода)</w:t>
            </w:r>
          </w:p>
        </w:tc>
        <w:tc>
          <w:tcPr>
            <w:tcW w:w="1508" w:type="dxa"/>
          </w:tcPr>
          <w:p w14:paraId="49309649">
            <w:pPr>
              <w:pStyle w:val="11"/>
              <w:rPr>
                <w:i/>
                <w:sz w:val="26"/>
              </w:rPr>
            </w:pPr>
          </w:p>
          <w:p w14:paraId="3CDADF16">
            <w:pPr>
              <w:pStyle w:val="11"/>
              <w:spacing w:before="192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14:paraId="6A75FB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1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32C0F02E">
            <w:pPr>
              <w:pStyle w:val="11"/>
              <w:rPr>
                <w:i/>
                <w:sz w:val="26"/>
              </w:rPr>
            </w:pPr>
          </w:p>
          <w:p w14:paraId="1A25A6B5">
            <w:pPr>
              <w:pStyle w:val="11"/>
              <w:spacing w:before="7"/>
              <w:rPr>
                <w:i/>
                <w:sz w:val="24"/>
              </w:rPr>
            </w:pPr>
          </w:p>
          <w:p w14:paraId="2EFCF757">
            <w:pPr>
              <w:pStyle w:val="11"/>
              <w:spacing w:line="259" w:lineRule="auto"/>
              <w:ind w:left="115" w:right="119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 И СОБЫТИЯ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TURTLE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709BBC8C">
            <w:pPr>
              <w:pStyle w:val="11"/>
              <w:spacing w:line="244" w:lineRule="auto"/>
              <w:ind w:left="160" w:right="149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полного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освобождения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Ленинграда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от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фашистской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блокады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(1944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г.)</w:t>
            </w:r>
          </w:p>
          <w:p w14:paraId="7D8D1C23">
            <w:pPr>
              <w:pStyle w:val="11"/>
              <w:spacing w:line="242" w:lineRule="auto"/>
              <w:ind w:left="1351" w:right="1338" w:firstLine="1"/>
              <w:jc w:val="center"/>
              <w:rPr>
                <w:sz w:val="22"/>
              </w:rPr>
            </w:pPr>
            <w:r>
              <w:rPr>
                <w:sz w:val="22"/>
              </w:rPr>
              <w:t>День защитника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Отечества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Международный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женский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</w:p>
          <w:p w14:paraId="3AC7DCEC">
            <w:pPr>
              <w:pStyle w:val="11"/>
              <w:spacing w:line="228" w:lineRule="auto"/>
              <w:ind w:left="751" w:right="731"/>
              <w:jc w:val="center"/>
              <w:rPr>
                <w:sz w:val="22"/>
              </w:rPr>
            </w:pPr>
            <w:r>
              <w:rPr>
                <w:sz w:val="22"/>
              </w:rPr>
              <w:t>Неделя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математики,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физики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информатики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Интеллектуальная</w:t>
            </w:r>
            <w:r>
              <w:rPr>
                <w:spacing w:val="5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в Интернете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(урок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Цифры,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Час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кода)</w:t>
            </w:r>
          </w:p>
        </w:tc>
        <w:tc>
          <w:tcPr>
            <w:tcW w:w="1508" w:type="dxa"/>
          </w:tcPr>
          <w:p w14:paraId="677B8D3E">
            <w:pPr>
              <w:pStyle w:val="11"/>
              <w:rPr>
                <w:i/>
                <w:sz w:val="26"/>
              </w:rPr>
            </w:pPr>
          </w:p>
          <w:p w14:paraId="2FB7E1AE">
            <w:pPr>
              <w:pStyle w:val="11"/>
              <w:spacing w:before="11"/>
              <w:rPr>
                <w:i/>
                <w:sz w:val="37"/>
              </w:rPr>
            </w:pPr>
          </w:p>
          <w:p w14:paraId="37927373">
            <w:pPr>
              <w:pStyle w:val="11"/>
              <w:ind w:right="61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</w:tr>
      <w:tr w14:paraId="766978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267EBA0D">
            <w:pPr>
              <w:pStyle w:val="11"/>
              <w:rPr>
                <w:i/>
                <w:sz w:val="26"/>
              </w:rPr>
            </w:pPr>
          </w:p>
          <w:p w14:paraId="71FB424C">
            <w:pPr>
              <w:pStyle w:val="11"/>
              <w:spacing w:before="1"/>
              <w:rPr>
                <w:i/>
                <w:sz w:val="27"/>
              </w:rPr>
            </w:pPr>
          </w:p>
          <w:p w14:paraId="3FCCB5D6">
            <w:pPr>
              <w:pStyle w:val="1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АЛГЕБРА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ЛОГИКИ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1859F828">
            <w:pPr>
              <w:pStyle w:val="11"/>
              <w:spacing w:before="1"/>
              <w:ind w:left="160" w:right="117"/>
              <w:jc w:val="center"/>
              <w:rPr>
                <w:sz w:val="22"/>
              </w:rPr>
            </w:pPr>
            <w:r>
              <w:rPr>
                <w:sz w:val="22"/>
              </w:rPr>
              <w:t>День космонавтики. Гагаринский урок «Космос – это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мы»</w:t>
            </w:r>
          </w:p>
          <w:p w14:paraId="27D1D982">
            <w:pPr>
              <w:pStyle w:val="11"/>
              <w:spacing w:before="2" w:line="242" w:lineRule="auto"/>
              <w:ind w:left="794" w:right="783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День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Победы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советского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народа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Великой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Отечественной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z w:val="22"/>
              </w:rPr>
              <w:t>войне</w:t>
            </w:r>
          </w:p>
          <w:p w14:paraId="71476A0A">
            <w:pPr>
              <w:pStyle w:val="11"/>
              <w:spacing w:line="240" w:lineRule="exact"/>
              <w:ind w:left="136" w:firstLine="1200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славянской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письменности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Интеллектуальная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работа в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(сайт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«Решу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ОГЭ)</w:t>
            </w:r>
          </w:p>
        </w:tc>
        <w:tc>
          <w:tcPr>
            <w:tcW w:w="1508" w:type="dxa"/>
          </w:tcPr>
          <w:p w14:paraId="0AAE3004">
            <w:pPr>
              <w:pStyle w:val="11"/>
              <w:rPr>
                <w:i/>
                <w:sz w:val="26"/>
              </w:rPr>
            </w:pPr>
          </w:p>
          <w:p w14:paraId="7A83AD5D">
            <w:pPr>
              <w:pStyle w:val="11"/>
              <w:spacing w:before="1"/>
              <w:rPr>
                <w:i/>
                <w:sz w:val="27"/>
              </w:rPr>
            </w:pPr>
          </w:p>
          <w:p w14:paraId="5D984E8D">
            <w:pPr>
              <w:pStyle w:val="11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</w:tr>
      <w:tr w14:paraId="6FE46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3" w:hRule="atLeast"/>
        </w:trPr>
        <w:tc>
          <w:tcPr>
            <w:tcW w:w="10502" w:type="dxa"/>
            <w:gridSpan w:val="3"/>
          </w:tcPr>
          <w:p w14:paraId="00ED58BF">
            <w:pPr>
              <w:pStyle w:val="11"/>
              <w:spacing w:before="1" w:line="252" w:lineRule="exact"/>
              <w:ind w:left="5363" w:right="3485"/>
              <w:jc w:val="center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</w:t>
            </w:r>
            <w:r>
              <w:rPr>
                <w:b/>
                <w:i/>
                <w:spacing w:val="1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класс</w:t>
            </w:r>
            <w:r>
              <w:rPr>
                <w:b/>
                <w:i/>
                <w:spacing w:val="-1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(34</w:t>
            </w:r>
            <w:r>
              <w:rPr>
                <w:b/>
                <w:i/>
                <w:spacing w:val="-2"/>
                <w:sz w:val="22"/>
              </w:rPr>
              <w:t xml:space="preserve"> </w:t>
            </w:r>
            <w:r>
              <w:rPr>
                <w:b/>
                <w:i/>
                <w:sz w:val="22"/>
              </w:rPr>
              <w:t>часа)</w:t>
            </w:r>
          </w:p>
        </w:tc>
      </w:tr>
      <w:tr w14:paraId="704E4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6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6BBAB247">
            <w:pPr>
              <w:pStyle w:val="11"/>
              <w:spacing w:before="8"/>
              <w:rPr>
                <w:i/>
                <w:sz w:val="29"/>
              </w:rPr>
            </w:pPr>
          </w:p>
          <w:p w14:paraId="6BA862ED">
            <w:pPr>
              <w:pStyle w:val="11"/>
              <w:ind w:left="287" w:right="1253" w:hanging="173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СОВРЕМЕННЫЕ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42557E17">
            <w:pPr>
              <w:pStyle w:val="11"/>
              <w:ind w:left="770" w:right="756" w:firstLine="1459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16"/>
                <w:sz w:val="22"/>
              </w:rPr>
              <w:t xml:space="preserve"> </w:t>
            </w:r>
            <w:r>
              <w:rPr>
                <w:sz w:val="22"/>
              </w:rPr>
              <w:t>знаний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Всероссийский урок науки и технологий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130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лет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дня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рождения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И.М.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Виноградова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Неделя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безопасного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дорожного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движения</w:t>
            </w:r>
          </w:p>
          <w:p w14:paraId="246CA933">
            <w:pPr>
              <w:pStyle w:val="11"/>
              <w:spacing w:before="2" w:line="228" w:lineRule="auto"/>
              <w:ind w:left="1332" w:right="983" w:hanging="308"/>
              <w:rPr>
                <w:sz w:val="22"/>
              </w:rPr>
            </w:pPr>
            <w:r>
              <w:rPr>
                <w:sz w:val="22"/>
              </w:rPr>
              <w:t>Интеллектуальная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(урок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Цифры, сайт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«Решу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ОГЭ)</w:t>
            </w:r>
          </w:p>
        </w:tc>
        <w:tc>
          <w:tcPr>
            <w:tcW w:w="1508" w:type="dxa"/>
          </w:tcPr>
          <w:p w14:paraId="62785FEF">
            <w:pPr>
              <w:pStyle w:val="11"/>
              <w:rPr>
                <w:i/>
                <w:sz w:val="26"/>
              </w:rPr>
            </w:pPr>
          </w:p>
          <w:p w14:paraId="4D159D42">
            <w:pPr>
              <w:pStyle w:val="11"/>
              <w:spacing w:before="6"/>
              <w:rPr>
                <w:i/>
                <w:sz w:val="27"/>
              </w:rPr>
            </w:pPr>
          </w:p>
          <w:p w14:paraId="1156C84B">
            <w:pPr>
              <w:pStyle w:val="11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14:paraId="70D60F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25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0B4475AC">
            <w:pPr>
              <w:pStyle w:val="11"/>
              <w:rPr>
                <w:i/>
                <w:sz w:val="26"/>
              </w:rPr>
            </w:pPr>
          </w:p>
          <w:p w14:paraId="1C47D9A1">
            <w:pPr>
              <w:pStyle w:val="11"/>
              <w:rPr>
                <w:i/>
                <w:sz w:val="26"/>
              </w:rPr>
            </w:pPr>
          </w:p>
          <w:p w14:paraId="6C9030DB">
            <w:pPr>
              <w:pStyle w:val="11"/>
              <w:spacing w:before="8"/>
              <w:rPr>
                <w:i/>
                <w:sz w:val="23"/>
              </w:rPr>
            </w:pPr>
          </w:p>
          <w:p w14:paraId="773F8492">
            <w:pPr>
              <w:pStyle w:val="11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3B67DDBD">
            <w:pPr>
              <w:pStyle w:val="11"/>
              <w:spacing w:line="242" w:lineRule="auto"/>
              <w:ind w:left="1437" w:right="1424"/>
              <w:jc w:val="center"/>
              <w:rPr>
                <w:sz w:val="22"/>
              </w:rPr>
            </w:pPr>
            <w:r>
              <w:rPr>
                <w:sz w:val="22"/>
              </w:rPr>
              <w:t>Всемирный день математики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День народного</w:t>
            </w:r>
            <w:r>
              <w:rPr>
                <w:spacing w:val="3"/>
                <w:sz w:val="22"/>
              </w:rPr>
              <w:t xml:space="preserve"> </w:t>
            </w:r>
            <w:r>
              <w:rPr>
                <w:sz w:val="22"/>
              </w:rPr>
              <w:t>единства</w:t>
            </w:r>
          </w:p>
          <w:p w14:paraId="29161527">
            <w:pPr>
              <w:pStyle w:val="11"/>
              <w:spacing w:line="242" w:lineRule="auto"/>
              <w:ind w:left="813" w:right="798"/>
              <w:jc w:val="center"/>
              <w:rPr>
                <w:sz w:val="22"/>
              </w:rPr>
            </w:pPr>
            <w:r>
              <w:rPr>
                <w:sz w:val="22"/>
              </w:rPr>
              <w:t>310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лет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дня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рождения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М.В.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Ломоносова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матери</w:t>
            </w:r>
          </w:p>
          <w:p w14:paraId="1493338D">
            <w:pPr>
              <w:pStyle w:val="11"/>
              <w:spacing w:line="232" w:lineRule="auto"/>
              <w:ind w:left="1024" w:right="995" w:hanging="23"/>
              <w:jc w:val="center"/>
              <w:rPr>
                <w:sz w:val="22"/>
              </w:rPr>
            </w:pPr>
            <w:r>
              <w:rPr>
                <w:sz w:val="22"/>
              </w:rPr>
              <w:t>Международный</w:t>
            </w:r>
            <w:r>
              <w:rPr>
                <w:spacing w:val="15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7"/>
                <w:sz w:val="22"/>
              </w:rPr>
              <w:t xml:space="preserve"> </w:t>
            </w:r>
            <w:r>
              <w:rPr>
                <w:sz w:val="22"/>
              </w:rPr>
              <w:t>инвалидов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конституции</w:t>
            </w:r>
            <w:r>
              <w:rPr>
                <w:spacing w:val="6"/>
                <w:sz w:val="22"/>
              </w:rPr>
              <w:t xml:space="preserve"> </w:t>
            </w:r>
            <w:r>
              <w:rPr>
                <w:sz w:val="22"/>
              </w:rPr>
              <w:t>РФ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Интеллектуальная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(урок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Цифры,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сайт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«Решу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ОГЭ)</w:t>
            </w:r>
          </w:p>
        </w:tc>
        <w:tc>
          <w:tcPr>
            <w:tcW w:w="1508" w:type="dxa"/>
          </w:tcPr>
          <w:p w14:paraId="79B7BA81">
            <w:pPr>
              <w:pStyle w:val="11"/>
              <w:rPr>
                <w:i/>
                <w:sz w:val="26"/>
              </w:rPr>
            </w:pPr>
          </w:p>
          <w:p w14:paraId="2C2BCD79">
            <w:pPr>
              <w:pStyle w:val="11"/>
              <w:rPr>
                <w:i/>
                <w:sz w:val="26"/>
              </w:rPr>
            </w:pPr>
          </w:p>
          <w:p w14:paraId="56FF2682">
            <w:pPr>
              <w:pStyle w:val="11"/>
              <w:spacing w:before="8"/>
              <w:rPr>
                <w:i/>
                <w:sz w:val="23"/>
              </w:rPr>
            </w:pPr>
          </w:p>
          <w:p w14:paraId="3B728C29">
            <w:pPr>
              <w:pStyle w:val="11"/>
              <w:ind w:right="617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11</w:t>
            </w:r>
          </w:p>
        </w:tc>
      </w:tr>
      <w:tr w14:paraId="5A27C2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0EE8559D">
            <w:pPr>
              <w:pStyle w:val="11"/>
              <w:spacing w:before="102"/>
              <w:ind w:left="431" w:right="411" w:hanging="317"/>
              <w:rPr>
                <w:b/>
                <w:sz w:val="24"/>
              </w:rPr>
            </w:pPr>
            <w:r>
              <w:rPr>
                <w:b/>
                <w:sz w:val="24"/>
              </w:rPr>
              <w:t>СПИСКИ И СЛОВАРИ В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14D2F21D">
            <w:pPr>
              <w:pStyle w:val="11"/>
              <w:spacing w:line="249" w:lineRule="exact"/>
              <w:ind w:left="160" w:right="148"/>
              <w:jc w:val="center"/>
              <w:rPr>
                <w:sz w:val="22"/>
              </w:rPr>
            </w:pPr>
            <w:r>
              <w:rPr>
                <w:sz w:val="22"/>
              </w:rPr>
              <w:t>165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лет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со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дня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рождения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И.И.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Александрова</w:t>
            </w:r>
          </w:p>
          <w:p w14:paraId="10552AE9">
            <w:pPr>
              <w:pStyle w:val="11"/>
              <w:spacing w:line="254" w:lineRule="exact"/>
              <w:ind w:left="160" w:right="149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полного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освобождения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Ленинграда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z w:val="22"/>
              </w:rPr>
              <w:t>от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фашистской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блокады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(1944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г.)</w:t>
            </w:r>
          </w:p>
        </w:tc>
        <w:tc>
          <w:tcPr>
            <w:tcW w:w="1508" w:type="dxa"/>
          </w:tcPr>
          <w:p w14:paraId="749856AA">
            <w:pPr>
              <w:pStyle w:val="11"/>
              <w:spacing w:before="231"/>
              <w:ind w:right="675"/>
              <w:jc w:val="righ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</w:tr>
    </w:tbl>
    <w:p w14:paraId="63E0DFFB">
      <w:pPr>
        <w:spacing w:after="0"/>
        <w:jc w:val="right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tbl>
      <w:tblPr>
        <w:tblStyle w:val="6"/>
        <w:tblW w:w="0" w:type="auto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71"/>
        <w:gridCol w:w="5623"/>
        <w:gridCol w:w="1508"/>
      </w:tblGrid>
      <w:tr w14:paraId="6583F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8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48E2576D">
            <w:pPr>
              <w:pStyle w:val="11"/>
              <w:rPr>
                <w:sz w:val="22"/>
              </w:rPr>
            </w:pP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7B7DCB1C">
            <w:pPr>
              <w:pStyle w:val="11"/>
              <w:spacing w:line="243" w:lineRule="exact"/>
              <w:ind w:left="810" w:right="798"/>
              <w:jc w:val="center"/>
              <w:rPr>
                <w:sz w:val="22"/>
              </w:rPr>
            </w:pPr>
            <w:r>
              <w:rPr>
                <w:sz w:val="22"/>
              </w:rPr>
              <w:t>Интеллектуальная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</w:p>
          <w:p w14:paraId="3BD1194B">
            <w:pPr>
              <w:pStyle w:val="11"/>
              <w:spacing w:line="250" w:lineRule="exact"/>
              <w:ind w:left="1231" w:right="1211"/>
              <w:jc w:val="center"/>
              <w:rPr>
                <w:sz w:val="22"/>
              </w:rPr>
            </w:pPr>
            <w:r>
              <w:rPr>
                <w:sz w:val="22"/>
              </w:rPr>
              <w:t>(сайт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Полякова,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сайт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«Решу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ОГЭ)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российской</w:t>
            </w:r>
            <w:r>
              <w:rPr>
                <w:spacing w:val="4"/>
                <w:sz w:val="22"/>
              </w:rPr>
              <w:t xml:space="preserve"> </w:t>
            </w:r>
            <w:r>
              <w:rPr>
                <w:sz w:val="22"/>
              </w:rPr>
              <w:t>науки</w:t>
            </w:r>
          </w:p>
        </w:tc>
        <w:tc>
          <w:tcPr>
            <w:tcW w:w="1508" w:type="dxa"/>
          </w:tcPr>
          <w:p w14:paraId="4EE73BD6">
            <w:pPr>
              <w:pStyle w:val="11"/>
              <w:rPr>
                <w:sz w:val="22"/>
              </w:rPr>
            </w:pPr>
          </w:p>
        </w:tc>
      </w:tr>
      <w:tr w14:paraId="02221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2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19A88176">
            <w:pPr>
              <w:pStyle w:val="11"/>
              <w:rPr>
                <w:i/>
                <w:sz w:val="26"/>
              </w:rPr>
            </w:pPr>
          </w:p>
          <w:p w14:paraId="1C18D995">
            <w:pPr>
              <w:pStyle w:val="11"/>
              <w:spacing w:before="177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ВЕБ-САЙТОВ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105F9CED">
            <w:pPr>
              <w:pStyle w:val="11"/>
              <w:spacing w:line="242" w:lineRule="exact"/>
              <w:ind w:left="805" w:right="798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защитника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Отечества</w:t>
            </w:r>
          </w:p>
          <w:p w14:paraId="6D0B1A1D">
            <w:pPr>
              <w:pStyle w:val="11"/>
              <w:ind w:left="160" w:right="141"/>
              <w:jc w:val="center"/>
              <w:rPr>
                <w:sz w:val="22"/>
              </w:rPr>
            </w:pPr>
            <w:r>
              <w:rPr>
                <w:sz w:val="22"/>
              </w:rPr>
              <w:t>Неделя математики, физики и информатики</w:t>
            </w:r>
            <w:r>
              <w:rPr>
                <w:spacing w:val="1"/>
                <w:sz w:val="22"/>
              </w:rPr>
              <w:t xml:space="preserve"> </w:t>
            </w:r>
            <w:r>
              <w:rPr>
                <w:sz w:val="22"/>
              </w:rPr>
              <w:t>Всероссийская</w:t>
            </w:r>
            <w:r>
              <w:rPr>
                <w:spacing w:val="-12"/>
                <w:sz w:val="22"/>
              </w:rPr>
              <w:t xml:space="preserve"> </w:t>
            </w:r>
            <w:r>
              <w:rPr>
                <w:sz w:val="22"/>
              </w:rPr>
              <w:t>неделя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музыки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для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детей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>
              <w:rPr>
                <w:spacing w:val="-9"/>
                <w:sz w:val="22"/>
              </w:rPr>
              <w:t xml:space="preserve"> </w:t>
            </w:r>
            <w:r>
              <w:rPr>
                <w:sz w:val="22"/>
              </w:rPr>
              <w:t>юношества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Интеллектуальная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</w:p>
          <w:p w14:paraId="405A30B3">
            <w:pPr>
              <w:pStyle w:val="11"/>
              <w:spacing w:line="243" w:lineRule="exact"/>
              <w:ind w:left="813" w:right="796"/>
              <w:jc w:val="center"/>
              <w:rPr>
                <w:sz w:val="22"/>
              </w:rPr>
            </w:pPr>
            <w:r>
              <w:rPr>
                <w:sz w:val="22"/>
              </w:rPr>
              <w:t>(урок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Цифры,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сайт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«Решу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ОГЭ)</w:t>
            </w:r>
          </w:p>
        </w:tc>
        <w:tc>
          <w:tcPr>
            <w:tcW w:w="1508" w:type="dxa"/>
          </w:tcPr>
          <w:p w14:paraId="67FF0682">
            <w:pPr>
              <w:pStyle w:val="11"/>
              <w:rPr>
                <w:i/>
                <w:sz w:val="26"/>
              </w:rPr>
            </w:pPr>
          </w:p>
          <w:p w14:paraId="52105B01">
            <w:pPr>
              <w:pStyle w:val="11"/>
              <w:spacing w:before="187"/>
              <w:ind w:left="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  <w:tr w14:paraId="20DD0E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21" w:hRule="atLeast"/>
        </w:trPr>
        <w:tc>
          <w:tcPr>
            <w:tcW w:w="3371" w:type="dxa"/>
            <w:tcBorders>
              <w:right w:val="single" w:color="000000" w:sz="6" w:space="0"/>
            </w:tcBorders>
          </w:tcPr>
          <w:p w14:paraId="4CB7FB0F">
            <w:pPr>
              <w:pStyle w:val="11"/>
              <w:rPr>
                <w:i/>
                <w:sz w:val="26"/>
              </w:rPr>
            </w:pPr>
          </w:p>
          <w:p w14:paraId="03E21618">
            <w:pPr>
              <w:pStyle w:val="11"/>
              <w:spacing w:before="158" w:line="259" w:lineRule="auto"/>
              <w:ind w:left="115" w:right="64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ИНФОРМАЦИОННАЯ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</w:p>
        </w:tc>
        <w:tc>
          <w:tcPr>
            <w:tcW w:w="5623" w:type="dxa"/>
            <w:tcBorders>
              <w:left w:val="single" w:color="000000" w:sz="6" w:space="0"/>
            </w:tcBorders>
          </w:tcPr>
          <w:p w14:paraId="489BA176">
            <w:pPr>
              <w:pStyle w:val="11"/>
              <w:spacing w:line="244" w:lineRule="auto"/>
              <w:ind w:left="794" w:right="783"/>
              <w:jc w:val="center"/>
              <w:rPr>
                <w:sz w:val="22"/>
              </w:rPr>
            </w:pPr>
            <w:r>
              <w:rPr>
                <w:spacing w:val="-1"/>
                <w:sz w:val="22"/>
              </w:rPr>
              <w:t>День</w:t>
            </w:r>
            <w:r>
              <w:rPr>
                <w:spacing w:val="-5"/>
                <w:sz w:val="22"/>
              </w:rPr>
              <w:t xml:space="preserve"> </w:t>
            </w:r>
            <w:r>
              <w:rPr>
                <w:spacing w:val="-1"/>
                <w:sz w:val="22"/>
              </w:rPr>
              <w:t>Победы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z w:val="22"/>
              </w:rPr>
              <w:t>советского</w:t>
            </w:r>
            <w:r>
              <w:rPr>
                <w:spacing w:val="-13"/>
                <w:sz w:val="22"/>
              </w:rPr>
              <w:t xml:space="preserve"> </w:t>
            </w:r>
            <w:r>
              <w:rPr>
                <w:sz w:val="22"/>
              </w:rPr>
              <w:t>народа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Великой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Отечественной</w:t>
            </w:r>
            <w:r>
              <w:rPr>
                <w:spacing w:val="9"/>
                <w:sz w:val="22"/>
              </w:rPr>
              <w:t xml:space="preserve"> </w:t>
            </w:r>
            <w:r>
              <w:rPr>
                <w:sz w:val="22"/>
              </w:rPr>
              <w:t>войне</w:t>
            </w:r>
          </w:p>
          <w:p w14:paraId="47D0546A">
            <w:pPr>
              <w:pStyle w:val="11"/>
              <w:spacing w:line="237" w:lineRule="auto"/>
              <w:ind w:left="1438" w:right="1424"/>
              <w:jc w:val="center"/>
              <w:rPr>
                <w:sz w:val="22"/>
              </w:rPr>
            </w:pPr>
            <w:r>
              <w:rPr>
                <w:sz w:val="22"/>
              </w:rPr>
              <w:t>День</w:t>
            </w:r>
            <w:r>
              <w:rPr>
                <w:spacing w:val="-8"/>
                <w:sz w:val="22"/>
              </w:rPr>
              <w:t xml:space="preserve"> </w:t>
            </w:r>
            <w:r>
              <w:rPr>
                <w:sz w:val="22"/>
              </w:rPr>
              <w:t>памяти</w:t>
            </w:r>
            <w:r>
              <w:rPr>
                <w:spacing w:val="-10"/>
                <w:sz w:val="22"/>
              </w:rPr>
              <w:t xml:space="preserve"> </w:t>
            </w:r>
            <w:r>
              <w:rPr>
                <w:sz w:val="22"/>
              </w:rPr>
              <w:t>жертв</w:t>
            </w:r>
            <w:r>
              <w:rPr>
                <w:spacing w:val="-3"/>
                <w:sz w:val="22"/>
              </w:rPr>
              <w:t xml:space="preserve"> </w:t>
            </w:r>
            <w:r>
              <w:rPr>
                <w:sz w:val="22"/>
              </w:rPr>
              <w:t>геноцида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Всемирный</w:t>
            </w:r>
            <w:r>
              <w:rPr>
                <w:spacing w:val="8"/>
                <w:sz w:val="22"/>
              </w:rPr>
              <w:t xml:space="preserve"> </w:t>
            </w:r>
            <w:r>
              <w:rPr>
                <w:sz w:val="22"/>
              </w:rPr>
              <w:t>день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Земли</w:t>
            </w:r>
          </w:p>
          <w:p w14:paraId="68FA42E4">
            <w:pPr>
              <w:pStyle w:val="11"/>
              <w:spacing w:line="250" w:lineRule="exact"/>
              <w:ind w:left="813" w:right="779"/>
              <w:jc w:val="center"/>
              <w:rPr>
                <w:sz w:val="22"/>
              </w:rPr>
            </w:pPr>
            <w:r>
              <w:rPr>
                <w:sz w:val="22"/>
              </w:rPr>
              <w:t>Интеллектуальная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работа</w:t>
            </w:r>
            <w:r>
              <w:rPr>
                <w:spacing w:val="-6"/>
                <w:sz w:val="22"/>
              </w:rPr>
              <w:t xml:space="preserve"> </w:t>
            </w:r>
            <w:r>
              <w:rPr>
                <w:sz w:val="22"/>
              </w:rPr>
              <w:t>в</w:t>
            </w:r>
            <w:r>
              <w:rPr>
                <w:spacing w:val="-11"/>
                <w:sz w:val="22"/>
              </w:rPr>
              <w:t xml:space="preserve"> </w:t>
            </w:r>
            <w:r>
              <w:rPr>
                <w:sz w:val="22"/>
              </w:rPr>
              <w:t>Интернете</w:t>
            </w:r>
            <w:r>
              <w:rPr>
                <w:spacing w:val="-52"/>
                <w:sz w:val="22"/>
              </w:rPr>
              <w:t xml:space="preserve"> </w:t>
            </w:r>
            <w:r>
              <w:rPr>
                <w:sz w:val="22"/>
              </w:rPr>
              <w:t>(сайт</w:t>
            </w:r>
            <w:r>
              <w:rPr>
                <w:spacing w:val="-1"/>
                <w:sz w:val="22"/>
              </w:rPr>
              <w:t xml:space="preserve"> </w:t>
            </w:r>
            <w:r>
              <w:rPr>
                <w:sz w:val="22"/>
              </w:rPr>
              <w:t>Полякова,</w:t>
            </w:r>
            <w:r>
              <w:rPr>
                <w:spacing w:val="2"/>
                <w:sz w:val="22"/>
              </w:rPr>
              <w:t xml:space="preserve"> </w:t>
            </w:r>
            <w:r>
              <w:rPr>
                <w:sz w:val="22"/>
              </w:rPr>
              <w:t>сайт</w:t>
            </w:r>
            <w:r>
              <w:rPr>
                <w:spacing w:val="-2"/>
                <w:sz w:val="22"/>
              </w:rPr>
              <w:t xml:space="preserve"> </w:t>
            </w:r>
            <w:r>
              <w:rPr>
                <w:sz w:val="22"/>
              </w:rPr>
              <w:t>«Решу</w:t>
            </w:r>
            <w:r>
              <w:rPr>
                <w:spacing w:val="-7"/>
                <w:sz w:val="22"/>
              </w:rPr>
              <w:t xml:space="preserve"> </w:t>
            </w:r>
            <w:r>
              <w:rPr>
                <w:sz w:val="22"/>
              </w:rPr>
              <w:t>ОГЭ)</w:t>
            </w:r>
          </w:p>
        </w:tc>
        <w:tc>
          <w:tcPr>
            <w:tcW w:w="1508" w:type="dxa"/>
          </w:tcPr>
          <w:p w14:paraId="4E03F459">
            <w:pPr>
              <w:pStyle w:val="11"/>
              <w:rPr>
                <w:i/>
                <w:sz w:val="26"/>
              </w:rPr>
            </w:pPr>
          </w:p>
          <w:p w14:paraId="30D91368">
            <w:pPr>
              <w:pStyle w:val="11"/>
              <w:spacing w:before="6"/>
              <w:rPr>
                <w:i/>
                <w:sz w:val="27"/>
              </w:rPr>
            </w:pPr>
          </w:p>
          <w:p w14:paraId="6915C963">
            <w:pPr>
              <w:pStyle w:val="11"/>
              <w:ind w:left="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</w:tr>
    </w:tbl>
    <w:p w14:paraId="6474AF43">
      <w:pPr>
        <w:spacing w:after="0"/>
        <w:jc w:val="center"/>
        <w:rPr>
          <w:sz w:val="24"/>
        </w:rPr>
        <w:sectPr>
          <w:pgSz w:w="11910" w:h="16840"/>
          <w:pgMar w:top="500" w:right="140" w:bottom="420" w:left="500" w:header="0" w:footer="222" w:gutter="0"/>
          <w:cols w:space="720" w:num="1"/>
        </w:sectPr>
      </w:pPr>
    </w:p>
    <w:p w14:paraId="6204A79A">
      <w:pPr>
        <w:pStyle w:val="2"/>
        <w:spacing w:line="237" w:lineRule="auto"/>
      </w:pPr>
      <w:bookmarkStart w:id="56" w:name="Календарно-тематическое планирование 7 к"/>
      <w:bookmarkEnd w:id="56"/>
      <w:r>
        <w:t>Календарно-тематическое планирование</w:t>
      </w:r>
      <w:r>
        <w:rPr>
          <w:spacing w:val="-77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</w:t>
      </w:r>
    </w:p>
    <w:tbl>
      <w:tblPr>
        <w:tblStyle w:val="6"/>
        <w:tblW w:w="0" w:type="auto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6384"/>
        <w:gridCol w:w="1560"/>
        <w:gridCol w:w="1555"/>
      </w:tblGrid>
      <w:tr w14:paraId="6B198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095E0A6">
            <w:pPr>
              <w:pStyle w:val="11"/>
              <w:spacing w:line="322" w:lineRule="exact"/>
              <w:ind w:left="162" w:right="126" w:firstLine="2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240A42FB">
            <w:pPr>
              <w:pStyle w:val="11"/>
              <w:spacing w:line="322" w:lineRule="exact"/>
              <w:ind w:left="2473" w:right="2443" w:hanging="5"/>
              <w:jc w:val="center"/>
              <w:rPr>
                <w:sz w:val="32"/>
              </w:rPr>
            </w:pPr>
            <w:r>
              <w:rPr>
                <w:sz w:val="32"/>
              </w:rPr>
              <w:t>Раздел,</w:t>
            </w:r>
            <w:r>
              <w:rPr>
                <w:spacing w:val="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тема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урока</w:t>
            </w:r>
          </w:p>
        </w:tc>
        <w:tc>
          <w:tcPr>
            <w:tcW w:w="1560" w:type="dxa"/>
          </w:tcPr>
          <w:p w14:paraId="2B960B3B">
            <w:pPr>
              <w:pStyle w:val="11"/>
              <w:spacing w:line="322" w:lineRule="exact"/>
              <w:ind w:left="389" w:right="228" w:hanging="125"/>
              <w:rPr>
                <w:sz w:val="32"/>
              </w:rPr>
            </w:pPr>
            <w:r>
              <w:rPr>
                <w:sz w:val="32"/>
              </w:rPr>
              <w:t>Дата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по</w:t>
            </w:r>
            <w:r>
              <w:rPr>
                <w:spacing w:val="-77"/>
                <w:sz w:val="32"/>
              </w:rPr>
              <w:t xml:space="preserve"> </w:t>
            </w:r>
            <w:r>
              <w:rPr>
                <w:sz w:val="32"/>
              </w:rPr>
              <w:t>плану</w:t>
            </w:r>
          </w:p>
        </w:tc>
        <w:tc>
          <w:tcPr>
            <w:tcW w:w="1555" w:type="dxa"/>
          </w:tcPr>
          <w:p w14:paraId="160DCA12">
            <w:pPr>
              <w:pStyle w:val="11"/>
              <w:spacing w:line="322" w:lineRule="exact"/>
              <w:ind w:left="384" w:right="226" w:hanging="120"/>
              <w:rPr>
                <w:sz w:val="32"/>
              </w:rPr>
            </w:pPr>
            <w:r>
              <w:rPr>
                <w:spacing w:val="-3"/>
                <w:sz w:val="32"/>
              </w:rPr>
              <w:t xml:space="preserve">Дата </w:t>
            </w:r>
            <w:r>
              <w:rPr>
                <w:spacing w:val="-2"/>
                <w:sz w:val="32"/>
              </w:rPr>
              <w:t>по</w:t>
            </w:r>
            <w:r>
              <w:rPr>
                <w:spacing w:val="-77"/>
                <w:sz w:val="32"/>
              </w:rPr>
              <w:t xml:space="preserve"> </w:t>
            </w:r>
            <w:r>
              <w:rPr>
                <w:sz w:val="32"/>
              </w:rPr>
              <w:t>факту</w:t>
            </w:r>
          </w:p>
        </w:tc>
      </w:tr>
      <w:tr w14:paraId="434FE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7" w:hRule="atLeast"/>
        </w:trPr>
        <w:tc>
          <w:tcPr>
            <w:tcW w:w="10490" w:type="dxa"/>
            <w:gridSpan w:val="4"/>
          </w:tcPr>
          <w:p w14:paraId="11C83DF8">
            <w:pPr>
              <w:pStyle w:val="11"/>
              <w:spacing w:line="312" w:lineRule="exact"/>
              <w:ind w:left="1109" w:right="4565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ПРОЦЕССЫ</w:t>
            </w:r>
          </w:p>
        </w:tc>
      </w:tr>
      <w:tr w14:paraId="073C72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3E32B8E2">
            <w:pPr>
              <w:pStyle w:val="11"/>
              <w:spacing w:line="296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6491908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Информация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вокруг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нас.</w:t>
            </w:r>
          </w:p>
        </w:tc>
        <w:tc>
          <w:tcPr>
            <w:tcW w:w="1560" w:type="dxa"/>
          </w:tcPr>
          <w:p w14:paraId="51E33E8C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E9C853D">
            <w:pPr>
              <w:pStyle w:val="11"/>
              <w:rPr>
                <w:sz w:val="24"/>
              </w:rPr>
            </w:pPr>
          </w:p>
        </w:tc>
      </w:tr>
      <w:tr w14:paraId="658F84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DED7AE4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C60DE40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компьютера.</w:t>
            </w:r>
          </w:p>
        </w:tc>
        <w:tc>
          <w:tcPr>
            <w:tcW w:w="1560" w:type="dxa"/>
          </w:tcPr>
          <w:p w14:paraId="6A825C8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83E6FD8">
            <w:pPr>
              <w:pStyle w:val="11"/>
              <w:rPr>
                <w:sz w:val="24"/>
              </w:rPr>
            </w:pPr>
          </w:p>
        </w:tc>
      </w:tr>
      <w:tr w14:paraId="19ADB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58A5A50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FC50CD2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Кодирование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560" w:type="dxa"/>
          </w:tcPr>
          <w:p w14:paraId="694C9268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A3E2D52">
            <w:pPr>
              <w:pStyle w:val="11"/>
              <w:rPr>
                <w:sz w:val="24"/>
              </w:rPr>
            </w:pPr>
          </w:p>
        </w:tc>
      </w:tr>
      <w:tr w14:paraId="780EF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387A6474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AF8068B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целых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чисел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памяти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компьютера</w:t>
            </w:r>
          </w:p>
        </w:tc>
        <w:tc>
          <w:tcPr>
            <w:tcW w:w="1560" w:type="dxa"/>
          </w:tcPr>
          <w:p w14:paraId="69953477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17ABA32">
            <w:pPr>
              <w:pStyle w:val="11"/>
              <w:rPr>
                <w:sz w:val="24"/>
              </w:rPr>
            </w:pPr>
          </w:p>
        </w:tc>
      </w:tr>
      <w:tr w14:paraId="40BA5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3595D98">
            <w:pPr>
              <w:pStyle w:val="11"/>
              <w:spacing w:line="296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5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3D9AFE19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Файловая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</w:p>
        </w:tc>
        <w:tc>
          <w:tcPr>
            <w:tcW w:w="1560" w:type="dxa"/>
          </w:tcPr>
          <w:p w14:paraId="4A186DDA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37323720">
            <w:pPr>
              <w:pStyle w:val="11"/>
              <w:rPr>
                <w:sz w:val="24"/>
              </w:rPr>
            </w:pPr>
          </w:p>
        </w:tc>
      </w:tr>
      <w:tr w14:paraId="0C4592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61D0E85">
            <w:pPr>
              <w:pStyle w:val="11"/>
              <w:spacing w:line="302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6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41247F1C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0BB8EAE7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3272D52D">
            <w:pPr>
              <w:pStyle w:val="11"/>
              <w:rPr>
                <w:sz w:val="24"/>
              </w:rPr>
            </w:pPr>
          </w:p>
        </w:tc>
      </w:tr>
      <w:tr w14:paraId="0BD04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490" w:type="dxa"/>
            <w:gridSpan w:val="4"/>
          </w:tcPr>
          <w:p w14:paraId="1FDC3E1D">
            <w:pPr>
              <w:pStyle w:val="11"/>
              <w:spacing w:before="20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ЯЗЫКА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</w:tr>
      <w:tr w14:paraId="5A5AF2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bottom w:val="single" w:color="000000" w:sz="6" w:space="0"/>
              <w:right w:val="single" w:color="000000" w:sz="6" w:space="0"/>
            </w:tcBorders>
          </w:tcPr>
          <w:p w14:paraId="59045011">
            <w:pPr>
              <w:pStyle w:val="11"/>
              <w:spacing w:line="300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7</w:t>
            </w:r>
          </w:p>
        </w:tc>
        <w:tc>
          <w:tcPr>
            <w:tcW w:w="6384" w:type="dxa"/>
            <w:tcBorders>
              <w:left w:val="single" w:color="000000" w:sz="6" w:space="0"/>
              <w:bottom w:val="single" w:color="000000" w:sz="6" w:space="0"/>
            </w:tcBorders>
          </w:tcPr>
          <w:p w14:paraId="6794079F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Современные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языки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программирования</w:t>
            </w:r>
          </w:p>
        </w:tc>
        <w:tc>
          <w:tcPr>
            <w:tcW w:w="1560" w:type="dxa"/>
            <w:tcBorders>
              <w:bottom w:val="single" w:color="000000" w:sz="6" w:space="0"/>
            </w:tcBorders>
          </w:tcPr>
          <w:p w14:paraId="0F96DAFF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  <w:tcBorders>
              <w:bottom w:val="single" w:color="000000" w:sz="6" w:space="0"/>
            </w:tcBorders>
          </w:tcPr>
          <w:p w14:paraId="77D16089">
            <w:pPr>
              <w:pStyle w:val="11"/>
              <w:rPr>
                <w:sz w:val="24"/>
              </w:rPr>
            </w:pPr>
          </w:p>
        </w:tc>
      </w:tr>
      <w:tr w14:paraId="613FD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top w:val="single" w:color="000000" w:sz="6" w:space="0"/>
              <w:right w:val="single" w:color="000000" w:sz="6" w:space="0"/>
            </w:tcBorders>
          </w:tcPr>
          <w:p w14:paraId="1119A63A">
            <w:pPr>
              <w:pStyle w:val="11"/>
              <w:spacing w:line="295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8</w:t>
            </w:r>
          </w:p>
        </w:tc>
        <w:tc>
          <w:tcPr>
            <w:tcW w:w="6384" w:type="dxa"/>
            <w:tcBorders>
              <w:top w:val="single" w:color="000000" w:sz="6" w:space="0"/>
              <w:left w:val="single" w:color="000000" w:sz="6" w:space="0"/>
            </w:tcBorders>
          </w:tcPr>
          <w:p w14:paraId="22379126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Линейные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1560" w:type="dxa"/>
            <w:tcBorders>
              <w:top w:val="single" w:color="000000" w:sz="6" w:space="0"/>
            </w:tcBorders>
          </w:tcPr>
          <w:p w14:paraId="1BC977C9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color="000000" w:sz="6" w:space="0"/>
            </w:tcBorders>
          </w:tcPr>
          <w:p w14:paraId="3A01AA09">
            <w:pPr>
              <w:pStyle w:val="11"/>
              <w:rPr>
                <w:sz w:val="24"/>
              </w:rPr>
            </w:pPr>
          </w:p>
        </w:tc>
      </w:tr>
      <w:tr w14:paraId="2045D6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6167DB2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9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4A0D138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Переменные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1560" w:type="dxa"/>
          </w:tcPr>
          <w:p w14:paraId="3DC01689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5FAB3D0">
            <w:pPr>
              <w:pStyle w:val="11"/>
              <w:rPr>
                <w:sz w:val="24"/>
              </w:rPr>
            </w:pPr>
          </w:p>
        </w:tc>
      </w:tr>
      <w:tr w14:paraId="73A8C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E1D84A1">
            <w:pPr>
              <w:pStyle w:val="11"/>
              <w:spacing w:line="29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D22D0CD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Ввод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60" w:type="dxa"/>
          </w:tcPr>
          <w:p w14:paraId="0F3799EA">
            <w:pPr>
              <w:pStyle w:val="11"/>
              <w:rPr>
                <w:sz w:val="22"/>
              </w:rPr>
            </w:pPr>
          </w:p>
        </w:tc>
        <w:tc>
          <w:tcPr>
            <w:tcW w:w="1555" w:type="dxa"/>
          </w:tcPr>
          <w:p w14:paraId="09F85DBD">
            <w:pPr>
              <w:pStyle w:val="11"/>
              <w:rPr>
                <w:sz w:val="22"/>
              </w:rPr>
            </w:pPr>
          </w:p>
        </w:tc>
      </w:tr>
      <w:tr w14:paraId="22911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BF7D8BA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0F2A489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60" w:type="dxa"/>
          </w:tcPr>
          <w:p w14:paraId="2426059C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84503E0">
            <w:pPr>
              <w:pStyle w:val="11"/>
              <w:rPr>
                <w:sz w:val="24"/>
              </w:rPr>
            </w:pPr>
          </w:p>
        </w:tc>
      </w:tr>
      <w:tr w14:paraId="6AA1D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0D0C5C1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2CF4A54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Вычисления</w:t>
            </w:r>
          </w:p>
        </w:tc>
        <w:tc>
          <w:tcPr>
            <w:tcW w:w="1560" w:type="dxa"/>
          </w:tcPr>
          <w:p w14:paraId="14161C1E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96A2D65">
            <w:pPr>
              <w:pStyle w:val="11"/>
              <w:rPr>
                <w:sz w:val="24"/>
              </w:rPr>
            </w:pPr>
          </w:p>
        </w:tc>
      </w:tr>
      <w:tr w14:paraId="47396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2BE93E3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6377C95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Ветвление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1560" w:type="dxa"/>
          </w:tcPr>
          <w:p w14:paraId="4443D97B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62893AA">
            <w:pPr>
              <w:pStyle w:val="11"/>
              <w:rPr>
                <w:sz w:val="24"/>
              </w:rPr>
            </w:pPr>
          </w:p>
        </w:tc>
      </w:tr>
      <w:tr w14:paraId="5AE31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2D260AD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1AD94BF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Множественное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ветвление</w:t>
            </w:r>
          </w:p>
        </w:tc>
        <w:tc>
          <w:tcPr>
            <w:tcW w:w="1560" w:type="dxa"/>
          </w:tcPr>
          <w:p w14:paraId="46B88ECC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4C1B0CF">
            <w:pPr>
              <w:pStyle w:val="11"/>
              <w:rPr>
                <w:sz w:val="24"/>
              </w:rPr>
            </w:pPr>
          </w:p>
        </w:tc>
      </w:tr>
      <w:tr w14:paraId="4308E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1FAE2D7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6478024">
            <w:pPr>
              <w:pStyle w:val="11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ветвление</w:t>
            </w:r>
          </w:p>
        </w:tc>
        <w:tc>
          <w:tcPr>
            <w:tcW w:w="1560" w:type="dxa"/>
          </w:tcPr>
          <w:p w14:paraId="266D7A93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86FA6CA">
            <w:pPr>
              <w:pStyle w:val="11"/>
              <w:rPr>
                <w:sz w:val="24"/>
              </w:rPr>
            </w:pPr>
          </w:p>
        </w:tc>
      </w:tr>
      <w:tr w14:paraId="77C63C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39BC21B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4BB0E24A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Проект «Чат-бот»</w:t>
            </w:r>
          </w:p>
        </w:tc>
        <w:tc>
          <w:tcPr>
            <w:tcW w:w="1560" w:type="dxa"/>
          </w:tcPr>
          <w:p w14:paraId="5D1FE664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11DDBF3F">
            <w:pPr>
              <w:pStyle w:val="11"/>
              <w:rPr>
                <w:sz w:val="24"/>
              </w:rPr>
            </w:pPr>
          </w:p>
        </w:tc>
      </w:tr>
      <w:tr w14:paraId="111973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D501789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03987F2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Защита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проекта</w:t>
            </w:r>
          </w:p>
        </w:tc>
        <w:tc>
          <w:tcPr>
            <w:tcW w:w="1560" w:type="dxa"/>
          </w:tcPr>
          <w:p w14:paraId="7B3A0BD6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72A48E7">
            <w:pPr>
              <w:pStyle w:val="11"/>
              <w:rPr>
                <w:sz w:val="24"/>
              </w:rPr>
            </w:pPr>
          </w:p>
        </w:tc>
      </w:tr>
      <w:tr w14:paraId="6D4EB7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B63118D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4088C0D5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46F821CE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E959A84">
            <w:pPr>
              <w:pStyle w:val="11"/>
              <w:rPr>
                <w:sz w:val="24"/>
              </w:rPr>
            </w:pPr>
          </w:p>
        </w:tc>
      </w:tr>
      <w:tr w14:paraId="6541D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490" w:type="dxa"/>
            <w:gridSpan w:val="4"/>
          </w:tcPr>
          <w:p w14:paraId="6F188CC5">
            <w:pPr>
              <w:pStyle w:val="11"/>
              <w:spacing w:before="25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ЦИКЛЫ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</w:tr>
      <w:tr w14:paraId="731283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40BE4F8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331D675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1560" w:type="dxa"/>
          </w:tcPr>
          <w:p w14:paraId="4E6A5EFA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17A30DBE">
            <w:pPr>
              <w:pStyle w:val="11"/>
              <w:rPr>
                <w:sz w:val="24"/>
              </w:rPr>
            </w:pPr>
          </w:p>
        </w:tc>
      </w:tr>
      <w:tr w14:paraId="7A0126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9E8A27A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A6AC430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1560" w:type="dxa"/>
          </w:tcPr>
          <w:p w14:paraId="70484B07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CF66D0E">
            <w:pPr>
              <w:pStyle w:val="11"/>
              <w:rPr>
                <w:sz w:val="24"/>
              </w:rPr>
            </w:pPr>
          </w:p>
        </w:tc>
      </w:tr>
      <w:tr w14:paraId="084D9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B0EB132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3E6B395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</w:p>
        </w:tc>
        <w:tc>
          <w:tcPr>
            <w:tcW w:w="1560" w:type="dxa"/>
          </w:tcPr>
          <w:p w14:paraId="24B692C2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E90EA73">
            <w:pPr>
              <w:pStyle w:val="11"/>
              <w:rPr>
                <w:sz w:val="24"/>
              </w:rPr>
            </w:pPr>
          </w:p>
        </w:tc>
      </w:tr>
      <w:tr w14:paraId="1E30B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7A48F3F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581170A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for</w:t>
            </w:r>
          </w:p>
        </w:tc>
        <w:tc>
          <w:tcPr>
            <w:tcW w:w="1560" w:type="dxa"/>
          </w:tcPr>
          <w:p w14:paraId="46C2A944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15DB237">
            <w:pPr>
              <w:pStyle w:val="11"/>
              <w:rPr>
                <w:sz w:val="24"/>
              </w:rPr>
            </w:pPr>
          </w:p>
        </w:tc>
      </w:tr>
      <w:tr w14:paraId="5CAA40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D752A71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2392D9B3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Вычисление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последовательностей</w:t>
            </w:r>
          </w:p>
        </w:tc>
        <w:tc>
          <w:tcPr>
            <w:tcW w:w="1560" w:type="dxa"/>
          </w:tcPr>
          <w:p w14:paraId="4C822C4E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75321B8">
            <w:pPr>
              <w:pStyle w:val="11"/>
              <w:rPr>
                <w:sz w:val="24"/>
              </w:rPr>
            </w:pPr>
          </w:p>
        </w:tc>
      </w:tr>
      <w:tr w14:paraId="27AA44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662AED4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495FC06D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560" w:type="dxa"/>
          </w:tcPr>
          <w:p w14:paraId="1ED05B19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E93F1C6">
            <w:pPr>
              <w:pStyle w:val="11"/>
              <w:rPr>
                <w:sz w:val="24"/>
              </w:rPr>
            </w:pPr>
          </w:p>
        </w:tc>
      </w:tr>
      <w:tr w14:paraId="0DB10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6B9FCB4">
            <w:pPr>
              <w:pStyle w:val="11"/>
              <w:spacing w:line="300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035D598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Задачи на 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остатком</w:t>
            </w:r>
          </w:p>
        </w:tc>
        <w:tc>
          <w:tcPr>
            <w:tcW w:w="1560" w:type="dxa"/>
          </w:tcPr>
          <w:p w14:paraId="024E40DF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1EA83EA">
            <w:pPr>
              <w:pStyle w:val="11"/>
              <w:rPr>
                <w:sz w:val="24"/>
              </w:rPr>
            </w:pPr>
          </w:p>
        </w:tc>
      </w:tr>
      <w:tr w14:paraId="510198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2E4D183">
            <w:pPr>
              <w:pStyle w:val="11"/>
              <w:spacing w:line="300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1E9DF1C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Проект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«Максимум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минимум»</w:t>
            </w:r>
          </w:p>
        </w:tc>
        <w:tc>
          <w:tcPr>
            <w:tcW w:w="1560" w:type="dxa"/>
          </w:tcPr>
          <w:p w14:paraId="07558EDD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038D0B4">
            <w:pPr>
              <w:pStyle w:val="11"/>
              <w:rPr>
                <w:sz w:val="24"/>
              </w:rPr>
            </w:pPr>
          </w:p>
        </w:tc>
      </w:tr>
      <w:tr w14:paraId="4FA1C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5B06795">
            <w:pPr>
              <w:pStyle w:val="11"/>
              <w:spacing w:line="29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2BF6393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58CE2C0D">
            <w:pPr>
              <w:pStyle w:val="11"/>
              <w:rPr>
                <w:sz w:val="22"/>
              </w:rPr>
            </w:pPr>
          </w:p>
        </w:tc>
        <w:tc>
          <w:tcPr>
            <w:tcW w:w="1555" w:type="dxa"/>
          </w:tcPr>
          <w:p w14:paraId="58FA408B">
            <w:pPr>
              <w:pStyle w:val="11"/>
              <w:rPr>
                <w:sz w:val="22"/>
              </w:rPr>
            </w:pPr>
          </w:p>
        </w:tc>
      </w:tr>
      <w:tr w14:paraId="531A8A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490" w:type="dxa"/>
            <w:gridSpan w:val="4"/>
          </w:tcPr>
          <w:p w14:paraId="1CD0387C">
            <w:pPr>
              <w:pStyle w:val="11"/>
              <w:spacing w:before="25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14:paraId="681733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C9D841E">
            <w:pPr>
              <w:pStyle w:val="11"/>
              <w:spacing w:line="297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693B064">
            <w:pPr>
              <w:pStyle w:val="11"/>
              <w:spacing w:before="16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Средства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коммуникации.</w:t>
            </w:r>
          </w:p>
        </w:tc>
        <w:tc>
          <w:tcPr>
            <w:tcW w:w="1560" w:type="dxa"/>
          </w:tcPr>
          <w:p w14:paraId="1DEBDE13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655EE15">
            <w:pPr>
              <w:pStyle w:val="11"/>
              <w:rPr>
                <w:sz w:val="24"/>
              </w:rPr>
            </w:pPr>
          </w:p>
        </w:tc>
      </w:tr>
      <w:tr w14:paraId="73FB0D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3FDFD3C1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EAF4A45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560" w:type="dxa"/>
          </w:tcPr>
          <w:p w14:paraId="0834B162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463DC22">
            <w:pPr>
              <w:pStyle w:val="11"/>
              <w:rPr>
                <w:sz w:val="24"/>
              </w:rPr>
            </w:pPr>
          </w:p>
        </w:tc>
      </w:tr>
      <w:tr w14:paraId="017E67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3A495392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9D71A96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информации.</w:t>
            </w:r>
          </w:p>
        </w:tc>
        <w:tc>
          <w:tcPr>
            <w:tcW w:w="1560" w:type="dxa"/>
          </w:tcPr>
          <w:p w14:paraId="56D49B2C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1080D5B">
            <w:pPr>
              <w:pStyle w:val="11"/>
              <w:rPr>
                <w:sz w:val="24"/>
              </w:rPr>
            </w:pPr>
          </w:p>
        </w:tc>
      </w:tr>
      <w:tr w14:paraId="3C9E2E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1B612D4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54632F5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табличным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процессором</w:t>
            </w:r>
          </w:p>
        </w:tc>
        <w:tc>
          <w:tcPr>
            <w:tcW w:w="1560" w:type="dxa"/>
          </w:tcPr>
          <w:p w14:paraId="7EDF80EA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1AFF4E7">
            <w:pPr>
              <w:pStyle w:val="11"/>
              <w:rPr>
                <w:sz w:val="24"/>
              </w:rPr>
            </w:pPr>
          </w:p>
        </w:tc>
      </w:tr>
      <w:tr w14:paraId="50FA54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F0B8D14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30840CC1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презентаций.</w:t>
            </w:r>
          </w:p>
        </w:tc>
        <w:tc>
          <w:tcPr>
            <w:tcW w:w="1560" w:type="dxa"/>
          </w:tcPr>
          <w:p w14:paraId="6DE52680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1DA574E">
            <w:pPr>
              <w:pStyle w:val="11"/>
              <w:rPr>
                <w:sz w:val="24"/>
              </w:rPr>
            </w:pPr>
          </w:p>
        </w:tc>
      </w:tr>
      <w:tr w14:paraId="2EA1B4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51FC724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C27717C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Проект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«Презентация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ElevatorPitch».</w:t>
            </w:r>
          </w:p>
        </w:tc>
        <w:tc>
          <w:tcPr>
            <w:tcW w:w="1560" w:type="dxa"/>
          </w:tcPr>
          <w:p w14:paraId="6D1945ED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EBE2107">
            <w:pPr>
              <w:pStyle w:val="11"/>
              <w:rPr>
                <w:sz w:val="24"/>
              </w:rPr>
            </w:pPr>
          </w:p>
        </w:tc>
      </w:tr>
      <w:tr w14:paraId="4F28BE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E57B9F4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2D89F3BF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50F5CFD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A5AFAAD">
            <w:pPr>
              <w:pStyle w:val="11"/>
              <w:rPr>
                <w:sz w:val="24"/>
              </w:rPr>
            </w:pPr>
          </w:p>
        </w:tc>
      </w:tr>
    </w:tbl>
    <w:p w14:paraId="70ACDF9B">
      <w:pPr>
        <w:spacing w:after="0"/>
        <w:rPr>
          <w:sz w:val="24"/>
        </w:rPr>
        <w:sectPr>
          <w:footerReference r:id="rId6" w:type="default"/>
          <w:pgSz w:w="11910" w:h="16840"/>
          <w:pgMar w:top="360" w:right="140" w:bottom="320" w:left="500" w:header="0" w:footer="121" w:gutter="0"/>
          <w:cols w:space="720" w:num="1"/>
        </w:sectPr>
      </w:pPr>
    </w:p>
    <w:p w14:paraId="79DB7A56">
      <w:pPr>
        <w:spacing w:before="67" w:after="9" w:line="237" w:lineRule="auto"/>
        <w:ind w:left="5358" w:right="2383" w:hanging="2464"/>
        <w:jc w:val="left"/>
        <w:rPr>
          <w:b/>
          <w:sz w:val="32"/>
        </w:rPr>
      </w:pPr>
      <w:r>
        <w:rPr>
          <w:b/>
          <w:sz w:val="32"/>
        </w:rPr>
        <w:t>Календарно-тематическое планирование</w:t>
      </w:r>
      <w:r>
        <w:rPr>
          <w:b/>
          <w:spacing w:val="-77"/>
          <w:sz w:val="32"/>
        </w:rPr>
        <w:t xml:space="preserve"> </w:t>
      </w:r>
      <w:r>
        <w:rPr>
          <w:b/>
          <w:sz w:val="32"/>
        </w:rPr>
        <w:t>8</w:t>
      </w:r>
      <w:r>
        <w:rPr>
          <w:b/>
          <w:spacing w:val="-1"/>
          <w:sz w:val="32"/>
        </w:rPr>
        <w:t xml:space="preserve"> </w:t>
      </w:r>
      <w:r>
        <w:rPr>
          <w:b/>
          <w:sz w:val="32"/>
        </w:rPr>
        <w:t>класс</w:t>
      </w:r>
    </w:p>
    <w:tbl>
      <w:tblPr>
        <w:tblStyle w:val="6"/>
        <w:tblW w:w="0" w:type="auto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1"/>
        <w:gridCol w:w="6384"/>
        <w:gridCol w:w="1560"/>
        <w:gridCol w:w="1555"/>
      </w:tblGrid>
      <w:tr w14:paraId="72C40B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B094F36">
            <w:pPr>
              <w:pStyle w:val="11"/>
              <w:spacing w:line="322" w:lineRule="exact"/>
              <w:ind w:left="162" w:right="126" w:firstLine="2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286196D4">
            <w:pPr>
              <w:pStyle w:val="11"/>
              <w:spacing w:line="322" w:lineRule="exact"/>
              <w:ind w:left="2473" w:right="2443" w:hanging="5"/>
              <w:jc w:val="center"/>
              <w:rPr>
                <w:sz w:val="32"/>
              </w:rPr>
            </w:pPr>
            <w:r>
              <w:rPr>
                <w:sz w:val="32"/>
              </w:rPr>
              <w:t>Раздел,</w:t>
            </w:r>
            <w:r>
              <w:rPr>
                <w:spacing w:val="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тема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урока</w:t>
            </w:r>
          </w:p>
        </w:tc>
        <w:tc>
          <w:tcPr>
            <w:tcW w:w="1560" w:type="dxa"/>
          </w:tcPr>
          <w:p w14:paraId="40D0B8B3">
            <w:pPr>
              <w:pStyle w:val="11"/>
              <w:spacing w:line="322" w:lineRule="exact"/>
              <w:ind w:left="389" w:right="228" w:hanging="125"/>
              <w:rPr>
                <w:sz w:val="32"/>
              </w:rPr>
            </w:pPr>
            <w:r>
              <w:rPr>
                <w:sz w:val="32"/>
              </w:rPr>
              <w:t>Дата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по</w:t>
            </w:r>
            <w:r>
              <w:rPr>
                <w:spacing w:val="-77"/>
                <w:sz w:val="32"/>
              </w:rPr>
              <w:t xml:space="preserve"> </w:t>
            </w:r>
            <w:r>
              <w:rPr>
                <w:sz w:val="32"/>
              </w:rPr>
              <w:t>плану</w:t>
            </w:r>
          </w:p>
        </w:tc>
        <w:tc>
          <w:tcPr>
            <w:tcW w:w="1555" w:type="dxa"/>
          </w:tcPr>
          <w:p w14:paraId="315450FF">
            <w:pPr>
              <w:pStyle w:val="11"/>
              <w:spacing w:line="322" w:lineRule="exact"/>
              <w:ind w:left="390" w:right="226" w:hanging="126"/>
              <w:rPr>
                <w:sz w:val="32"/>
              </w:rPr>
            </w:pPr>
            <w:r>
              <w:rPr>
                <w:spacing w:val="-3"/>
                <w:sz w:val="32"/>
              </w:rPr>
              <w:t xml:space="preserve">Дата </w:t>
            </w:r>
            <w:r>
              <w:rPr>
                <w:spacing w:val="-2"/>
                <w:sz w:val="32"/>
              </w:rPr>
              <w:t>по</w:t>
            </w:r>
            <w:r>
              <w:rPr>
                <w:spacing w:val="-77"/>
                <w:sz w:val="32"/>
              </w:rPr>
              <w:t xml:space="preserve"> </w:t>
            </w:r>
            <w:r>
              <w:rPr>
                <w:sz w:val="32"/>
              </w:rPr>
              <w:t>факту</w:t>
            </w:r>
          </w:p>
        </w:tc>
      </w:tr>
      <w:tr w14:paraId="529E56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490" w:type="dxa"/>
            <w:gridSpan w:val="4"/>
          </w:tcPr>
          <w:p w14:paraId="067D3FC4">
            <w:pPr>
              <w:pStyle w:val="11"/>
              <w:spacing w:before="14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ИНФОРМАЦИОННЫЕ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14:paraId="0101F2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B48F30A">
            <w:pPr>
              <w:pStyle w:val="11"/>
              <w:spacing w:line="315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016E379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Компьютер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универсальное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14:paraId="63C354E3">
            <w:pPr>
              <w:pStyle w:val="11"/>
              <w:spacing w:before="41"/>
              <w:ind w:left="115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</w:p>
        </w:tc>
        <w:tc>
          <w:tcPr>
            <w:tcW w:w="1560" w:type="dxa"/>
          </w:tcPr>
          <w:p w14:paraId="0963901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F8FB525">
            <w:pPr>
              <w:pStyle w:val="11"/>
              <w:rPr>
                <w:sz w:val="24"/>
              </w:rPr>
            </w:pPr>
          </w:p>
        </w:tc>
      </w:tr>
      <w:tr w14:paraId="52039A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C3A45CC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057DFF3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Программное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</w:p>
        </w:tc>
        <w:tc>
          <w:tcPr>
            <w:tcW w:w="1560" w:type="dxa"/>
          </w:tcPr>
          <w:p w14:paraId="16616CC3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38087CF4">
            <w:pPr>
              <w:pStyle w:val="11"/>
              <w:rPr>
                <w:sz w:val="24"/>
              </w:rPr>
            </w:pPr>
          </w:p>
        </w:tc>
      </w:tr>
      <w:tr w14:paraId="63A0C8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36CE8C3">
            <w:pPr>
              <w:pStyle w:val="11"/>
              <w:spacing w:line="300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46250237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Интернет-сервисы</w:t>
            </w:r>
          </w:p>
        </w:tc>
        <w:tc>
          <w:tcPr>
            <w:tcW w:w="1560" w:type="dxa"/>
          </w:tcPr>
          <w:p w14:paraId="001FFEFE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C156C7A">
            <w:pPr>
              <w:pStyle w:val="11"/>
              <w:rPr>
                <w:sz w:val="24"/>
              </w:rPr>
            </w:pPr>
          </w:p>
        </w:tc>
      </w:tr>
      <w:tr w14:paraId="35D238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907B7C9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0F36742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поисковыми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системами</w:t>
            </w:r>
          </w:p>
        </w:tc>
        <w:tc>
          <w:tcPr>
            <w:tcW w:w="1560" w:type="dxa"/>
          </w:tcPr>
          <w:p w14:paraId="7A6176B9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3DD8F36">
            <w:pPr>
              <w:pStyle w:val="11"/>
              <w:rPr>
                <w:sz w:val="24"/>
              </w:rPr>
            </w:pPr>
          </w:p>
        </w:tc>
      </w:tr>
      <w:tr w14:paraId="20A711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6D86FAA">
            <w:pPr>
              <w:pStyle w:val="11"/>
              <w:spacing w:line="297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5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B099AFE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Безопасное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560" w:type="dxa"/>
          </w:tcPr>
          <w:p w14:paraId="6FDA77DD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4DD30D7">
            <w:pPr>
              <w:pStyle w:val="11"/>
              <w:rPr>
                <w:sz w:val="24"/>
              </w:rPr>
            </w:pPr>
          </w:p>
        </w:tc>
      </w:tr>
      <w:tr w14:paraId="0C27C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9A53BCB">
            <w:pPr>
              <w:pStyle w:val="11"/>
              <w:spacing w:line="300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6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BE78399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текстовым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документом</w:t>
            </w:r>
          </w:p>
        </w:tc>
        <w:tc>
          <w:tcPr>
            <w:tcW w:w="1560" w:type="dxa"/>
          </w:tcPr>
          <w:p w14:paraId="7797641D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AC9ED90">
            <w:pPr>
              <w:pStyle w:val="11"/>
              <w:rPr>
                <w:sz w:val="24"/>
              </w:rPr>
            </w:pPr>
          </w:p>
        </w:tc>
      </w:tr>
      <w:tr w14:paraId="29DED2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8B941BB">
            <w:pPr>
              <w:pStyle w:val="11"/>
              <w:spacing w:line="292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7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FD9138C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Редакторы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1560" w:type="dxa"/>
          </w:tcPr>
          <w:p w14:paraId="22133751">
            <w:pPr>
              <w:pStyle w:val="11"/>
              <w:rPr>
                <w:sz w:val="22"/>
              </w:rPr>
            </w:pPr>
          </w:p>
        </w:tc>
        <w:tc>
          <w:tcPr>
            <w:tcW w:w="1555" w:type="dxa"/>
          </w:tcPr>
          <w:p w14:paraId="02FA9462">
            <w:pPr>
              <w:pStyle w:val="11"/>
              <w:rPr>
                <w:sz w:val="22"/>
              </w:rPr>
            </w:pPr>
          </w:p>
        </w:tc>
      </w:tr>
      <w:tr w14:paraId="4F3F30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bottom w:val="single" w:color="000000" w:sz="6" w:space="0"/>
              <w:right w:val="single" w:color="000000" w:sz="6" w:space="0"/>
            </w:tcBorders>
          </w:tcPr>
          <w:p w14:paraId="26758408">
            <w:pPr>
              <w:pStyle w:val="11"/>
              <w:spacing w:line="301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8</w:t>
            </w:r>
          </w:p>
        </w:tc>
        <w:tc>
          <w:tcPr>
            <w:tcW w:w="6384" w:type="dxa"/>
            <w:tcBorders>
              <w:left w:val="single" w:color="000000" w:sz="6" w:space="0"/>
              <w:bottom w:val="single" w:color="000000" w:sz="6" w:space="0"/>
            </w:tcBorders>
          </w:tcPr>
          <w:p w14:paraId="67D6EBEE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Передовые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цифровые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технологии: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дебаты</w:t>
            </w:r>
          </w:p>
        </w:tc>
        <w:tc>
          <w:tcPr>
            <w:tcW w:w="1560" w:type="dxa"/>
            <w:tcBorders>
              <w:bottom w:val="single" w:color="000000" w:sz="6" w:space="0"/>
            </w:tcBorders>
          </w:tcPr>
          <w:p w14:paraId="2A910AB1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  <w:tcBorders>
              <w:bottom w:val="single" w:color="000000" w:sz="6" w:space="0"/>
            </w:tcBorders>
          </w:tcPr>
          <w:p w14:paraId="077B8A54">
            <w:pPr>
              <w:pStyle w:val="11"/>
              <w:rPr>
                <w:sz w:val="24"/>
              </w:rPr>
            </w:pPr>
          </w:p>
        </w:tc>
      </w:tr>
      <w:tr w14:paraId="0D2A9A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top w:val="single" w:color="000000" w:sz="6" w:space="0"/>
              <w:right w:val="single" w:color="000000" w:sz="6" w:space="0"/>
            </w:tcBorders>
          </w:tcPr>
          <w:p w14:paraId="367382F0">
            <w:pPr>
              <w:pStyle w:val="11"/>
              <w:spacing w:line="296" w:lineRule="exact"/>
              <w:ind w:left="27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9</w:t>
            </w:r>
          </w:p>
        </w:tc>
        <w:tc>
          <w:tcPr>
            <w:tcW w:w="6384" w:type="dxa"/>
            <w:tcBorders>
              <w:top w:val="single" w:color="000000" w:sz="6" w:space="0"/>
              <w:left w:val="single" w:color="000000" w:sz="6" w:space="0"/>
            </w:tcBorders>
          </w:tcPr>
          <w:p w14:paraId="7F939FF7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  <w:tcBorders>
              <w:top w:val="single" w:color="000000" w:sz="6" w:space="0"/>
            </w:tcBorders>
          </w:tcPr>
          <w:p w14:paraId="4DE580EC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  <w:tcBorders>
              <w:top w:val="single" w:color="000000" w:sz="6" w:space="0"/>
            </w:tcBorders>
          </w:tcPr>
          <w:p w14:paraId="5B565DE9">
            <w:pPr>
              <w:pStyle w:val="11"/>
              <w:rPr>
                <w:sz w:val="24"/>
              </w:rPr>
            </w:pPr>
          </w:p>
        </w:tc>
      </w:tr>
      <w:tr w14:paraId="46571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490" w:type="dxa"/>
            <w:gridSpan w:val="4"/>
          </w:tcPr>
          <w:p w14:paraId="4385E2D4">
            <w:pPr>
              <w:pStyle w:val="11"/>
              <w:spacing w:before="25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ГРАФИЧЕКСИЙ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TURTLE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</w:tr>
      <w:tr w14:paraId="699E3C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F5CDF94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E1AE132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Подключение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turtle. Основные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команды</w:t>
            </w:r>
          </w:p>
        </w:tc>
        <w:tc>
          <w:tcPr>
            <w:tcW w:w="1560" w:type="dxa"/>
          </w:tcPr>
          <w:p w14:paraId="6D4BBD36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CAA0402">
            <w:pPr>
              <w:pStyle w:val="11"/>
              <w:rPr>
                <w:sz w:val="24"/>
              </w:rPr>
            </w:pPr>
          </w:p>
        </w:tc>
      </w:tr>
      <w:tr w14:paraId="049F7B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E68A4E1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30358CC6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Создание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многоугольников.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while</w:t>
            </w:r>
          </w:p>
        </w:tc>
        <w:tc>
          <w:tcPr>
            <w:tcW w:w="1560" w:type="dxa"/>
          </w:tcPr>
          <w:p w14:paraId="023AD4C7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757257E">
            <w:pPr>
              <w:pStyle w:val="11"/>
              <w:rPr>
                <w:sz w:val="24"/>
              </w:rPr>
            </w:pPr>
          </w:p>
        </w:tc>
      </w:tr>
      <w:tr w14:paraId="3E9E8F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9769104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F7D7385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счѐтчиком</w:t>
            </w:r>
          </w:p>
        </w:tc>
        <w:tc>
          <w:tcPr>
            <w:tcW w:w="1560" w:type="dxa"/>
          </w:tcPr>
          <w:p w14:paraId="0876B8E6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75CEC3A">
            <w:pPr>
              <w:pStyle w:val="11"/>
              <w:rPr>
                <w:sz w:val="24"/>
              </w:rPr>
            </w:pPr>
          </w:p>
        </w:tc>
      </w:tr>
      <w:tr w14:paraId="59A0DD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273B6F3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5FCC1A5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Координаты</w:t>
            </w:r>
          </w:p>
        </w:tc>
        <w:tc>
          <w:tcPr>
            <w:tcW w:w="1560" w:type="dxa"/>
          </w:tcPr>
          <w:p w14:paraId="0ACFD39F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30B05032">
            <w:pPr>
              <w:pStyle w:val="11"/>
              <w:rPr>
                <w:sz w:val="24"/>
              </w:rPr>
            </w:pPr>
          </w:p>
        </w:tc>
      </w:tr>
      <w:tr w14:paraId="1753A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38F53764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0A76DA6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</w:p>
        </w:tc>
        <w:tc>
          <w:tcPr>
            <w:tcW w:w="1560" w:type="dxa"/>
          </w:tcPr>
          <w:p w14:paraId="42DBB25F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26B446E">
            <w:pPr>
              <w:pStyle w:val="11"/>
              <w:rPr>
                <w:sz w:val="24"/>
              </w:rPr>
            </w:pPr>
          </w:p>
        </w:tc>
      </w:tr>
      <w:tr w14:paraId="0AF3B9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E575E71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32F1633D">
            <w:pPr>
              <w:pStyle w:val="11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Объекты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</w:p>
        </w:tc>
        <w:tc>
          <w:tcPr>
            <w:tcW w:w="1560" w:type="dxa"/>
          </w:tcPr>
          <w:p w14:paraId="175C07C7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2199FFA">
            <w:pPr>
              <w:pStyle w:val="11"/>
              <w:rPr>
                <w:sz w:val="24"/>
              </w:rPr>
            </w:pPr>
          </w:p>
        </w:tc>
      </w:tr>
      <w:tr w14:paraId="2B902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2035169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33D77440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списками</w:t>
            </w:r>
          </w:p>
        </w:tc>
        <w:tc>
          <w:tcPr>
            <w:tcW w:w="1560" w:type="dxa"/>
          </w:tcPr>
          <w:p w14:paraId="7466D924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E3EDF14">
            <w:pPr>
              <w:pStyle w:val="11"/>
              <w:rPr>
                <w:sz w:val="24"/>
              </w:rPr>
            </w:pPr>
          </w:p>
        </w:tc>
      </w:tr>
      <w:tr w14:paraId="6CAE05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552C985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4166E117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24250532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1E85631">
            <w:pPr>
              <w:pStyle w:val="11"/>
              <w:rPr>
                <w:sz w:val="24"/>
              </w:rPr>
            </w:pPr>
          </w:p>
        </w:tc>
      </w:tr>
      <w:tr w14:paraId="20DF23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490" w:type="dxa"/>
            <w:gridSpan w:val="4"/>
          </w:tcPr>
          <w:p w14:paraId="57708F9F">
            <w:pPr>
              <w:pStyle w:val="11"/>
              <w:spacing w:before="20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ФУНКЦИИ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СОБЫТИЯ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TURTLE</w:t>
            </w:r>
          </w:p>
        </w:tc>
      </w:tr>
      <w:tr w14:paraId="0687E8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D6A4C72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BB59D1D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560" w:type="dxa"/>
          </w:tcPr>
          <w:p w14:paraId="4B791E7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7178227">
            <w:pPr>
              <w:pStyle w:val="11"/>
              <w:rPr>
                <w:sz w:val="24"/>
              </w:rPr>
            </w:pPr>
          </w:p>
        </w:tc>
      </w:tr>
      <w:tr w14:paraId="139C73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2FE56F2F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734C0C4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</w:p>
        </w:tc>
        <w:tc>
          <w:tcPr>
            <w:tcW w:w="1560" w:type="dxa"/>
          </w:tcPr>
          <w:p w14:paraId="0929CF56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D13F982">
            <w:pPr>
              <w:pStyle w:val="11"/>
              <w:rPr>
                <w:sz w:val="24"/>
              </w:rPr>
            </w:pPr>
          </w:p>
        </w:tc>
      </w:tr>
      <w:tr w14:paraId="69D745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F0D5B08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35A9293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Глобальные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локальные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переменные</w:t>
            </w:r>
          </w:p>
        </w:tc>
        <w:tc>
          <w:tcPr>
            <w:tcW w:w="1560" w:type="dxa"/>
          </w:tcPr>
          <w:p w14:paraId="605D7298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1B52982B">
            <w:pPr>
              <w:pStyle w:val="11"/>
              <w:rPr>
                <w:sz w:val="24"/>
              </w:rPr>
            </w:pPr>
          </w:p>
        </w:tc>
      </w:tr>
      <w:tr w14:paraId="4117D5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A9655A0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B905F07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Фракталы</w:t>
            </w:r>
          </w:p>
        </w:tc>
        <w:tc>
          <w:tcPr>
            <w:tcW w:w="1560" w:type="dxa"/>
          </w:tcPr>
          <w:p w14:paraId="30E18E1D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4D5B020">
            <w:pPr>
              <w:pStyle w:val="11"/>
              <w:rPr>
                <w:sz w:val="24"/>
              </w:rPr>
            </w:pPr>
          </w:p>
        </w:tc>
      </w:tr>
      <w:tr w14:paraId="736A6C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65D43C4">
            <w:pPr>
              <w:pStyle w:val="11"/>
              <w:spacing w:line="300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90ED4D1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pacing w:val="-1"/>
                <w:sz w:val="24"/>
              </w:rPr>
              <w:t>Понятие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объекта.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Объект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«экран»</w:t>
            </w:r>
          </w:p>
        </w:tc>
        <w:tc>
          <w:tcPr>
            <w:tcW w:w="1560" w:type="dxa"/>
          </w:tcPr>
          <w:p w14:paraId="4915E660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01763E9B">
            <w:pPr>
              <w:pStyle w:val="11"/>
              <w:rPr>
                <w:sz w:val="24"/>
              </w:rPr>
            </w:pPr>
          </w:p>
        </w:tc>
      </w:tr>
      <w:tr w14:paraId="6F61FF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757A564">
            <w:pPr>
              <w:pStyle w:val="11"/>
              <w:spacing w:line="29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CF49B39">
            <w:pPr>
              <w:pStyle w:val="11"/>
              <w:spacing w:before="11"/>
              <w:ind w:left="115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операторы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Python</w:t>
            </w:r>
          </w:p>
        </w:tc>
        <w:tc>
          <w:tcPr>
            <w:tcW w:w="1560" w:type="dxa"/>
          </w:tcPr>
          <w:p w14:paraId="73F27FE4">
            <w:pPr>
              <w:pStyle w:val="11"/>
              <w:rPr>
                <w:sz w:val="22"/>
              </w:rPr>
            </w:pPr>
          </w:p>
        </w:tc>
        <w:tc>
          <w:tcPr>
            <w:tcW w:w="1555" w:type="dxa"/>
          </w:tcPr>
          <w:p w14:paraId="76933000">
            <w:pPr>
              <w:pStyle w:val="11"/>
              <w:rPr>
                <w:sz w:val="22"/>
              </w:rPr>
            </w:pPr>
          </w:p>
        </w:tc>
      </w:tr>
      <w:tr w14:paraId="783372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1866FF63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64330494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События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мыши</w:t>
            </w:r>
          </w:p>
        </w:tc>
        <w:tc>
          <w:tcPr>
            <w:tcW w:w="1560" w:type="dxa"/>
          </w:tcPr>
          <w:p w14:paraId="01CF479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669E3177">
            <w:pPr>
              <w:pStyle w:val="11"/>
              <w:rPr>
                <w:sz w:val="24"/>
              </w:rPr>
            </w:pPr>
          </w:p>
        </w:tc>
      </w:tr>
      <w:tr w14:paraId="223AEA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BA4A9C7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2A5578B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События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клавиатуры</w:t>
            </w:r>
          </w:p>
        </w:tc>
        <w:tc>
          <w:tcPr>
            <w:tcW w:w="1560" w:type="dxa"/>
          </w:tcPr>
          <w:p w14:paraId="476BC73D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F8F3104">
            <w:pPr>
              <w:pStyle w:val="11"/>
              <w:rPr>
                <w:sz w:val="24"/>
              </w:rPr>
            </w:pPr>
          </w:p>
        </w:tc>
      </w:tr>
      <w:tr w14:paraId="7E6EBA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BCC092C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D404BB6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касания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</w:tc>
        <w:tc>
          <w:tcPr>
            <w:tcW w:w="1560" w:type="dxa"/>
          </w:tcPr>
          <w:p w14:paraId="3D2E33FE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112A74A">
            <w:pPr>
              <w:pStyle w:val="11"/>
              <w:rPr>
                <w:sz w:val="24"/>
              </w:rPr>
            </w:pPr>
          </w:p>
        </w:tc>
      </w:tr>
      <w:tr w14:paraId="13E90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6A5C16A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F123081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Рекурсия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фракталы</w:t>
            </w:r>
          </w:p>
        </w:tc>
        <w:tc>
          <w:tcPr>
            <w:tcW w:w="1560" w:type="dxa"/>
          </w:tcPr>
          <w:p w14:paraId="47B9B6B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E84D58A">
            <w:pPr>
              <w:pStyle w:val="11"/>
              <w:rPr>
                <w:sz w:val="24"/>
              </w:rPr>
            </w:pPr>
          </w:p>
        </w:tc>
      </w:tr>
      <w:tr w14:paraId="529B51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3C7C9AB0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52669C4F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интерактивной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</w:p>
        </w:tc>
        <w:tc>
          <w:tcPr>
            <w:tcW w:w="1560" w:type="dxa"/>
          </w:tcPr>
          <w:p w14:paraId="179A5EFE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403C1063">
            <w:pPr>
              <w:pStyle w:val="11"/>
              <w:rPr>
                <w:sz w:val="24"/>
              </w:rPr>
            </w:pPr>
          </w:p>
        </w:tc>
      </w:tr>
      <w:tr w14:paraId="10C37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6EF21B28">
            <w:pPr>
              <w:pStyle w:val="11"/>
              <w:spacing w:line="297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1327F610">
            <w:pPr>
              <w:pStyle w:val="11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010AEF66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7D4A0D53">
            <w:pPr>
              <w:pStyle w:val="11"/>
              <w:rPr>
                <w:sz w:val="24"/>
              </w:rPr>
            </w:pPr>
          </w:p>
        </w:tc>
      </w:tr>
      <w:tr w14:paraId="646E89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490" w:type="dxa"/>
            <w:gridSpan w:val="4"/>
          </w:tcPr>
          <w:p w14:paraId="2B55EE0D">
            <w:pPr>
              <w:pStyle w:val="11"/>
              <w:spacing w:before="25"/>
              <w:ind w:left="1109"/>
              <w:rPr>
                <w:b/>
                <w:sz w:val="24"/>
              </w:rPr>
            </w:pPr>
            <w:r>
              <w:rPr>
                <w:b/>
                <w:sz w:val="24"/>
              </w:rPr>
              <w:t>АЛГЕБРА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ЛОГИКИ</w:t>
            </w:r>
          </w:p>
        </w:tc>
      </w:tr>
      <w:tr w14:paraId="4BBF61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5D4415B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6C1CB12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</w:p>
        </w:tc>
        <w:tc>
          <w:tcPr>
            <w:tcW w:w="1560" w:type="dxa"/>
          </w:tcPr>
          <w:p w14:paraId="0AB09C85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3C8B01DF">
            <w:pPr>
              <w:pStyle w:val="11"/>
              <w:rPr>
                <w:sz w:val="24"/>
              </w:rPr>
            </w:pPr>
          </w:p>
        </w:tc>
      </w:tr>
      <w:tr w14:paraId="141109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41D31185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0BB8C31C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операции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1560" w:type="dxa"/>
          </w:tcPr>
          <w:p w14:paraId="4D576833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30EF25F1">
            <w:pPr>
              <w:pStyle w:val="11"/>
              <w:rPr>
                <w:sz w:val="24"/>
              </w:rPr>
            </w:pPr>
          </w:p>
        </w:tc>
      </w:tr>
      <w:tr w14:paraId="038F8C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740F3804">
            <w:pPr>
              <w:pStyle w:val="11"/>
              <w:spacing w:line="301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74FC3121">
            <w:pPr>
              <w:pStyle w:val="11"/>
              <w:spacing w:before="20"/>
              <w:ind w:left="115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1560" w:type="dxa"/>
          </w:tcPr>
          <w:p w14:paraId="71D0C183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2E364928">
            <w:pPr>
              <w:pStyle w:val="11"/>
              <w:rPr>
                <w:sz w:val="24"/>
              </w:rPr>
            </w:pPr>
          </w:p>
        </w:tc>
      </w:tr>
      <w:tr w14:paraId="21044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5F7A8E41">
            <w:pPr>
              <w:pStyle w:val="11"/>
              <w:spacing w:line="302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2CB852E7">
            <w:pPr>
              <w:pStyle w:val="11"/>
              <w:spacing w:before="21"/>
              <w:ind w:left="115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логических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</w:p>
        </w:tc>
        <w:tc>
          <w:tcPr>
            <w:tcW w:w="1560" w:type="dxa"/>
          </w:tcPr>
          <w:p w14:paraId="0E6D6AEF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F5B4391">
            <w:pPr>
              <w:pStyle w:val="11"/>
              <w:rPr>
                <w:sz w:val="24"/>
              </w:rPr>
            </w:pPr>
          </w:p>
        </w:tc>
      </w:tr>
      <w:tr w14:paraId="6C102F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91" w:type="dxa"/>
            <w:tcBorders>
              <w:right w:val="single" w:color="000000" w:sz="6" w:space="0"/>
            </w:tcBorders>
          </w:tcPr>
          <w:p w14:paraId="0C475E8B">
            <w:pPr>
              <w:pStyle w:val="11"/>
              <w:spacing w:line="296" w:lineRule="exact"/>
              <w:ind w:left="343" w:right="314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384" w:type="dxa"/>
            <w:tcBorders>
              <w:left w:val="single" w:color="000000" w:sz="6" w:space="0"/>
            </w:tcBorders>
          </w:tcPr>
          <w:p w14:paraId="335D3752">
            <w:pPr>
              <w:pStyle w:val="11"/>
              <w:spacing w:before="15"/>
              <w:ind w:left="115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0" w:type="dxa"/>
          </w:tcPr>
          <w:p w14:paraId="2F10F251">
            <w:pPr>
              <w:pStyle w:val="11"/>
              <w:rPr>
                <w:sz w:val="24"/>
              </w:rPr>
            </w:pPr>
          </w:p>
        </w:tc>
        <w:tc>
          <w:tcPr>
            <w:tcW w:w="1555" w:type="dxa"/>
          </w:tcPr>
          <w:p w14:paraId="501AD2C0">
            <w:pPr>
              <w:pStyle w:val="11"/>
              <w:rPr>
                <w:sz w:val="24"/>
              </w:rPr>
            </w:pPr>
          </w:p>
        </w:tc>
      </w:tr>
    </w:tbl>
    <w:p w14:paraId="211639CA">
      <w:pPr>
        <w:spacing w:after="0"/>
        <w:rPr>
          <w:sz w:val="24"/>
        </w:rPr>
        <w:sectPr>
          <w:pgSz w:w="11910" w:h="16840"/>
          <w:pgMar w:top="440" w:right="140" w:bottom="400" w:left="500" w:header="0" w:footer="121" w:gutter="0"/>
          <w:cols w:space="720" w:num="1"/>
        </w:sectPr>
      </w:pPr>
    </w:p>
    <w:p w14:paraId="11346226">
      <w:pPr>
        <w:pStyle w:val="2"/>
        <w:spacing w:line="237" w:lineRule="auto"/>
      </w:pPr>
      <w:bookmarkStart w:id="57" w:name="Календарно-тематическое планирование 9 к"/>
      <w:bookmarkEnd w:id="57"/>
      <w:r>
        <w:t>Календарно-тематическое планирование</w:t>
      </w:r>
      <w:r>
        <w:rPr>
          <w:spacing w:val="-77"/>
        </w:rPr>
        <w:t xml:space="preserve"> </w:t>
      </w:r>
      <w:r>
        <w:t>9</w:t>
      </w:r>
      <w:r>
        <w:rPr>
          <w:spacing w:val="-1"/>
        </w:rPr>
        <w:t xml:space="preserve"> </w:t>
      </w:r>
      <w:r>
        <w:t>класс</w:t>
      </w:r>
    </w:p>
    <w:tbl>
      <w:tblPr>
        <w:tblStyle w:val="6"/>
        <w:tblW w:w="0" w:type="auto"/>
        <w:tblInd w:w="2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9"/>
        <w:gridCol w:w="6387"/>
        <w:gridCol w:w="1561"/>
        <w:gridCol w:w="1561"/>
      </w:tblGrid>
      <w:tr w14:paraId="3E803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500A7545">
            <w:pPr>
              <w:pStyle w:val="11"/>
              <w:spacing w:line="322" w:lineRule="exact"/>
              <w:ind w:left="162" w:right="124" w:firstLine="206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урока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54F8EC43">
            <w:pPr>
              <w:pStyle w:val="11"/>
              <w:spacing w:line="322" w:lineRule="exact"/>
              <w:ind w:left="2470" w:right="2448" w:hanging="5"/>
              <w:jc w:val="center"/>
              <w:rPr>
                <w:sz w:val="32"/>
              </w:rPr>
            </w:pPr>
            <w:r>
              <w:rPr>
                <w:sz w:val="32"/>
              </w:rPr>
              <w:t>Раздел,</w:t>
            </w:r>
            <w:r>
              <w:rPr>
                <w:spacing w:val="1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тема</w:t>
            </w:r>
            <w:r>
              <w:rPr>
                <w:spacing w:val="-17"/>
                <w:sz w:val="32"/>
              </w:rPr>
              <w:t xml:space="preserve"> </w:t>
            </w:r>
            <w:r>
              <w:rPr>
                <w:spacing w:val="-3"/>
                <w:sz w:val="32"/>
              </w:rPr>
              <w:t>урока</w:t>
            </w:r>
          </w:p>
        </w:tc>
        <w:tc>
          <w:tcPr>
            <w:tcW w:w="1561" w:type="dxa"/>
          </w:tcPr>
          <w:p w14:paraId="75FE6529">
            <w:pPr>
              <w:pStyle w:val="11"/>
              <w:spacing w:line="322" w:lineRule="exact"/>
              <w:ind w:left="388" w:right="230" w:hanging="125"/>
              <w:rPr>
                <w:sz w:val="32"/>
              </w:rPr>
            </w:pPr>
            <w:r>
              <w:rPr>
                <w:sz w:val="32"/>
              </w:rPr>
              <w:t>Дата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по</w:t>
            </w:r>
            <w:r>
              <w:rPr>
                <w:spacing w:val="-77"/>
                <w:sz w:val="32"/>
              </w:rPr>
              <w:t xml:space="preserve"> </w:t>
            </w:r>
            <w:r>
              <w:rPr>
                <w:sz w:val="32"/>
              </w:rPr>
              <w:t>плану</w:t>
            </w:r>
          </w:p>
        </w:tc>
        <w:tc>
          <w:tcPr>
            <w:tcW w:w="1561" w:type="dxa"/>
          </w:tcPr>
          <w:p w14:paraId="175E0923">
            <w:pPr>
              <w:pStyle w:val="11"/>
              <w:spacing w:line="322" w:lineRule="exact"/>
              <w:ind w:left="388" w:right="234" w:hanging="126"/>
              <w:rPr>
                <w:sz w:val="32"/>
              </w:rPr>
            </w:pPr>
            <w:r>
              <w:rPr>
                <w:spacing w:val="-3"/>
                <w:sz w:val="32"/>
              </w:rPr>
              <w:t xml:space="preserve">Дата </w:t>
            </w:r>
            <w:r>
              <w:rPr>
                <w:spacing w:val="-2"/>
                <w:sz w:val="32"/>
              </w:rPr>
              <w:t>по</w:t>
            </w:r>
            <w:r>
              <w:rPr>
                <w:spacing w:val="-77"/>
                <w:sz w:val="32"/>
              </w:rPr>
              <w:t xml:space="preserve"> </w:t>
            </w:r>
            <w:r>
              <w:rPr>
                <w:sz w:val="32"/>
              </w:rPr>
              <w:t>факту</w:t>
            </w:r>
          </w:p>
        </w:tc>
      </w:tr>
      <w:tr w14:paraId="42B08D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5" w:hRule="atLeast"/>
        </w:trPr>
        <w:tc>
          <w:tcPr>
            <w:tcW w:w="10498" w:type="dxa"/>
            <w:gridSpan w:val="4"/>
          </w:tcPr>
          <w:p w14:paraId="71625184">
            <w:pPr>
              <w:pStyle w:val="11"/>
              <w:spacing w:before="14"/>
              <w:ind w:left="1104"/>
              <w:rPr>
                <w:b/>
                <w:sz w:val="24"/>
              </w:rPr>
            </w:pPr>
            <w:r>
              <w:rPr>
                <w:b/>
                <w:sz w:val="24"/>
              </w:rPr>
              <w:t>СОВРЕМЕННЫЕ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14:paraId="4AB1E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3BCC0347">
            <w:pPr>
              <w:pStyle w:val="11"/>
              <w:spacing w:line="302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1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37BA5F56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устройства</w:t>
            </w:r>
          </w:p>
        </w:tc>
        <w:tc>
          <w:tcPr>
            <w:tcW w:w="1561" w:type="dxa"/>
          </w:tcPr>
          <w:p w14:paraId="485DF756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42187C06">
            <w:pPr>
              <w:pStyle w:val="11"/>
              <w:rPr>
                <w:sz w:val="24"/>
              </w:rPr>
            </w:pPr>
          </w:p>
        </w:tc>
      </w:tr>
      <w:tr w14:paraId="563E7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0233B2C7">
            <w:pPr>
              <w:pStyle w:val="11"/>
              <w:spacing w:line="296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2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47565BB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Всемирная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компьютерная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561" w:type="dxa"/>
          </w:tcPr>
          <w:p w14:paraId="3B652144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25448A47">
            <w:pPr>
              <w:pStyle w:val="11"/>
              <w:rPr>
                <w:sz w:val="24"/>
              </w:rPr>
            </w:pPr>
          </w:p>
        </w:tc>
      </w:tr>
      <w:tr w14:paraId="287CD3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26C8A695">
            <w:pPr>
              <w:pStyle w:val="11"/>
              <w:spacing w:line="301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3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7BAFFB02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Электронный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документооборот</w:t>
            </w:r>
          </w:p>
        </w:tc>
        <w:tc>
          <w:tcPr>
            <w:tcW w:w="1561" w:type="dxa"/>
          </w:tcPr>
          <w:p w14:paraId="55E486E0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2B539F02">
            <w:pPr>
              <w:pStyle w:val="11"/>
              <w:rPr>
                <w:sz w:val="24"/>
              </w:rPr>
            </w:pPr>
          </w:p>
        </w:tc>
      </w:tr>
      <w:tr w14:paraId="1979B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000449DB">
            <w:pPr>
              <w:pStyle w:val="11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4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3C34B1AA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Компьютерная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1561" w:type="dxa"/>
          </w:tcPr>
          <w:p w14:paraId="1E6F547E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416D06BA">
            <w:pPr>
              <w:pStyle w:val="11"/>
              <w:rPr>
                <w:sz w:val="24"/>
              </w:rPr>
            </w:pPr>
          </w:p>
        </w:tc>
      </w:tr>
      <w:tr w14:paraId="59D18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35244A07">
            <w:pPr>
              <w:pStyle w:val="11"/>
              <w:spacing w:line="300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5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535794D2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3D-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графика</w:t>
            </w:r>
          </w:p>
        </w:tc>
        <w:tc>
          <w:tcPr>
            <w:tcW w:w="1561" w:type="dxa"/>
          </w:tcPr>
          <w:p w14:paraId="6614EE61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8B3FE07">
            <w:pPr>
              <w:pStyle w:val="11"/>
              <w:rPr>
                <w:sz w:val="24"/>
              </w:rPr>
            </w:pPr>
          </w:p>
        </w:tc>
      </w:tr>
      <w:tr w14:paraId="64B56D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989" w:type="dxa"/>
            <w:tcBorders>
              <w:bottom w:val="single" w:color="000000" w:sz="6" w:space="0"/>
              <w:right w:val="single" w:color="000000" w:sz="6" w:space="0"/>
            </w:tcBorders>
          </w:tcPr>
          <w:p w14:paraId="05A838EA">
            <w:pPr>
              <w:pStyle w:val="11"/>
              <w:spacing w:line="294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6</w:t>
            </w:r>
          </w:p>
        </w:tc>
        <w:tc>
          <w:tcPr>
            <w:tcW w:w="6387" w:type="dxa"/>
            <w:tcBorders>
              <w:left w:val="single" w:color="000000" w:sz="6" w:space="0"/>
              <w:bottom w:val="single" w:color="000000" w:sz="6" w:space="0"/>
            </w:tcBorders>
          </w:tcPr>
          <w:p w14:paraId="3A992760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 w14:paraId="5E058C3D">
            <w:pPr>
              <w:pStyle w:val="11"/>
              <w:rPr>
                <w:sz w:val="22"/>
              </w:rPr>
            </w:pP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 w14:paraId="41F2D60A">
            <w:pPr>
              <w:pStyle w:val="11"/>
              <w:rPr>
                <w:sz w:val="22"/>
              </w:rPr>
            </w:pPr>
          </w:p>
        </w:tc>
      </w:tr>
      <w:tr w14:paraId="767149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</w:trPr>
        <w:tc>
          <w:tcPr>
            <w:tcW w:w="10498" w:type="dxa"/>
            <w:gridSpan w:val="4"/>
            <w:tcBorders>
              <w:top w:val="single" w:color="000000" w:sz="6" w:space="0"/>
            </w:tcBorders>
          </w:tcPr>
          <w:p w14:paraId="6698689A">
            <w:pPr>
              <w:pStyle w:val="11"/>
              <w:spacing w:before="18"/>
              <w:ind w:left="1104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СТРУКТУРЫ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ДАННЫХ</w:t>
            </w:r>
          </w:p>
        </w:tc>
      </w:tr>
      <w:tr w14:paraId="5D3BB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989" w:type="dxa"/>
            <w:tcBorders>
              <w:bottom w:val="single" w:color="000000" w:sz="6" w:space="0"/>
              <w:right w:val="single" w:color="000000" w:sz="6" w:space="0"/>
            </w:tcBorders>
          </w:tcPr>
          <w:p w14:paraId="4CA90905">
            <w:pPr>
              <w:pStyle w:val="11"/>
              <w:spacing w:line="310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7</w:t>
            </w:r>
          </w:p>
        </w:tc>
        <w:tc>
          <w:tcPr>
            <w:tcW w:w="6387" w:type="dxa"/>
            <w:tcBorders>
              <w:left w:val="single" w:color="000000" w:sz="6" w:space="0"/>
              <w:bottom w:val="single" w:color="000000" w:sz="6" w:space="0"/>
            </w:tcBorders>
          </w:tcPr>
          <w:p w14:paraId="3098836A">
            <w:pPr>
              <w:pStyle w:val="11"/>
              <w:spacing w:line="312" w:lineRule="exact"/>
              <w:ind w:left="112" w:right="9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Понятие базы данных и системы управления </w:t>
            </w:r>
            <w:r>
              <w:rPr>
                <w:sz w:val="24"/>
              </w:rPr>
              <w:t>базами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(СУБД)</w:t>
            </w: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 w14:paraId="2B688D3D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  <w:tcBorders>
              <w:bottom w:val="single" w:color="000000" w:sz="6" w:space="0"/>
            </w:tcBorders>
          </w:tcPr>
          <w:p w14:paraId="2DED3C50">
            <w:pPr>
              <w:pStyle w:val="11"/>
              <w:rPr>
                <w:sz w:val="24"/>
              </w:rPr>
            </w:pPr>
          </w:p>
        </w:tc>
      </w:tr>
      <w:tr w14:paraId="3EE5CF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top w:val="single" w:color="000000" w:sz="6" w:space="0"/>
              <w:right w:val="single" w:color="000000" w:sz="6" w:space="0"/>
            </w:tcBorders>
          </w:tcPr>
          <w:p w14:paraId="1B65E222">
            <w:pPr>
              <w:pStyle w:val="11"/>
              <w:spacing w:line="296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8</w:t>
            </w:r>
          </w:p>
        </w:tc>
        <w:tc>
          <w:tcPr>
            <w:tcW w:w="6387" w:type="dxa"/>
            <w:tcBorders>
              <w:top w:val="single" w:color="000000" w:sz="6" w:space="0"/>
              <w:left w:val="single" w:color="000000" w:sz="6" w:space="0"/>
            </w:tcBorders>
          </w:tcPr>
          <w:p w14:paraId="54B93BBA">
            <w:pPr>
              <w:pStyle w:val="11"/>
              <w:spacing w:before="11"/>
              <w:ind w:left="112"/>
              <w:rPr>
                <w:sz w:val="24"/>
              </w:rPr>
            </w:pPr>
            <w:r>
              <w:rPr>
                <w:sz w:val="24"/>
              </w:rPr>
              <w:t>Структурированные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неструктурированные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</w:p>
        </w:tc>
        <w:tc>
          <w:tcPr>
            <w:tcW w:w="1561" w:type="dxa"/>
            <w:tcBorders>
              <w:top w:val="single" w:color="000000" w:sz="6" w:space="0"/>
            </w:tcBorders>
          </w:tcPr>
          <w:p w14:paraId="40B11AFB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  <w:tcBorders>
              <w:top w:val="single" w:color="000000" w:sz="6" w:space="0"/>
            </w:tcBorders>
          </w:tcPr>
          <w:p w14:paraId="08826194">
            <w:pPr>
              <w:pStyle w:val="11"/>
              <w:rPr>
                <w:sz w:val="24"/>
              </w:rPr>
            </w:pPr>
          </w:p>
        </w:tc>
      </w:tr>
      <w:tr w14:paraId="45CDCC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304EA958">
            <w:pPr>
              <w:pStyle w:val="11"/>
              <w:spacing w:line="301" w:lineRule="exact"/>
              <w:ind w:left="20"/>
              <w:jc w:val="center"/>
              <w:rPr>
                <w:sz w:val="28"/>
              </w:rPr>
            </w:pPr>
            <w:r>
              <w:rPr>
                <w:w w:val="95"/>
                <w:sz w:val="28"/>
              </w:rPr>
              <w:t>9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28FE534E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строками</w:t>
            </w:r>
          </w:p>
        </w:tc>
        <w:tc>
          <w:tcPr>
            <w:tcW w:w="1561" w:type="dxa"/>
          </w:tcPr>
          <w:p w14:paraId="733E4911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5A27F0C0">
            <w:pPr>
              <w:pStyle w:val="11"/>
              <w:rPr>
                <w:sz w:val="24"/>
              </w:rPr>
            </w:pPr>
          </w:p>
        </w:tc>
      </w:tr>
      <w:tr w14:paraId="4FF7C1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289A5EB3">
            <w:pPr>
              <w:pStyle w:val="11"/>
              <w:spacing w:line="297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63E1063B">
            <w:pPr>
              <w:pStyle w:val="11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</w:p>
        </w:tc>
        <w:tc>
          <w:tcPr>
            <w:tcW w:w="1561" w:type="dxa"/>
          </w:tcPr>
          <w:p w14:paraId="3F24831A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6399F065">
            <w:pPr>
              <w:pStyle w:val="11"/>
              <w:rPr>
                <w:sz w:val="24"/>
              </w:rPr>
            </w:pPr>
          </w:p>
        </w:tc>
      </w:tr>
      <w:tr w14:paraId="796DC3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1511FD8B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61EBD5B6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</w:p>
        </w:tc>
        <w:tc>
          <w:tcPr>
            <w:tcW w:w="1561" w:type="dxa"/>
          </w:tcPr>
          <w:p w14:paraId="68CA18A7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4097D5DF">
            <w:pPr>
              <w:pStyle w:val="11"/>
              <w:rPr>
                <w:sz w:val="24"/>
              </w:rPr>
            </w:pPr>
          </w:p>
        </w:tc>
      </w:tr>
      <w:tr w14:paraId="7429F9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57BDE4F1">
            <w:pPr>
              <w:pStyle w:val="11"/>
              <w:spacing w:line="296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3708A4FC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Циклический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просмотр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</w:p>
        </w:tc>
        <w:tc>
          <w:tcPr>
            <w:tcW w:w="1561" w:type="dxa"/>
          </w:tcPr>
          <w:p w14:paraId="11C2A754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D2A4907">
            <w:pPr>
              <w:pStyle w:val="11"/>
              <w:rPr>
                <w:sz w:val="24"/>
              </w:rPr>
            </w:pPr>
          </w:p>
        </w:tc>
      </w:tr>
      <w:tr w14:paraId="2B0809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3B02A139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6468F3A3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Сортировка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</w:p>
        </w:tc>
        <w:tc>
          <w:tcPr>
            <w:tcW w:w="1561" w:type="dxa"/>
          </w:tcPr>
          <w:p w14:paraId="1AE46477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BEAAC89">
            <w:pPr>
              <w:pStyle w:val="11"/>
              <w:rPr>
                <w:sz w:val="24"/>
              </w:rPr>
            </w:pPr>
          </w:p>
        </w:tc>
      </w:tr>
      <w:tr w14:paraId="637A68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5F54E353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A4A48F7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Сумма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списка</w:t>
            </w:r>
          </w:p>
        </w:tc>
        <w:tc>
          <w:tcPr>
            <w:tcW w:w="1561" w:type="dxa"/>
          </w:tcPr>
          <w:p w14:paraId="689723FC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5D36AA66">
            <w:pPr>
              <w:pStyle w:val="11"/>
              <w:rPr>
                <w:sz w:val="24"/>
              </w:rPr>
            </w:pPr>
          </w:p>
        </w:tc>
      </w:tr>
      <w:tr w14:paraId="30DE20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4C01A9C1">
            <w:pPr>
              <w:pStyle w:val="11"/>
              <w:spacing w:line="302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E61F932">
            <w:pPr>
              <w:pStyle w:val="11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Обработка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</w:p>
        </w:tc>
        <w:tc>
          <w:tcPr>
            <w:tcW w:w="1561" w:type="dxa"/>
          </w:tcPr>
          <w:p w14:paraId="7B79F733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3868BE4">
            <w:pPr>
              <w:pStyle w:val="11"/>
              <w:rPr>
                <w:sz w:val="24"/>
              </w:rPr>
            </w:pPr>
          </w:p>
        </w:tc>
      </w:tr>
      <w:tr w14:paraId="64B9A7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6B549740">
            <w:pPr>
              <w:pStyle w:val="11"/>
              <w:spacing w:line="296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08E0B74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списков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</w:p>
        </w:tc>
        <w:tc>
          <w:tcPr>
            <w:tcW w:w="1561" w:type="dxa"/>
          </w:tcPr>
          <w:p w14:paraId="47F13189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42D2BBCA">
            <w:pPr>
              <w:pStyle w:val="11"/>
              <w:rPr>
                <w:sz w:val="24"/>
              </w:rPr>
            </w:pPr>
          </w:p>
        </w:tc>
      </w:tr>
      <w:tr w14:paraId="119268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39E135E8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3554AD14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1" w:type="dxa"/>
          </w:tcPr>
          <w:p w14:paraId="57B06CE4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438B5C1C">
            <w:pPr>
              <w:pStyle w:val="11"/>
              <w:rPr>
                <w:sz w:val="24"/>
              </w:rPr>
            </w:pPr>
          </w:p>
        </w:tc>
      </w:tr>
      <w:tr w14:paraId="753D12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10498" w:type="dxa"/>
            <w:gridSpan w:val="4"/>
          </w:tcPr>
          <w:p w14:paraId="51857F17">
            <w:pPr>
              <w:pStyle w:val="11"/>
              <w:spacing w:before="20"/>
              <w:ind w:left="1104"/>
              <w:rPr>
                <w:b/>
                <w:sz w:val="24"/>
              </w:rPr>
            </w:pPr>
            <w:r>
              <w:rPr>
                <w:b/>
                <w:sz w:val="24"/>
              </w:rPr>
              <w:t>СПИСКИ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СЛОВАРИ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PYTHON</w:t>
            </w:r>
          </w:p>
        </w:tc>
      </w:tr>
      <w:tr w14:paraId="56E4FF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6DBCB908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18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26CFFF46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</w:p>
        </w:tc>
        <w:tc>
          <w:tcPr>
            <w:tcW w:w="1561" w:type="dxa"/>
          </w:tcPr>
          <w:p w14:paraId="6E64C2DD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7E1E4836">
            <w:pPr>
              <w:pStyle w:val="11"/>
              <w:rPr>
                <w:sz w:val="24"/>
              </w:rPr>
            </w:pPr>
          </w:p>
        </w:tc>
      </w:tr>
      <w:tr w14:paraId="74D45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3A5020F0">
            <w:pPr>
              <w:pStyle w:val="11"/>
              <w:spacing w:line="302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19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479465B">
            <w:pPr>
              <w:pStyle w:val="11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элементами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словаря</w:t>
            </w:r>
          </w:p>
        </w:tc>
        <w:tc>
          <w:tcPr>
            <w:tcW w:w="1561" w:type="dxa"/>
          </w:tcPr>
          <w:p w14:paraId="48E81BD3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5DF5FCF8">
            <w:pPr>
              <w:pStyle w:val="11"/>
              <w:rPr>
                <w:sz w:val="24"/>
              </w:rPr>
            </w:pPr>
          </w:p>
        </w:tc>
      </w:tr>
      <w:tr w14:paraId="1892C7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660ECE08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20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3B4A4F9E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подсчѐт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суммы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покупки</w:t>
            </w:r>
          </w:p>
        </w:tc>
        <w:tc>
          <w:tcPr>
            <w:tcW w:w="1561" w:type="dxa"/>
          </w:tcPr>
          <w:p w14:paraId="29CFF282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135A754C">
            <w:pPr>
              <w:pStyle w:val="11"/>
              <w:rPr>
                <w:sz w:val="24"/>
              </w:rPr>
            </w:pPr>
          </w:p>
        </w:tc>
      </w:tr>
      <w:tr w14:paraId="322514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511EFBBC">
            <w:pPr>
              <w:pStyle w:val="11"/>
              <w:spacing w:line="296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21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0A72A590">
            <w:pPr>
              <w:pStyle w:val="11"/>
              <w:spacing w:before="11"/>
              <w:ind w:left="112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кешбека</w:t>
            </w:r>
          </w:p>
        </w:tc>
        <w:tc>
          <w:tcPr>
            <w:tcW w:w="1561" w:type="dxa"/>
          </w:tcPr>
          <w:p w14:paraId="7A3E4D17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4E4AA57">
            <w:pPr>
              <w:pStyle w:val="11"/>
              <w:rPr>
                <w:sz w:val="24"/>
              </w:rPr>
            </w:pPr>
          </w:p>
        </w:tc>
      </w:tr>
      <w:tr w14:paraId="30C219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288ABED5">
            <w:pPr>
              <w:pStyle w:val="11"/>
              <w:spacing w:line="300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519A6A09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1" w:type="dxa"/>
          </w:tcPr>
          <w:p w14:paraId="1EBABE4E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022F4F2A">
            <w:pPr>
              <w:pStyle w:val="11"/>
              <w:rPr>
                <w:sz w:val="24"/>
              </w:rPr>
            </w:pPr>
          </w:p>
        </w:tc>
      </w:tr>
      <w:tr w14:paraId="4D73BA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10498" w:type="dxa"/>
            <w:gridSpan w:val="4"/>
          </w:tcPr>
          <w:p w14:paraId="1BA9479F">
            <w:pPr>
              <w:pStyle w:val="11"/>
              <w:spacing w:before="15"/>
              <w:ind w:left="1104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ВЕБ-САЙТОВ</w:t>
            </w:r>
          </w:p>
        </w:tc>
      </w:tr>
      <w:tr w14:paraId="2776E4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6D171F48">
            <w:pPr>
              <w:pStyle w:val="11"/>
              <w:spacing w:line="302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23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0443B704">
            <w:pPr>
              <w:pStyle w:val="11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устроен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сайт?</w:t>
            </w:r>
          </w:p>
        </w:tc>
        <w:tc>
          <w:tcPr>
            <w:tcW w:w="1561" w:type="dxa"/>
          </w:tcPr>
          <w:p w14:paraId="5A554AE3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6F887FCA">
            <w:pPr>
              <w:pStyle w:val="11"/>
              <w:rPr>
                <w:sz w:val="24"/>
              </w:rPr>
            </w:pPr>
          </w:p>
        </w:tc>
      </w:tr>
      <w:tr w14:paraId="6C5764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40EF70F1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24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FE68D5A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разработка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сайтов</w:t>
            </w:r>
          </w:p>
        </w:tc>
        <w:tc>
          <w:tcPr>
            <w:tcW w:w="1561" w:type="dxa"/>
          </w:tcPr>
          <w:p w14:paraId="03B9D89A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09D7E53D">
            <w:pPr>
              <w:pStyle w:val="11"/>
              <w:rPr>
                <w:sz w:val="24"/>
              </w:rPr>
            </w:pPr>
          </w:p>
        </w:tc>
      </w:tr>
      <w:tr w14:paraId="3ACC6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77436E13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25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669A1DC7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Конструкторы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сайтов</w:t>
            </w:r>
          </w:p>
        </w:tc>
        <w:tc>
          <w:tcPr>
            <w:tcW w:w="1561" w:type="dxa"/>
          </w:tcPr>
          <w:p w14:paraId="094F43C2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F601734">
            <w:pPr>
              <w:pStyle w:val="11"/>
              <w:rPr>
                <w:sz w:val="24"/>
              </w:rPr>
            </w:pPr>
          </w:p>
        </w:tc>
      </w:tr>
      <w:tr w14:paraId="073A45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04C2A4E2">
            <w:pPr>
              <w:pStyle w:val="11"/>
              <w:spacing w:line="296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26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7B944166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HTML</w:t>
            </w:r>
          </w:p>
        </w:tc>
        <w:tc>
          <w:tcPr>
            <w:tcW w:w="1561" w:type="dxa"/>
          </w:tcPr>
          <w:p w14:paraId="18B9D314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543999EB">
            <w:pPr>
              <w:pStyle w:val="11"/>
              <w:rPr>
                <w:sz w:val="24"/>
              </w:rPr>
            </w:pPr>
          </w:p>
        </w:tc>
      </w:tr>
      <w:tr w14:paraId="4852C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18D71183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27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2E63C25A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веб-дизайна</w:t>
            </w:r>
          </w:p>
        </w:tc>
        <w:tc>
          <w:tcPr>
            <w:tcW w:w="1561" w:type="dxa"/>
          </w:tcPr>
          <w:p w14:paraId="159A5C30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1EB41590">
            <w:pPr>
              <w:pStyle w:val="11"/>
              <w:rPr>
                <w:sz w:val="24"/>
              </w:rPr>
            </w:pPr>
          </w:p>
        </w:tc>
      </w:tr>
      <w:tr w14:paraId="10429B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06264501">
            <w:pPr>
              <w:pStyle w:val="11"/>
              <w:spacing w:line="297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28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120B82F">
            <w:pPr>
              <w:pStyle w:val="11"/>
              <w:spacing w:before="16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1" w:type="dxa"/>
          </w:tcPr>
          <w:p w14:paraId="23BE0203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5700F80E">
            <w:pPr>
              <w:pStyle w:val="11"/>
              <w:rPr>
                <w:sz w:val="24"/>
              </w:rPr>
            </w:pPr>
          </w:p>
        </w:tc>
      </w:tr>
      <w:tr w14:paraId="4E900F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10498" w:type="dxa"/>
            <w:gridSpan w:val="4"/>
          </w:tcPr>
          <w:p w14:paraId="541DD9A8">
            <w:pPr>
              <w:pStyle w:val="11"/>
              <w:spacing w:before="25"/>
              <w:ind w:left="110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ИНФОРМАЦИОННАЯ</w:t>
            </w:r>
            <w:r>
              <w:rPr>
                <w:b/>
                <w:spacing w:val="-20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</w:p>
        </w:tc>
      </w:tr>
      <w:tr w14:paraId="19CEF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68C5AC47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29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528E3247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Приватность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персональных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1561" w:type="dxa"/>
          </w:tcPr>
          <w:p w14:paraId="4972E707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4D606C6E">
            <w:pPr>
              <w:pStyle w:val="11"/>
              <w:rPr>
                <w:sz w:val="24"/>
              </w:rPr>
            </w:pPr>
          </w:p>
        </w:tc>
      </w:tr>
      <w:tr w14:paraId="6EBB3C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5D1A592A">
            <w:pPr>
              <w:pStyle w:val="11"/>
              <w:spacing w:line="296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30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137F7A19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</w:p>
        </w:tc>
        <w:tc>
          <w:tcPr>
            <w:tcW w:w="1561" w:type="dxa"/>
          </w:tcPr>
          <w:p w14:paraId="31D0803C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0AB8AB76">
            <w:pPr>
              <w:pStyle w:val="11"/>
              <w:rPr>
                <w:sz w:val="24"/>
              </w:rPr>
            </w:pPr>
          </w:p>
        </w:tc>
      </w:tr>
      <w:tr w14:paraId="4413A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0142E408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31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39B7183B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pacing w:val="-1"/>
                <w:sz w:val="24"/>
              </w:rPr>
              <w:t>Финансовая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безопасность</w:t>
            </w:r>
          </w:p>
        </w:tc>
        <w:tc>
          <w:tcPr>
            <w:tcW w:w="1561" w:type="dxa"/>
          </w:tcPr>
          <w:p w14:paraId="789C7A42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6FAF22B9">
            <w:pPr>
              <w:pStyle w:val="11"/>
              <w:rPr>
                <w:sz w:val="24"/>
              </w:rPr>
            </w:pPr>
          </w:p>
        </w:tc>
      </w:tr>
      <w:tr w14:paraId="159CAB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408B891E">
            <w:pPr>
              <w:pStyle w:val="11"/>
              <w:spacing w:line="302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32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26255127">
            <w:pPr>
              <w:pStyle w:val="11"/>
              <w:spacing w:before="21"/>
              <w:ind w:left="112"/>
              <w:rPr>
                <w:sz w:val="24"/>
              </w:rPr>
            </w:pPr>
            <w:r>
              <w:rPr>
                <w:sz w:val="24"/>
              </w:rPr>
              <w:t>Шифрование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криптография</w:t>
            </w:r>
          </w:p>
        </w:tc>
        <w:tc>
          <w:tcPr>
            <w:tcW w:w="1561" w:type="dxa"/>
          </w:tcPr>
          <w:p w14:paraId="13C8D4F0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57070ADB">
            <w:pPr>
              <w:pStyle w:val="11"/>
              <w:rPr>
                <w:sz w:val="24"/>
              </w:rPr>
            </w:pPr>
          </w:p>
        </w:tc>
      </w:tr>
      <w:tr w14:paraId="04592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23B24B95">
            <w:pPr>
              <w:pStyle w:val="11"/>
              <w:spacing w:line="296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33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464F1E1F">
            <w:pPr>
              <w:pStyle w:val="11"/>
              <w:spacing w:before="15"/>
              <w:ind w:left="112"/>
              <w:rPr>
                <w:sz w:val="24"/>
              </w:rPr>
            </w:pPr>
            <w:r>
              <w:rPr>
                <w:sz w:val="24"/>
              </w:rPr>
              <w:t>Алгоритмы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шифрования</w:t>
            </w:r>
          </w:p>
        </w:tc>
        <w:tc>
          <w:tcPr>
            <w:tcW w:w="1561" w:type="dxa"/>
          </w:tcPr>
          <w:p w14:paraId="03CEFD4A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5EF3200">
            <w:pPr>
              <w:pStyle w:val="11"/>
              <w:rPr>
                <w:sz w:val="24"/>
              </w:rPr>
            </w:pPr>
          </w:p>
        </w:tc>
      </w:tr>
      <w:tr w14:paraId="39569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1" w:hRule="atLeast"/>
        </w:trPr>
        <w:tc>
          <w:tcPr>
            <w:tcW w:w="989" w:type="dxa"/>
            <w:tcBorders>
              <w:right w:val="single" w:color="000000" w:sz="6" w:space="0"/>
            </w:tcBorders>
          </w:tcPr>
          <w:p w14:paraId="6D5552D9">
            <w:pPr>
              <w:pStyle w:val="11"/>
              <w:spacing w:line="301" w:lineRule="exact"/>
              <w:ind w:left="343" w:right="312"/>
              <w:jc w:val="center"/>
              <w:rPr>
                <w:sz w:val="28"/>
              </w:rPr>
            </w:pPr>
            <w:r>
              <w:rPr>
                <w:sz w:val="28"/>
              </w:rPr>
              <w:t>34</w:t>
            </w:r>
          </w:p>
        </w:tc>
        <w:tc>
          <w:tcPr>
            <w:tcW w:w="6387" w:type="dxa"/>
            <w:tcBorders>
              <w:left w:val="single" w:color="000000" w:sz="6" w:space="0"/>
            </w:tcBorders>
          </w:tcPr>
          <w:p w14:paraId="61550B6A">
            <w:pPr>
              <w:pStyle w:val="11"/>
              <w:spacing w:before="20"/>
              <w:ind w:left="112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итогов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</w:p>
        </w:tc>
        <w:tc>
          <w:tcPr>
            <w:tcW w:w="1561" w:type="dxa"/>
          </w:tcPr>
          <w:p w14:paraId="48340ABD">
            <w:pPr>
              <w:pStyle w:val="11"/>
              <w:rPr>
                <w:sz w:val="24"/>
              </w:rPr>
            </w:pPr>
          </w:p>
        </w:tc>
        <w:tc>
          <w:tcPr>
            <w:tcW w:w="1561" w:type="dxa"/>
          </w:tcPr>
          <w:p w14:paraId="35F0938A">
            <w:pPr>
              <w:pStyle w:val="11"/>
              <w:rPr>
                <w:sz w:val="24"/>
              </w:rPr>
            </w:pPr>
          </w:p>
        </w:tc>
      </w:tr>
    </w:tbl>
    <w:p w14:paraId="0F1B508D"/>
    <w:sectPr>
      <w:pgSz w:w="11910" w:h="16840"/>
      <w:pgMar w:top="360" w:right="140" w:bottom="400" w:left="500" w:header="0" w:footer="12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Trebuchet MS">
    <w:panose1 w:val="020B0603020202020204"/>
    <w:charset w:val="01"/>
    <w:family w:val="swiss"/>
    <w:pitch w:val="default"/>
    <w:sig w:usb0="00000687" w:usb1="00000000" w:usb2="00000000" w:usb3="00000000" w:csb0="2000009F" w:csb1="00000000"/>
  </w:font>
  <w:font w:name="Cambria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33B82">
    <w:pPr>
      <w:pStyle w:val="7"/>
      <w:spacing w:line="14" w:lineRule="auto"/>
      <w:ind w:left="0"/>
      <w:rPr>
        <w:sz w:val="17"/>
      </w:rPr>
    </w:pPr>
    <w:r>
      <w:pict>
        <v:shape id="_x0000_s4097" o:spid="_x0000_s4097" o:spt="202" type="#_x0000_t202" style="position:absolute;left:0pt;margin-left:296.15pt;margin-top:815.8pt;height:14.35pt;width:18.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FBA7359">
                <w:pPr>
                  <w:spacing w:before="13"/>
                  <w:ind w:left="60" w:right="0" w:firstLine="0"/>
                  <w:jc w:val="left"/>
                  <w:rPr>
                    <w:rFonts w:ascii="Arial MT"/>
                    <w:sz w:val="22"/>
                  </w:rPr>
                </w:pPr>
                <w:r>
                  <w:fldChar w:fldCharType="begin"/>
                </w:r>
                <w:r>
                  <w:rPr>
                    <w:rFonts w:ascii="Arial MT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703046">
    <w:pPr>
      <w:pStyle w:val="7"/>
      <w:spacing w:line="14" w:lineRule="auto"/>
      <w:ind w:left="0"/>
      <w:rPr>
        <w:sz w:val="20"/>
      </w:rPr>
    </w:pPr>
    <w:r>
      <w:pict>
        <v:shape id="_x0000_s4098" o:spid="_x0000_s4098" o:spt="202" type="#_x0000_t202" style="position:absolute;left:0pt;margin-left:296.15pt;margin-top:820.8pt;height:14.35pt;width:18.5pt;mso-position-horizontal-relative:page;mso-position-vertical-relative:page;z-index:-251656192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 w14:paraId="5E982071">
                <w:pPr>
                  <w:spacing w:before="13"/>
                  <w:ind w:left="60" w:right="0" w:firstLine="0"/>
                  <w:jc w:val="left"/>
                  <w:rPr>
                    <w:rFonts w:ascii="Arial MT"/>
                    <w:sz w:val="22"/>
                  </w:rPr>
                </w:pPr>
                <w:r>
                  <w:fldChar w:fldCharType="begin"/>
                </w:r>
                <w:r>
                  <w:rPr>
                    <w:rFonts w:ascii="Arial MT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>
                  <w:t>17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multilevel"/>
    <w:tmpl w:val="B5E306ED"/>
    <w:lvl w:ilvl="0" w:tentative="0">
      <w:start w:val="7"/>
      <w:numFmt w:val="decimal"/>
      <w:lvlText w:val="%1"/>
      <w:lvlJc w:val="left"/>
      <w:pPr>
        <w:ind w:left="1098" w:hanging="183"/>
        <w:jc w:val="left"/>
      </w:pPr>
      <w:rPr>
        <w:rFonts w:hint="default"/>
        <w:b/>
        <w:bCs/>
        <w:w w:val="10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16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33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50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67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84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201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218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35" w:hanging="183"/>
      </w:pPr>
      <w:rPr>
        <w:rFonts w:hint="default"/>
        <w:lang w:val="ru-RU" w:eastAsia="en-US" w:bidi="ar-SA"/>
      </w:rPr>
    </w:lvl>
  </w:abstractNum>
  <w:abstractNum w:abstractNumId="1">
    <w:nsid w:val="BF205925"/>
    <w:multiLevelType w:val="multilevel"/>
    <w:tmpl w:val="BF205925"/>
    <w:lvl w:ilvl="0" w:tentative="0">
      <w:start w:val="0"/>
      <w:numFmt w:val="bullet"/>
      <w:lvlText w:val="–"/>
      <w:lvlJc w:val="left"/>
      <w:pPr>
        <w:ind w:left="1204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206" w:hanging="36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213" w:hanging="36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220" w:hanging="36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227" w:hanging="36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234" w:hanging="36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241" w:hanging="36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248" w:hanging="36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55" w:hanging="360"/>
      </w:pPr>
      <w:rPr>
        <w:rFonts w:hint="default"/>
        <w:lang w:val="ru-RU" w:eastAsia="en-US" w:bidi="ar-SA"/>
      </w:rPr>
    </w:lvl>
  </w:abstractNum>
  <w:abstractNum w:abstractNumId="2">
    <w:nsid w:val="CF092B84"/>
    <w:multiLevelType w:val="multilevel"/>
    <w:tmpl w:val="CF092B84"/>
    <w:lvl w:ilvl="0" w:tentative="0">
      <w:start w:val="1"/>
      <w:numFmt w:val="decimal"/>
      <w:lvlText w:val="%1)"/>
      <w:lvlJc w:val="left"/>
      <w:pPr>
        <w:ind w:left="566" w:hanging="423"/>
        <w:jc w:val="left"/>
      </w:pPr>
      <w:rPr>
        <w:rFonts w:hint="default" w:ascii="Times New Roman" w:hAnsi="Times New Roman" w:eastAsia="Times New Roman" w:cs="Times New Roman"/>
        <w:spacing w:val="-2"/>
        <w:w w:val="106"/>
        <w:sz w:val="20"/>
        <w:szCs w:val="20"/>
        <w:lang w:val="ru-RU" w:eastAsia="en-US" w:bidi="ar-SA"/>
      </w:rPr>
    </w:lvl>
    <w:lvl w:ilvl="1" w:tentative="0">
      <w:start w:val="1"/>
      <w:numFmt w:val="decimal"/>
      <w:lvlText w:val="%2)"/>
      <w:lvlJc w:val="left"/>
      <w:pPr>
        <w:ind w:left="282" w:hanging="495"/>
        <w:jc w:val="right"/>
      </w:pPr>
      <w:rPr>
        <w:rFonts w:hint="default" w:ascii="Times New Roman" w:hAnsi="Times New Roman" w:eastAsia="Times New Roman" w:cs="Times New Roman"/>
        <w:spacing w:val="0"/>
        <w:w w:val="89"/>
        <w:sz w:val="24"/>
        <w:szCs w:val="24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1749" w:hanging="495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2939" w:hanging="495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129" w:hanging="495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319" w:hanging="495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509" w:hanging="495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699" w:hanging="495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889" w:hanging="495"/>
      </w:pPr>
      <w:rPr>
        <w:rFonts w:hint="default"/>
        <w:lang w:val="ru-RU" w:eastAsia="en-US" w:bidi="ar-SA"/>
      </w:rPr>
    </w:lvl>
  </w:abstractNum>
  <w:abstractNum w:abstractNumId="3">
    <w:nsid w:val="0053208E"/>
    <w:multiLevelType w:val="multilevel"/>
    <w:tmpl w:val="0053208E"/>
    <w:lvl w:ilvl="0" w:tentative="0">
      <w:start w:val="0"/>
      <w:numFmt w:val="bullet"/>
      <w:lvlText w:val=""/>
      <w:lvlJc w:val="left"/>
      <w:pPr>
        <w:ind w:left="282" w:hanging="140"/>
      </w:pPr>
      <w:rPr>
        <w:rFonts w:hint="default" w:ascii="Symbol" w:hAnsi="Symbol" w:eastAsia="Symbol" w:cs="Symbol"/>
        <w:spacing w:val="28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378" w:hanging="140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477" w:hanging="140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6" w:hanging="140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675" w:hanging="140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774" w:hanging="140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873" w:hanging="140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972" w:hanging="140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071" w:hanging="140"/>
      </w:pPr>
      <w:rPr>
        <w:rFonts w:hint="default"/>
        <w:lang w:val="ru-RU" w:eastAsia="en-US" w:bidi="ar-SA"/>
      </w:rPr>
    </w:lvl>
  </w:abstractNum>
  <w:abstractNum w:abstractNumId="4">
    <w:nsid w:val="0248C179"/>
    <w:multiLevelType w:val="multilevel"/>
    <w:tmpl w:val="0248C179"/>
    <w:lvl w:ilvl="0" w:tentative="0">
      <w:start w:val="0"/>
      <w:numFmt w:val="bullet"/>
      <w:lvlText w:val="–"/>
      <w:lvlJc w:val="left"/>
      <w:pPr>
        <w:ind w:left="1344" w:hanging="361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332" w:hanging="361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325" w:hanging="361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318" w:hanging="361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311" w:hanging="361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304" w:hanging="361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297" w:hanging="361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290" w:hanging="361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83" w:hanging="361"/>
      </w:pPr>
      <w:rPr>
        <w:rFonts w:hint="default"/>
        <w:lang w:val="ru-RU" w:eastAsia="en-US" w:bidi="ar-SA"/>
      </w:rPr>
    </w:lvl>
  </w:abstractNum>
  <w:abstractNum w:abstractNumId="5">
    <w:nsid w:val="03D62ECE"/>
    <w:multiLevelType w:val="multilevel"/>
    <w:tmpl w:val="03D62ECE"/>
    <w:lvl w:ilvl="0" w:tentative="0">
      <w:start w:val="1"/>
      <w:numFmt w:val="decimal"/>
      <w:lvlText w:val="%1."/>
      <w:lvlJc w:val="left"/>
      <w:pPr>
        <w:ind w:left="777" w:hanging="428"/>
        <w:jc w:val="left"/>
      </w:pPr>
      <w:rPr>
        <w:rFonts w:hint="default" w:ascii="Cambria" w:hAnsi="Cambria" w:eastAsia="Cambria" w:cs="Cambria"/>
        <w:b/>
        <w:bCs/>
        <w:spacing w:val="-5"/>
        <w:w w:val="104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8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77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6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75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24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73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22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171" w:hanging="428"/>
      </w:pPr>
      <w:rPr>
        <w:rFonts w:hint="default"/>
        <w:lang w:val="ru-RU" w:eastAsia="en-US" w:bidi="ar-SA"/>
      </w:rPr>
    </w:lvl>
  </w:abstractNum>
  <w:abstractNum w:abstractNumId="6">
    <w:nsid w:val="25B654F3"/>
    <w:multiLevelType w:val="multilevel"/>
    <w:tmpl w:val="25B654F3"/>
    <w:lvl w:ilvl="0" w:tentative="0">
      <w:start w:val="8"/>
      <w:numFmt w:val="decimal"/>
      <w:lvlText w:val="%1"/>
      <w:lvlJc w:val="left"/>
      <w:pPr>
        <w:ind w:left="1098" w:hanging="183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2116" w:hanging="183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3133" w:hanging="183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4150" w:hanging="183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5167" w:hanging="183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184" w:hanging="183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201" w:hanging="183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218" w:hanging="183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235" w:hanging="183"/>
      </w:pPr>
      <w:rPr>
        <w:rFonts w:hint="default"/>
        <w:lang w:val="ru-RU" w:eastAsia="en-US" w:bidi="ar-SA"/>
      </w:rPr>
    </w:lvl>
  </w:abstractNum>
  <w:abstractNum w:abstractNumId="7">
    <w:nsid w:val="59ADCABA"/>
    <w:multiLevelType w:val="multilevel"/>
    <w:tmpl w:val="59ADCABA"/>
    <w:lvl w:ilvl="0" w:tentative="0">
      <w:start w:val="1"/>
      <w:numFmt w:val="decimal"/>
      <w:lvlText w:val="%1)"/>
      <w:lvlJc w:val="left"/>
      <w:pPr>
        <w:ind w:left="566" w:hanging="284"/>
        <w:jc w:val="left"/>
      </w:pPr>
      <w:rPr>
        <w:rFonts w:hint="default" w:ascii="Times New Roman" w:hAnsi="Times New Roman" w:eastAsia="Times New Roman" w:cs="Times New Roman"/>
        <w:spacing w:val="0"/>
        <w:w w:val="89"/>
        <w:sz w:val="24"/>
        <w:szCs w:val="24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63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0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772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843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914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985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056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127" w:hanging="284"/>
      </w:pPr>
      <w:rPr>
        <w:rFonts w:hint="default"/>
        <w:lang w:val="ru-RU" w:eastAsia="en-US" w:bidi="ar-SA"/>
      </w:rPr>
    </w:lvl>
  </w:abstractNum>
  <w:abstractNum w:abstractNumId="8">
    <w:nsid w:val="72183CF9"/>
    <w:multiLevelType w:val="multilevel"/>
    <w:tmpl w:val="72183CF9"/>
    <w:lvl w:ilvl="0" w:tentative="0">
      <w:start w:val="1"/>
      <w:numFmt w:val="decimal"/>
      <w:lvlText w:val="%1."/>
      <w:lvlJc w:val="left"/>
      <w:pPr>
        <w:ind w:left="777" w:hanging="428"/>
        <w:jc w:val="left"/>
      </w:pPr>
      <w:rPr>
        <w:rFonts w:hint="default" w:ascii="Cambria" w:hAnsi="Cambria" w:eastAsia="Cambria" w:cs="Cambria"/>
        <w:b/>
        <w:bCs/>
        <w:spacing w:val="-5"/>
        <w:w w:val="104"/>
        <w:sz w:val="20"/>
        <w:szCs w:val="20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28" w:hanging="428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877" w:hanging="428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926" w:hanging="428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975" w:hanging="428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6024" w:hanging="428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7073" w:hanging="428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8122" w:hanging="428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9171" w:hanging="428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001A7040"/>
    <w:rsid w:val="1E125E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qFormat/>
    <w:uiPriority w:val="1"/>
    <w:pPr>
      <w:spacing w:before="5"/>
      <w:ind w:left="5358" w:right="2383" w:hanging="2464"/>
      <w:outlineLvl w:val="1"/>
    </w:pPr>
    <w:rPr>
      <w:rFonts w:ascii="Times New Roman" w:hAnsi="Times New Roman" w:eastAsia="Times New Roman" w:cs="Times New Roman"/>
      <w:b/>
      <w:bCs/>
      <w:sz w:val="32"/>
      <w:szCs w:val="32"/>
      <w:lang w:val="ru-RU" w:eastAsia="en-US" w:bidi="ar-SA"/>
    </w:rPr>
  </w:style>
  <w:style w:type="paragraph" w:styleId="3">
    <w:name w:val="heading 2"/>
    <w:basedOn w:val="1"/>
    <w:qFormat/>
    <w:uiPriority w:val="1"/>
    <w:pPr>
      <w:spacing w:line="272" w:lineRule="exact"/>
      <w:ind w:left="777"/>
      <w:jc w:val="both"/>
      <w:outlineLvl w:val="2"/>
    </w:pPr>
    <w:rPr>
      <w:rFonts w:ascii="Times New Roman" w:hAnsi="Times New Roman" w:eastAsia="Times New Roman" w:cs="Times New Roman"/>
      <w:b/>
      <w:bCs/>
      <w:sz w:val="24"/>
      <w:szCs w:val="24"/>
      <w:lang w:val="ru-RU" w:eastAsia="en-US" w:bidi="ar-SA"/>
    </w:rPr>
  </w:style>
  <w:style w:type="paragraph" w:styleId="4">
    <w:name w:val="heading 3"/>
    <w:basedOn w:val="1"/>
    <w:qFormat/>
    <w:uiPriority w:val="1"/>
    <w:pPr>
      <w:spacing w:line="271" w:lineRule="exact"/>
      <w:ind w:left="916"/>
      <w:jc w:val="both"/>
      <w:outlineLvl w:val="3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ru-RU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qFormat/>
    <w:uiPriority w:val="1"/>
    <w:pPr>
      <w:ind w:left="1204"/>
    </w:pPr>
    <w:rPr>
      <w:rFonts w:ascii="Times New Roman" w:hAnsi="Times New Roman" w:eastAsia="Times New Roman" w:cs="Times New Roman"/>
      <w:sz w:val="24"/>
      <w:szCs w:val="24"/>
      <w:lang w:val="ru-RU" w:eastAsia="en-US" w:bidi="ar-SA"/>
    </w:rPr>
  </w:style>
  <w:style w:type="paragraph" w:styleId="8">
    <w:name w:val="Title"/>
    <w:basedOn w:val="1"/>
    <w:qFormat/>
    <w:uiPriority w:val="1"/>
    <w:pPr>
      <w:spacing w:before="58"/>
      <w:ind w:left="2271" w:right="2331"/>
      <w:jc w:val="center"/>
    </w:pPr>
    <w:rPr>
      <w:rFonts w:ascii="Times New Roman" w:hAnsi="Times New Roman" w:eastAsia="Times New Roman" w:cs="Times New Roman"/>
      <w:b/>
      <w:bCs/>
      <w:sz w:val="36"/>
      <w:szCs w:val="36"/>
      <w:lang w:val="ru-RU" w:eastAsia="en-US" w:bidi="ar-SA"/>
    </w:rPr>
  </w:style>
  <w:style w:type="table" w:customStyle="1" w:styleId="9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qFormat/>
    <w:uiPriority w:val="1"/>
    <w:pPr>
      <w:spacing w:line="275" w:lineRule="exact"/>
      <w:ind w:left="1204" w:hanging="361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11">
    <w:name w:val="Table Paragraph"/>
    <w:basedOn w:val="1"/>
    <w:qFormat/>
    <w:uiPriority w:val="1"/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20</Pages>
  <TotalTime>2</TotalTime>
  <ScaleCrop>false</ScaleCrop>
  <LinksUpToDate>false</LinksUpToDate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2024-11-09T07:29:00Z</dcterms:created>
  <dc:creator>Наталья Мозговая</dc:creator>
  <cp:lastModifiedBy>user</cp:lastModifiedBy>
  <dcterms:modified xsi:type="dcterms:W3CDTF">2024-11-09T07:56:46Z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2023-10-26T00:00:00Z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2024-11-09T00:00:00Z</vt:filetime>
  </property>
  <property fmtid="{D5CDD505-2E9C-101B-9397-08002B2CF9AE}" pid="5" name="KSOProductBuildVer">
    <vt:lpwstr>1049-12.2.0.18607</vt:lpwstr>
  </property>
  <property fmtid="{D5CDD505-2E9C-101B-9397-08002B2CF9AE}" pid="6" name="ICV">
    <vt:lpwstr>B79335F42EB941FA8EB2485299C809DD_12</vt:lpwstr>
  </property>
</Properties>
</file>